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9254E" w14:textId="77777777" w:rsidR="005E08A6" w:rsidRPr="00D31C39" w:rsidRDefault="005E08A6" w:rsidP="00AD23A0">
      <w:pPr>
        <w:numPr>
          <w:ilvl w:val="0"/>
          <w:numId w:val="1"/>
        </w:numPr>
        <w:autoSpaceDE w:val="0"/>
        <w:autoSpaceDN w:val="0"/>
        <w:adjustRightInd w:val="0"/>
        <w:rPr>
          <w:color w:val="000000"/>
          <w:sz w:val="22"/>
          <w:szCs w:val="22"/>
        </w:rPr>
      </w:pPr>
    </w:p>
    <w:p w14:paraId="44690823"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i/>
          <w:iCs/>
          <w:color w:val="000000"/>
          <w:sz w:val="22"/>
          <w:szCs w:val="22"/>
        </w:rPr>
      </w:pPr>
      <w:r w:rsidRPr="00D31C39">
        <w:rPr>
          <w:rFonts w:ascii="Arial Black" w:hAnsi="Arial Black" w:cs="Arial Black"/>
          <w:b/>
          <w:bCs/>
          <w:i/>
          <w:iCs/>
          <w:color w:val="000000"/>
          <w:sz w:val="22"/>
          <w:szCs w:val="22"/>
        </w:rPr>
        <w:t>NTPC Limited</w:t>
      </w:r>
    </w:p>
    <w:p w14:paraId="0C6A08A6" w14:textId="77777777" w:rsidR="005E08A6" w:rsidRPr="00D31C39" w:rsidRDefault="005E08A6" w:rsidP="00DC5DEC">
      <w:pPr>
        <w:autoSpaceDE w:val="0"/>
        <w:autoSpaceDN w:val="0"/>
        <w:adjustRightInd w:val="0"/>
        <w:jc w:val="center"/>
        <w:rPr>
          <w:color w:val="000000"/>
          <w:sz w:val="22"/>
          <w:szCs w:val="22"/>
        </w:rPr>
      </w:pPr>
      <w:r w:rsidRPr="00D31C39">
        <w:rPr>
          <w:rFonts w:ascii="Arial" w:hAnsi="Arial" w:cs="Arial"/>
          <w:color w:val="000000"/>
          <w:sz w:val="22"/>
          <w:szCs w:val="22"/>
        </w:rPr>
        <w:t>(A Govt. of India Enterprise)</w:t>
      </w:r>
    </w:p>
    <w:p w14:paraId="5ADA8B4A"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0D1E7E90"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65EA0445" w14:textId="77777777" w:rsidR="005E08A6" w:rsidRPr="00D31C39" w:rsidRDefault="006C7EE1"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r>
        <w:rPr>
          <w:rFonts w:ascii="Arial" w:hAnsi="Arial" w:cs="Arial"/>
          <w:b/>
          <w:bCs/>
          <w:noProof/>
          <w:color w:val="000000"/>
          <w:sz w:val="22"/>
          <w:szCs w:val="22"/>
          <w:lang w:val="en-US"/>
        </w:rPr>
        <w:pict w14:anchorId="55415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style="width:70.5pt;height:34.5pt;visibility:visible">
            <v:imagedata r:id="rId8" o:title=""/>
          </v:shape>
        </w:pict>
      </w:r>
    </w:p>
    <w:p w14:paraId="5DB2C07A"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2D8EFA5D"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612786CB" w14:textId="77777777" w:rsidR="005E08A6" w:rsidRPr="00D31C39" w:rsidRDefault="005E08A6" w:rsidP="00DC5DEC">
      <w:pPr>
        <w:tabs>
          <w:tab w:val="left" w:pos="1260"/>
          <w:tab w:val="left" w:pos="1980"/>
          <w:tab w:val="left" w:pos="2475"/>
          <w:tab w:val="left" w:pos="3240"/>
        </w:tabs>
        <w:autoSpaceDE w:val="0"/>
        <w:autoSpaceDN w:val="0"/>
        <w:adjustRightInd w:val="0"/>
        <w:spacing w:line="720" w:lineRule="atLeast"/>
        <w:jc w:val="center"/>
        <w:rPr>
          <w:rFonts w:ascii="Arial" w:hAnsi="Arial" w:cs="Arial"/>
          <w:b/>
          <w:bCs/>
          <w:color w:val="000000"/>
          <w:sz w:val="22"/>
          <w:szCs w:val="22"/>
        </w:rPr>
      </w:pPr>
    </w:p>
    <w:p w14:paraId="446AFEC0" w14:textId="77777777" w:rsidR="005E08A6" w:rsidRPr="00D31C39" w:rsidRDefault="005E08A6" w:rsidP="00DC5DEC">
      <w:pPr>
        <w:tabs>
          <w:tab w:val="left" w:pos="1440"/>
          <w:tab w:val="left" w:pos="2160"/>
          <w:tab w:val="left" w:pos="2880"/>
          <w:tab w:val="left" w:pos="7740"/>
        </w:tabs>
        <w:autoSpaceDE w:val="0"/>
        <w:autoSpaceDN w:val="0"/>
        <w:adjustRightInd w:val="0"/>
        <w:ind w:left="1440" w:hanging="1440"/>
        <w:jc w:val="center"/>
        <w:rPr>
          <w:rFonts w:ascii="Arial" w:hAnsi="Arial" w:cs="Arial"/>
          <w:b/>
          <w:bCs/>
          <w:color w:val="000000"/>
          <w:sz w:val="22"/>
          <w:szCs w:val="22"/>
        </w:rPr>
      </w:pPr>
    </w:p>
    <w:p w14:paraId="57BBDFE5" w14:textId="77777777" w:rsidR="005E08A6" w:rsidRPr="00D31C39" w:rsidRDefault="005E08A6" w:rsidP="00DC5DEC">
      <w:pPr>
        <w:tabs>
          <w:tab w:val="left" w:pos="1440"/>
          <w:tab w:val="left" w:pos="2160"/>
          <w:tab w:val="left" w:pos="2880"/>
          <w:tab w:val="left" w:pos="7740"/>
        </w:tabs>
        <w:autoSpaceDE w:val="0"/>
        <w:autoSpaceDN w:val="0"/>
        <w:adjustRightInd w:val="0"/>
        <w:ind w:left="1440" w:hanging="1440"/>
        <w:jc w:val="center"/>
        <w:rPr>
          <w:rFonts w:ascii="Arial" w:hAnsi="Arial" w:cs="Arial"/>
          <w:b/>
          <w:bCs/>
          <w:color w:val="000000"/>
          <w:sz w:val="22"/>
          <w:szCs w:val="22"/>
        </w:rPr>
      </w:pPr>
    </w:p>
    <w:p w14:paraId="5D892D5B" w14:textId="77777777" w:rsidR="005E08A6" w:rsidRPr="00D31C39" w:rsidRDefault="005E08A6" w:rsidP="00DC5DEC">
      <w:pPr>
        <w:tabs>
          <w:tab w:val="left" w:pos="1440"/>
          <w:tab w:val="left" w:pos="2160"/>
          <w:tab w:val="left" w:pos="2880"/>
          <w:tab w:val="left" w:pos="7740"/>
        </w:tabs>
        <w:autoSpaceDE w:val="0"/>
        <w:autoSpaceDN w:val="0"/>
        <w:adjustRightInd w:val="0"/>
        <w:ind w:left="1440" w:hanging="1440"/>
        <w:jc w:val="center"/>
        <w:rPr>
          <w:rFonts w:ascii="Arial" w:hAnsi="Arial" w:cs="Arial"/>
          <w:b/>
          <w:bCs/>
          <w:color w:val="000000"/>
          <w:sz w:val="22"/>
          <w:szCs w:val="22"/>
        </w:rPr>
      </w:pPr>
    </w:p>
    <w:p w14:paraId="729DDBBD" w14:textId="77777777" w:rsidR="005E08A6" w:rsidRPr="00D31C39" w:rsidRDefault="005E08A6" w:rsidP="00DC5DEC">
      <w:pPr>
        <w:tabs>
          <w:tab w:val="left" w:pos="1440"/>
          <w:tab w:val="left" w:pos="2160"/>
          <w:tab w:val="left" w:pos="2880"/>
          <w:tab w:val="left" w:pos="7740"/>
        </w:tabs>
        <w:autoSpaceDE w:val="0"/>
        <w:autoSpaceDN w:val="0"/>
        <w:adjustRightInd w:val="0"/>
        <w:ind w:left="1440" w:hanging="1440"/>
        <w:jc w:val="center"/>
        <w:rPr>
          <w:rFonts w:ascii="Arial" w:hAnsi="Arial" w:cs="Arial"/>
          <w:b/>
          <w:bCs/>
          <w:color w:val="000000"/>
          <w:sz w:val="22"/>
          <w:szCs w:val="22"/>
        </w:rPr>
      </w:pPr>
    </w:p>
    <w:p w14:paraId="2D03E024" w14:textId="77777777" w:rsidR="005E08A6" w:rsidRPr="00D31C39" w:rsidRDefault="005E08A6" w:rsidP="00DC5DEC">
      <w:pPr>
        <w:tabs>
          <w:tab w:val="left" w:pos="1440"/>
          <w:tab w:val="left" w:pos="2160"/>
          <w:tab w:val="left" w:pos="2880"/>
          <w:tab w:val="left" w:pos="7740"/>
        </w:tabs>
        <w:autoSpaceDE w:val="0"/>
        <w:autoSpaceDN w:val="0"/>
        <w:adjustRightInd w:val="0"/>
        <w:spacing w:after="160" w:line="760" w:lineRule="atLeast"/>
        <w:jc w:val="center"/>
        <w:rPr>
          <w:rFonts w:ascii="Arial" w:hAnsi="Arial" w:cs="Arial"/>
          <w:b/>
          <w:bCs/>
          <w:color w:val="000000"/>
          <w:sz w:val="22"/>
          <w:szCs w:val="22"/>
        </w:rPr>
      </w:pPr>
      <w:r w:rsidRPr="00D31C39">
        <w:rPr>
          <w:rFonts w:ascii="Arial Black" w:hAnsi="Arial Black" w:cs="Arial Black"/>
          <w:b/>
          <w:bCs/>
          <w:color w:val="000000"/>
          <w:sz w:val="22"/>
          <w:szCs w:val="22"/>
        </w:rPr>
        <w:t>BIDDING DOCUMENTS</w:t>
      </w:r>
    </w:p>
    <w:p w14:paraId="08BA8FEF" w14:textId="77777777" w:rsidR="005E08A6" w:rsidRPr="00D31C39" w:rsidRDefault="005E08A6" w:rsidP="00DC5DEC">
      <w:pPr>
        <w:tabs>
          <w:tab w:val="left" w:pos="1440"/>
          <w:tab w:val="left" w:pos="2160"/>
          <w:tab w:val="left" w:pos="2880"/>
          <w:tab w:val="left" w:pos="7740"/>
        </w:tabs>
        <w:autoSpaceDE w:val="0"/>
        <w:autoSpaceDN w:val="0"/>
        <w:adjustRightInd w:val="0"/>
        <w:spacing w:after="160" w:line="760" w:lineRule="atLeast"/>
        <w:jc w:val="center"/>
        <w:rPr>
          <w:rFonts w:ascii="Arial" w:hAnsi="Arial" w:cs="Arial"/>
          <w:b/>
          <w:bCs/>
          <w:color w:val="000000"/>
          <w:sz w:val="22"/>
          <w:szCs w:val="22"/>
        </w:rPr>
      </w:pPr>
      <w:r w:rsidRPr="00D31C39">
        <w:rPr>
          <w:rFonts w:ascii="Arial" w:hAnsi="Arial" w:cs="Arial"/>
          <w:b/>
          <w:bCs/>
          <w:color w:val="000000"/>
          <w:sz w:val="22"/>
          <w:szCs w:val="22"/>
        </w:rPr>
        <w:t>FOR</w:t>
      </w:r>
    </w:p>
    <w:p w14:paraId="783088E8" w14:textId="77777777" w:rsidR="00F7442F" w:rsidRDefault="00F7442F" w:rsidP="00DC5DEC">
      <w:pPr>
        <w:tabs>
          <w:tab w:val="left" w:pos="1440"/>
          <w:tab w:val="left" w:pos="2160"/>
          <w:tab w:val="left" w:pos="2880"/>
          <w:tab w:val="left" w:pos="7740"/>
        </w:tabs>
        <w:autoSpaceDE w:val="0"/>
        <w:autoSpaceDN w:val="0"/>
        <w:adjustRightInd w:val="0"/>
        <w:jc w:val="center"/>
        <w:rPr>
          <w:rFonts w:ascii="Helvetica" w:hAnsi="Helvetica" w:cs="Helvetica"/>
          <w:color w:val="333333"/>
          <w:sz w:val="21"/>
          <w:szCs w:val="21"/>
          <w:shd w:val="clear" w:color="auto" w:fill="FFFFFF"/>
        </w:rPr>
      </w:pPr>
    </w:p>
    <w:p w14:paraId="79011840" w14:textId="77777777" w:rsidR="00DA6497" w:rsidRPr="00D31C39" w:rsidRDefault="00DA6497"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3A0C45B6" w14:textId="77777777" w:rsidR="005E08A6" w:rsidRPr="00D31C39" w:rsidRDefault="005E08A6" w:rsidP="00DC5DEC">
      <w:pPr>
        <w:tabs>
          <w:tab w:val="left" w:pos="1440"/>
          <w:tab w:val="left" w:pos="2160"/>
          <w:tab w:val="left" w:pos="2880"/>
          <w:tab w:val="left" w:pos="7740"/>
        </w:tabs>
        <w:autoSpaceDE w:val="0"/>
        <w:autoSpaceDN w:val="0"/>
        <w:adjustRightInd w:val="0"/>
        <w:spacing w:after="216"/>
        <w:jc w:val="center"/>
        <w:rPr>
          <w:rFonts w:ascii="Arial Black" w:hAnsi="Arial Black" w:cs="Arial Black"/>
          <w:b/>
          <w:bCs/>
          <w:color w:val="000000"/>
          <w:sz w:val="22"/>
          <w:szCs w:val="22"/>
        </w:rPr>
      </w:pPr>
      <w:r w:rsidRPr="00D31C39">
        <w:rPr>
          <w:rFonts w:ascii="Arial Black" w:hAnsi="Arial Black" w:cs="Arial Black"/>
          <w:b/>
          <w:bCs/>
          <w:color w:val="000000"/>
          <w:sz w:val="22"/>
          <w:szCs w:val="22"/>
        </w:rPr>
        <w:t>SECTION – VIII</w:t>
      </w:r>
    </w:p>
    <w:p w14:paraId="03DB37B4" w14:textId="77777777" w:rsidR="005E08A6" w:rsidRPr="00D31C39" w:rsidRDefault="005E08A6" w:rsidP="00DC5DEC">
      <w:pPr>
        <w:tabs>
          <w:tab w:val="left" w:pos="1440"/>
          <w:tab w:val="left" w:pos="2160"/>
          <w:tab w:val="left" w:pos="2880"/>
          <w:tab w:val="left" w:pos="7740"/>
        </w:tabs>
        <w:autoSpaceDE w:val="0"/>
        <w:autoSpaceDN w:val="0"/>
        <w:adjustRightInd w:val="0"/>
        <w:spacing w:after="216"/>
        <w:jc w:val="center"/>
        <w:rPr>
          <w:rFonts w:ascii="Arial Black" w:hAnsi="Arial Black" w:cs="Arial Black"/>
          <w:b/>
          <w:bCs/>
          <w:color w:val="000000"/>
          <w:sz w:val="22"/>
          <w:szCs w:val="22"/>
        </w:rPr>
      </w:pPr>
      <w:r w:rsidRPr="00D31C39">
        <w:rPr>
          <w:rFonts w:ascii="Arial Black" w:hAnsi="Arial Black" w:cs="Arial Black"/>
          <w:b/>
          <w:bCs/>
          <w:color w:val="000000"/>
          <w:sz w:val="22"/>
          <w:szCs w:val="22"/>
        </w:rPr>
        <w:t>(FORMS AND PROCEDURES)</w:t>
      </w:r>
    </w:p>
    <w:p w14:paraId="0BF4AD0A" w14:textId="77777777" w:rsidR="005E08A6" w:rsidRPr="00D31C39" w:rsidRDefault="005E08A6" w:rsidP="00DC5DEC">
      <w:pPr>
        <w:tabs>
          <w:tab w:val="left" w:pos="1440"/>
          <w:tab w:val="left" w:pos="2160"/>
          <w:tab w:val="left" w:pos="2880"/>
          <w:tab w:val="left" w:pos="7740"/>
        </w:tabs>
        <w:autoSpaceDE w:val="0"/>
        <w:autoSpaceDN w:val="0"/>
        <w:adjustRightInd w:val="0"/>
        <w:spacing w:after="216"/>
        <w:jc w:val="center"/>
        <w:rPr>
          <w:rFonts w:ascii="Arial" w:hAnsi="Arial" w:cs="Arial"/>
          <w:b/>
          <w:bCs/>
          <w:color w:val="000000"/>
          <w:sz w:val="22"/>
          <w:szCs w:val="22"/>
        </w:rPr>
      </w:pPr>
      <w:r w:rsidRPr="00D31C39">
        <w:rPr>
          <w:rFonts w:ascii="Arial Black" w:hAnsi="Arial Black" w:cs="Arial Black"/>
          <w:b/>
          <w:bCs/>
          <w:color w:val="000000"/>
          <w:sz w:val="22"/>
          <w:szCs w:val="22"/>
        </w:rPr>
        <w:t>(BOOK 1 OF 3)</w:t>
      </w:r>
    </w:p>
    <w:p w14:paraId="449F1866"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2677CAA3"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5CA590ED" w14:textId="77777777" w:rsidR="005E08A6" w:rsidRPr="00D31C39" w:rsidRDefault="005E08A6" w:rsidP="00DC5DE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rPr>
      </w:pPr>
    </w:p>
    <w:p w14:paraId="56B5B966" w14:textId="77777777" w:rsidR="005E08A6" w:rsidRPr="00D31C39" w:rsidRDefault="005E08A6" w:rsidP="00DC5DEC">
      <w:pPr>
        <w:jc w:val="center"/>
        <w:rPr>
          <w:rFonts w:ascii="Arial" w:hAnsi="Arial" w:cs="Arial"/>
          <w:b/>
          <w:bCs/>
          <w:caps/>
          <w:color w:val="000000"/>
          <w:sz w:val="22"/>
          <w:szCs w:val="22"/>
        </w:rPr>
      </w:pPr>
      <w:r w:rsidRPr="00D31C39">
        <w:rPr>
          <w:rFonts w:ascii="Arial" w:hAnsi="Arial" w:cs="Arial"/>
          <w:b/>
          <w:bCs/>
          <w:caps/>
          <w:color w:val="000000"/>
          <w:sz w:val="22"/>
          <w:szCs w:val="22"/>
        </w:rPr>
        <w:t xml:space="preserve">Bidding Document </w:t>
      </w:r>
      <w:proofErr w:type="gramStart"/>
      <w:r w:rsidRPr="00D31C39">
        <w:rPr>
          <w:rFonts w:ascii="Arial" w:hAnsi="Arial" w:cs="Arial"/>
          <w:b/>
          <w:bCs/>
          <w:caps/>
          <w:color w:val="000000"/>
          <w:sz w:val="22"/>
          <w:szCs w:val="22"/>
        </w:rPr>
        <w:t>No. :</w:t>
      </w:r>
      <w:proofErr w:type="gramEnd"/>
      <w:r w:rsidRPr="00D31C39">
        <w:rPr>
          <w:rFonts w:ascii="Arial" w:hAnsi="Arial" w:cs="Arial"/>
          <w:b/>
          <w:bCs/>
          <w:caps/>
          <w:color w:val="000000"/>
          <w:sz w:val="22"/>
          <w:szCs w:val="22"/>
        </w:rPr>
        <w:t xml:space="preserve"> </w:t>
      </w:r>
      <w:r w:rsidR="00DF5426" w:rsidRPr="00D31C39">
        <w:rPr>
          <w:rFonts w:ascii="Arial" w:hAnsi="Arial" w:cs="Arial"/>
          <w:b/>
          <w:bCs/>
          <w:caps/>
          <w:color w:val="000000"/>
          <w:sz w:val="22"/>
          <w:szCs w:val="22"/>
        </w:rPr>
        <w:t>….</w:t>
      </w:r>
      <w:r w:rsidR="00221BBE" w:rsidRPr="00D31C39">
        <w:rPr>
          <w:rFonts w:ascii="Arial" w:hAnsi="Arial" w:cs="Arial"/>
          <w:b/>
          <w:bCs/>
          <w:caps/>
          <w:color w:val="000000"/>
          <w:sz w:val="22"/>
          <w:szCs w:val="22"/>
        </w:rPr>
        <w:t>…………….</w:t>
      </w:r>
    </w:p>
    <w:p w14:paraId="14966E13" w14:textId="77777777" w:rsidR="005E08A6" w:rsidRPr="00D31C39" w:rsidRDefault="005E08A6" w:rsidP="004D2267">
      <w:pPr>
        <w:autoSpaceDE w:val="0"/>
        <w:autoSpaceDN w:val="0"/>
        <w:adjustRightInd w:val="0"/>
        <w:jc w:val="center"/>
        <w:rPr>
          <w:rFonts w:ascii="Arial" w:hAnsi="Arial" w:cs="Arial"/>
          <w:b/>
          <w:bCs/>
          <w:color w:val="000000"/>
          <w:sz w:val="22"/>
          <w:szCs w:val="22"/>
          <w:lang w:val="en-US"/>
        </w:rPr>
      </w:pPr>
    </w:p>
    <w:p w14:paraId="6A099795" w14:textId="77777777" w:rsidR="005E08A6" w:rsidRPr="00D31C39" w:rsidRDefault="005E08A6" w:rsidP="004D2267">
      <w:pPr>
        <w:autoSpaceDE w:val="0"/>
        <w:autoSpaceDN w:val="0"/>
        <w:adjustRightInd w:val="0"/>
        <w:jc w:val="center"/>
        <w:rPr>
          <w:rFonts w:ascii="Arial" w:hAnsi="Arial" w:cs="Arial"/>
          <w:b/>
          <w:bCs/>
          <w:color w:val="000000"/>
          <w:sz w:val="22"/>
          <w:szCs w:val="22"/>
          <w:lang w:val="en-US"/>
        </w:rPr>
      </w:pPr>
    </w:p>
    <w:p w14:paraId="0D091050" w14:textId="77777777" w:rsidR="000C5057" w:rsidRPr="002F1624" w:rsidRDefault="000C5057" w:rsidP="000C5057">
      <w:pPr>
        <w:tabs>
          <w:tab w:val="left" w:pos="1440"/>
          <w:tab w:val="left" w:pos="2160"/>
        </w:tabs>
        <w:autoSpaceDE w:val="0"/>
        <w:autoSpaceDN w:val="0"/>
        <w:adjustRightInd w:val="0"/>
        <w:ind w:left="1440" w:hanging="990"/>
        <w:jc w:val="center"/>
        <w:rPr>
          <w:rFonts w:ascii="Arial" w:hAnsi="Arial" w:cs="Arial"/>
          <w:b/>
          <w:bCs/>
          <w:caps/>
          <w:color w:val="000000"/>
          <w:lang w:val="en-IN" w:eastAsia="en-IN"/>
        </w:rPr>
      </w:pPr>
    </w:p>
    <w:p w14:paraId="2FC39718" w14:textId="77777777" w:rsidR="00221BBE" w:rsidRPr="00D31C39" w:rsidRDefault="00A3492A" w:rsidP="00260C11">
      <w:pPr>
        <w:tabs>
          <w:tab w:val="left" w:pos="840"/>
          <w:tab w:val="left" w:pos="2880"/>
        </w:tabs>
        <w:ind w:left="2880" w:hanging="2880"/>
        <w:jc w:val="center"/>
        <w:rPr>
          <w:rFonts w:ascii="Arial" w:hAnsi="Arial" w:cs="Arial"/>
          <w:b/>
          <w:bCs/>
          <w:caps/>
          <w:color w:val="000000"/>
          <w:sz w:val="22"/>
          <w:szCs w:val="22"/>
          <w:lang w:val="en-US"/>
        </w:rPr>
      </w:pPr>
      <w:r>
        <w:rPr>
          <w:rFonts w:ascii="Arial" w:hAnsi="Arial" w:cs="Arial"/>
          <w:b/>
          <w:bCs/>
          <w:caps/>
          <w:color w:val="000000"/>
          <w:sz w:val="22"/>
          <w:szCs w:val="22"/>
          <w:lang w:val="en-US"/>
        </w:rPr>
        <w:br w:type="page"/>
      </w:r>
    </w:p>
    <w:p w14:paraId="7D8838E0" w14:textId="77777777" w:rsidR="005E08A6" w:rsidRPr="00D31C39" w:rsidRDefault="005E08A6" w:rsidP="00260C11">
      <w:pPr>
        <w:tabs>
          <w:tab w:val="left" w:pos="840"/>
          <w:tab w:val="left" w:pos="2880"/>
        </w:tabs>
        <w:ind w:left="2880" w:hanging="2880"/>
        <w:jc w:val="center"/>
        <w:rPr>
          <w:rFonts w:ascii="Arial" w:hAnsi="Arial" w:cs="Arial"/>
          <w:b/>
          <w:bCs/>
          <w:caps/>
          <w:color w:val="000000"/>
          <w:sz w:val="22"/>
          <w:szCs w:val="22"/>
          <w:lang w:val="en-US"/>
        </w:rPr>
      </w:pPr>
      <w:r w:rsidRPr="00D31C39">
        <w:rPr>
          <w:rFonts w:ascii="Arial" w:hAnsi="Arial" w:cs="Arial"/>
          <w:b/>
          <w:bCs/>
          <w:caps/>
          <w:color w:val="000000"/>
          <w:sz w:val="22"/>
          <w:szCs w:val="22"/>
          <w:lang w:val="en-US"/>
        </w:rPr>
        <w:t>TABLE OF FORMS AND PROCEDURES</w:t>
      </w:r>
    </w:p>
    <w:p w14:paraId="6DFADC50" w14:textId="77777777" w:rsidR="005E08A6" w:rsidRPr="00D31C39" w:rsidRDefault="005E08A6" w:rsidP="00260C11">
      <w:pPr>
        <w:tabs>
          <w:tab w:val="left" w:pos="840"/>
          <w:tab w:val="left" w:pos="2880"/>
        </w:tabs>
        <w:autoSpaceDE w:val="0"/>
        <w:autoSpaceDN w:val="0"/>
        <w:adjustRightInd w:val="0"/>
        <w:ind w:left="2880" w:hanging="2880"/>
        <w:jc w:val="center"/>
        <w:rPr>
          <w:rFonts w:ascii="Arial" w:hAnsi="Arial" w:cs="Arial"/>
          <w:b/>
          <w:bCs/>
          <w:caps/>
          <w:color w:val="000000"/>
          <w:sz w:val="22"/>
          <w:szCs w:val="22"/>
          <w:lang w:val="en-US"/>
        </w:rPr>
      </w:pPr>
      <w:r w:rsidRPr="00D31C39">
        <w:rPr>
          <w:rFonts w:ascii="Arial" w:hAnsi="Arial" w:cs="Arial"/>
          <w:b/>
          <w:bCs/>
          <w:caps/>
          <w:color w:val="000000"/>
          <w:sz w:val="22"/>
          <w:szCs w:val="22"/>
          <w:lang w:val="en-US"/>
        </w:rPr>
        <w:t>SECTION-VIII (BOOK 1 OF 3)</w:t>
      </w:r>
    </w:p>
    <w:p w14:paraId="4BE2DB7A" w14:textId="77777777" w:rsidR="005E08A6" w:rsidRPr="00D31C39" w:rsidRDefault="005E08A6" w:rsidP="00260C11">
      <w:pPr>
        <w:tabs>
          <w:tab w:val="left" w:pos="840"/>
          <w:tab w:val="left" w:pos="2880"/>
        </w:tabs>
        <w:autoSpaceDE w:val="0"/>
        <w:autoSpaceDN w:val="0"/>
        <w:adjustRightInd w:val="0"/>
        <w:ind w:left="2880" w:hanging="2880"/>
        <w:jc w:val="both"/>
        <w:rPr>
          <w:rFonts w:ascii="Arial" w:hAnsi="Arial" w:cs="Arial"/>
          <w:b/>
          <w:bCs/>
          <w:caps/>
          <w:color w:val="000000"/>
          <w:sz w:val="22"/>
          <w:szCs w:val="22"/>
          <w:lang w:val="en-US"/>
        </w:rPr>
      </w:pPr>
      <w:r w:rsidRPr="00D31C39">
        <w:rPr>
          <w:rFonts w:ascii="Arial" w:hAnsi="Arial" w:cs="Arial"/>
          <w:b/>
          <w:bCs/>
          <w:caps/>
          <w:color w:val="000000"/>
          <w:sz w:val="22"/>
          <w:szCs w:val="22"/>
          <w:lang w:val="en-US"/>
        </w:rPr>
        <w:t>---------------------------------------------------------------------------------------------------------------------------</w:t>
      </w:r>
    </w:p>
    <w:p w14:paraId="590ABF3F" w14:textId="77777777" w:rsidR="005E08A6" w:rsidRPr="00D31C39" w:rsidRDefault="005E08A6" w:rsidP="00260C11">
      <w:pPr>
        <w:tabs>
          <w:tab w:val="left" w:pos="840"/>
          <w:tab w:val="left" w:pos="2880"/>
        </w:tabs>
        <w:autoSpaceDE w:val="0"/>
        <w:autoSpaceDN w:val="0"/>
        <w:adjustRightInd w:val="0"/>
        <w:ind w:left="2880" w:hanging="2880"/>
        <w:rPr>
          <w:rFonts w:ascii="Arial" w:hAnsi="Arial" w:cs="Arial"/>
          <w:b/>
          <w:bCs/>
          <w:caps/>
          <w:color w:val="000000"/>
          <w:sz w:val="22"/>
          <w:szCs w:val="22"/>
          <w:lang w:val="en-US"/>
        </w:rPr>
      </w:pPr>
      <w:r w:rsidRPr="00D31C39">
        <w:rPr>
          <w:rFonts w:ascii="Arial" w:hAnsi="Arial" w:cs="Arial"/>
          <w:b/>
          <w:bCs/>
          <w:caps/>
          <w:color w:val="000000"/>
          <w:sz w:val="22"/>
          <w:szCs w:val="22"/>
          <w:lang w:val="en-US"/>
        </w:rPr>
        <w:t>Sl.No.</w:t>
      </w:r>
      <w:r w:rsidRPr="00D31C39">
        <w:rPr>
          <w:rFonts w:ascii="Arial" w:hAnsi="Arial" w:cs="Arial"/>
          <w:b/>
          <w:bCs/>
          <w:caps/>
          <w:color w:val="000000"/>
          <w:sz w:val="22"/>
          <w:szCs w:val="22"/>
          <w:lang w:val="en-US"/>
        </w:rPr>
        <w:tab/>
      </w:r>
      <w:r w:rsidRPr="00D31C39">
        <w:rPr>
          <w:rFonts w:ascii="Arial" w:hAnsi="Arial" w:cs="Arial"/>
          <w:b/>
          <w:bCs/>
          <w:caps/>
          <w:color w:val="000000"/>
          <w:sz w:val="22"/>
          <w:szCs w:val="22"/>
          <w:lang w:val="en-US"/>
        </w:rPr>
        <w:tab/>
      </w:r>
      <w:r w:rsidRPr="00D31C39">
        <w:rPr>
          <w:rFonts w:ascii="Arial" w:hAnsi="Arial" w:cs="Arial"/>
          <w:b/>
          <w:bCs/>
          <w:caps/>
          <w:color w:val="000000"/>
          <w:sz w:val="22"/>
          <w:szCs w:val="22"/>
          <w:lang w:val="en-US"/>
        </w:rPr>
        <w:tab/>
        <w:t>Description</w:t>
      </w:r>
    </w:p>
    <w:p w14:paraId="0C57AB42" w14:textId="77777777" w:rsidR="005E08A6" w:rsidRPr="00D31C39" w:rsidRDefault="005E08A6" w:rsidP="00260C11">
      <w:pPr>
        <w:tabs>
          <w:tab w:val="left" w:pos="840"/>
          <w:tab w:val="left" w:pos="2880"/>
        </w:tabs>
        <w:autoSpaceDE w:val="0"/>
        <w:autoSpaceDN w:val="0"/>
        <w:adjustRightInd w:val="0"/>
        <w:ind w:left="2880" w:hanging="2880"/>
        <w:jc w:val="both"/>
        <w:rPr>
          <w:rFonts w:ascii="Arial" w:hAnsi="Arial" w:cs="Arial"/>
          <w:caps/>
          <w:color w:val="000000"/>
          <w:sz w:val="22"/>
          <w:szCs w:val="22"/>
          <w:lang w:val="en-US"/>
        </w:rPr>
      </w:pPr>
      <w:r w:rsidRPr="00D31C39">
        <w:rPr>
          <w:rFonts w:ascii="Arial" w:hAnsi="Arial" w:cs="Arial"/>
          <w:b/>
          <w:bCs/>
          <w:caps/>
          <w:color w:val="000000"/>
          <w:sz w:val="22"/>
          <w:szCs w:val="22"/>
          <w:lang w:val="en-US"/>
        </w:rPr>
        <w:t>---------------------------------------------------------------------------------------------------------------------------</w:t>
      </w:r>
    </w:p>
    <w:p w14:paraId="1A51AE83"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1</w:t>
      </w:r>
      <w:r w:rsidRPr="00D31C39">
        <w:rPr>
          <w:rFonts w:ascii="Arial" w:hAnsi="Arial" w:cs="Arial"/>
          <w:caps/>
          <w:color w:val="000000"/>
          <w:sz w:val="22"/>
          <w:szCs w:val="22"/>
          <w:lang w:val="en-US"/>
        </w:rPr>
        <w:tab/>
        <w:t xml:space="preserve">Bid Form </w:t>
      </w:r>
      <w:r w:rsidRPr="00D31C39">
        <w:rPr>
          <w:rFonts w:ascii="Arial" w:hAnsi="Arial" w:cs="Arial"/>
          <w:caps/>
          <w:color w:val="000000"/>
          <w:sz w:val="22"/>
          <w:szCs w:val="22"/>
          <w:lang w:val="en-US"/>
        </w:rPr>
        <w:tab/>
        <w:t>Techno-Commercial BID</w:t>
      </w:r>
    </w:p>
    <w:p w14:paraId="4AA09F85"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2</w:t>
      </w:r>
      <w:r w:rsidRPr="00D31C39">
        <w:rPr>
          <w:rFonts w:ascii="Arial" w:hAnsi="Arial" w:cs="Arial"/>
          <w:caps/>
          <w:color w:val="000000"/>
          <w:sz w:val="22"/>
          <w:szCs w:val="22"/>
          <w:lang w:val="en-US"/>
        </w:rPr>
        <w:tab/>
        <w:t>Attachment - 1</w:t>
      </w:r>
      <w:r w:rsidRPr="00D31C39">
        <w:rPr>
          <w:rFonts w:ascii="Arial" w:hAnsi="Arial" w:cs="Arial"/>
          <w:caps/>
          <w:color w:val="000000"/>
          <w:sz w:val="22"/>
          <w:szCs w:val="22"/>
          <w:lang w:val="en-US"/>
        </w:rPr>
        <w:tab/>
        <w:t>BID SECURITY</w:t>
      </w:r>
      <w:r w:rsidR="00C3202C">
        <w:rPr>
          <w:rFonts w:ascii="Arial" w:hAnsi="Arial" w:cs="Arial"/>
          <w:caps/>
          <w:color w:val="000000"/>
          <w:sz w:val="22"/>
          <w:szCs w:val="22"/>
          <w:lang w:val="en-US"/>
        </w:rPr>
        <w:t xml:space="preserve"> DECLARATION</w:t>
      </w:r>
    </w:p>
    <w:p w14:paraId="0F14998C" w14:textId="77777777" w:rsidR="00AD5F0A" w:rsidRPr="00D31C39" w:rsidRDefault="00AD5F0A"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2.1        Attachment – 1A</w:t>
      </w:r>
      <w:r w:rsidRPr="00D31C39">
        <w:rPr>
          <w:rFonts w:ascii="Arial" w:hAnsi="Arial" w:cs="Arial"/>
          <w:caps/>
          <w:color w:val="000000"/>
          <w:sz w:val="22"/>
          <w:szCs w:val="22"/>
          <w:lang w:val="en-US"/>
        </w:rPr>
        <w:tab/>
        <w:t>TENDER FEE</w:t>
      </w:r>
    </w:p>
    <w:p w14:paraId="24533660"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3</w:t>
      </w:r>
      <w:r w:rsidRPr="00D31C39">
        <w:rPr>
          <w:rFonts w:ascii="Arial" w:hAnsi="Arial" w:cs="Arial"/>
          <w:caps/>
          <w:color w:val="000000"/>
          <w:sz w:val="22"/>
          <w:szCs w:val="22"/>
          <w:lang w:val="en-US"/>
        </w:rPr>
        <w:tab/>
        <w:t>Attachment - 2</w:t>
      </w:r>
      <w:r w:rsidRPr="00D31C39">
        <w:rPr>
          <w:rFonts w:ascii="Arial" w:hAnsi="Arial" w:cs="Arial"/>
          <w:caps/>
          <w:color w:val="000000"/>
          <w:sz w:val="22"/>
          <w:szCs w:val="22"/>
          <w:lang w:val="en-US"/>
        </w:rPr>
        <w:tab/>
        <w:t>DOCUMENTS RELATED TO LEGAL STATUS OF BIDDER</w:t>
      </w:r>
    </w:p>
    <w:p w14:paraId="2759C24A" w14:textId="77777777" w:rsidR="005E08A6" w:rsidRPr="00D31C39" w:rsidRDefault="005E08A6" w:rsidP="00E72AE7">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4</w:t>
      </w:r>
      <w:r w:rsidRPr="00D31C39">
        <w:rPr>
          <w:rFonts w:ascii="Arial" w:hAnsi="Arial" w:cs="Arial"/>
          <w:caps/>
          <w:color w:val="000000"/>
          <w:sz w:val="22"/>
          <w:szCs w:val="22"/>
          <w:lang w:val="en-US"/>
        </w:rPr>
        <w:tab/>
        <w:t xml:space="preserve">Attachment </w:t>
      </w:r>
      <w:r w:rsidR="003B3EA5" w:rsidRPr="00D31C39">
        <w:rPr>
          <w:rFonts w:ascii="Arial" w:hAnsi="Arial" w:cs="Arial"/>
          <w:caps/>
          <w:color w:val="000000"/>
          <w:sz w:val="22"/>
          <w:szCs w:val="22"/>
          <w:lang w:val="en-US"/>
        </w:rPr>
        <w:t>–</w:t>
      </w:r>
      <w:r w:rsidRPr="00D31C39">
        <w:rPr>
          <w:rFonts w:ascii="Arial" w:hAnsi="Arial" w:cs="Arial"/>
          <w:caps/>
          <w:color w:val="000000"/>
          <w:sz w:val="22"/>
          <w:szCs w:val="22"/>
          <w:lang w:val="en-US"/>
        </w:rPr>
        <w:t xml:space="preserve"> 3</w:t>
      </w:r>
      <w:r w:rsidR="003B3EA5" w:rsidRPr="00D31C39">
        <w:rPr>
          <w:rFonts w:ascii="Arial" w:hAnsi="Arial" w:cs="Arial"/>
          <w:caps/>
          <w:color w:val="000000"/>
          <w:sz w:val="22"/>
          <w:szCs w:val="22"/>
          <w:lang w:val="en-US"/>
        </w:rPr>
        <w:t>A</w:t>
      </w:r>
      <w:r w:rsidRPr="00D31C39">
        <w:rPr>
          <w:rFonts w:ascii="Arial" w:hAnsi="Arial" w:cs="Arial"/>
          <w:caps/>
          <w:color w:val="000000"/>
          <w:sz w:val="22"/>
          <w:szCs w:val="22"/>
          <w:lang w:val="en-US"/>
        </w:rPr>
        <w:tab/>
        <w:t>FORM FOR QUALIFICATION DETAILS</w:t>
      </w:r>
    </w:p>
    <w:p w14:paraId="397F5A50" w14:textId="77777777" w:rsidR="005E08A6" w:rsidRPr="00D31C39" w:rsidRDefault="005E08A6" w:rsidP="00DF5426">
      <w:pPr>
        <w:tabs>
          <w:tab w:val="left" w:pos="540"/>
          <w:tab w:val="left" w:pos="72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ab/>
      </w:r>
      <w:r w:rsidRPr="00D31C39">
        <w:rPr>
          <w:rFonts w:ascii="Arial" w:hAnsi="Arial" w:cs="Arial"/>
          <w:caps/>
          <w:color w:val="000000"/>
          <w:sz w:val="22"/>
          <w:szCs w:val="22"/>
          <w:lang w:val="en-US"/>
        </w:rPr>
        <w:tab/>
        <w:t>Attachment – 3</w:t>
      </w:r>
      <w:r w:rsidR="003B3EA5" w:rsidRPr="00D31C39">
        <w:rPr>
          <w:rFonts w:ascii="Arial" w:hAnsi="Arial" w:cs="Arial"/>
          <w:caps/>
          <w:color w:val="000000"/>
          <w:sz w:val="22"/>
          <w:szCs w:val="22"/>
          <w:lang w:val="en-US"/>
        </w:rPr>
        <w:t>B</w:t>
      </w:r>
      <w:r w:rsidRPr="00D31C39">
        <w:rPr>
          <w:rFonts w:ascii="Arial" w:hAnsi="Arial" w:cs="Arial"/>
          <w:caps/>
          <w:color w:val="000000"/>
          <w:sz w:val="22"/>
          <w:szCs w:val="22"/>
          <w:lang w:val="en-US"/>
        </w:rPr>
        <w:tab/>
        <w:t>DETAILS REGARDING ANTICIPATION OF CHANGE IN OWNERSHIP</w:t>
      </w:r>
    </w:p>
    <w:p w14:paraId="65B88933" w14:textId="77777777" w:rsidR="005E08A6" w:rsidRPr="00D31C39" w:rsidRDefault="005E08A6" w:rsidP="00096042">
      <w:pPr>
        <w:tabs>
          <w:tab w:val="left" w:pos="720"/>
          <w:tab w:val="left" w:pos="2880"/>
          <w:tab w:val="left" w:pos="7920"/>
        </w:tabs>
        <w:autoSpaceDE w:val="0"/>
        <w:autoSpaceDN w:val="0"/>
        <w:adjustRightInd w:val="0"/>
        <w:rPr>
          <w:rFonts w:ascii="Arial" w:hAnsi="Arial" w:cs="Arial"/>
          <w:b/>
          <w:bCs/>
          <w:caps/>
          <w:color w:val="000000"/>
          <w:sz w:val="22"/>
          <w:szCs w:val="22"/>
        </w:rPr>
      </w:pPr>
      <w:r w:rsidRPr="00D31C39">
        <w:rPr>
          <w:rFonts w:ascii="Arial" w:hAnsi="Arial" w:cs="Arial"/>
          <w:caps/>
          <w:color w:val="000000"/>
          <w:sz w:val="22"/>
          <w:szCs w:val="22"/>
          <w:lang w:val="en-US"/>
        </w:rPr>
        <w:t>5</w:t>
      </w:r>
      <w:r w:rsidRPr="00D31C39">
        <w:rPr>
          <w:rFonts w:ascii="Arial" w:hAnsi="Arial" w:cs="Arial"/>
          <w:caps/>
          <w:color w:val="000000"/>
          <w:sz w:val="22"/>
          <w:szCs w:val="22"/>
          <w:lang w:val="en-US"/>
        </w:rPr>
        <w:tab/>
        <w:t>Attachment – 4</w:t>
      </w:r>
      <w:r w:rsidRPr="00D31C39">
        <w:rPr>
          <w:rFonts w:ascii="Arial" w:hAnsi="Arial" w:cs="Arial"/>
          <w:caps/>
          <w:color w:val="000000"/>
          <w:sz w:val="22"/>
          <w:szCs w:val="22"/>
          <w:lang w:val="en-US"/>
        </w:rPr>
        <w:tab/>
      </w:r>
      <w:r w:rsidRPr="00D31C39">
        <w:rPr>
          <w:rFonts w:ascii="Arial" w:hAnsi="Arial" w:cs="Arial"/>
          <w:b/>
          <w:bCs/>
          <w:caps/>
          <w:color w:val="000000"/>
          <w:sz w:val="22"/>
          <w:szCs w:val="22"/>
        </w:rPr>
        <w:t xml:space="preserve">list of SIMILAR works on hand &amp; percentage </w:t>
      </w:r>
      <w:r w:rsidRPr="00D31C39">
        <w:rPr>
          <w:rFonts w:ascii="Arial" w:hAnsi="Arial" w:cs="Arial"/>
          <w:b/>
          <w:bCs/>
          <w:caps/>
          <w:color w:val="000000"/>
          <w:sz w:val="22"/>
          <w:szCs w:val="22"/>
        </w:rPr>
        <w:tab/>
      </w:r>
      <w:r w:rsidRPr="00D31C39">
        <w:rPr>
          <w:rFonts w:ascii="Arial" w:hAnsi="Arial" w:cs="Arial"/>
          <w:b/>
          <w:bCs/>
          <w:caps/>
          <w:color w:val="000000"/>
          <w:sz w:val="22"/>
          <w:szCs w:val="22"/>
        </w:rPr>
        <w:tab/>
      </w:r>
      <w:r w:rsidRPr="00D31C39">
        <w:rPr>
          <w:rFonts w:ascii="Arial" w:hAnsi="Arial" w:cs="Arial"/>
          <w:b/>
          <w:bCs/>
          <w:caps/>
          <w:color w:val="000000"/>
          <w:sz w:val="22"/>
          <w:szCs w:val="22"/>
        </w:rPr>
        <w:tab/>
      </w:r>
      <w:r w:rsidRPr="00D31C39">
        <w:rPr>
          <w:rFonts w:ascii="Arial" w:hAnsi="Arial" w:cs="Arial"/>
          <w:b/>
          <w:bCs/>
          <w:caps/>
          <w:color w:val="000000"/>
          <w:sz w:val="22"/>
          <w:szCs w:val="22"/>
        </w:rPr>
        <w:tab/>
        <w:t>completed BY THE BIDDER</w:t>
      </w:r>
    </w:p>
    <w:p w14:paraId="73745712" w14:textId="77777777" w:rsidR="005E08A6" w:rsidRPr="00D31C39" w:rsidRDefault="005E08A6" w:rsidP="00096042">
      <w:pPr>
        <w:tabs>
          <w:tab w:val="left" w:pos="720"/>
          <w:tab w:val="left" w:pos="2880"/>
          <w:tab w:val="left" w:pos="7920"/>
        </w:tabs>
        <w:autoSpaceDE w:val="0"/>
        <w:autoSpaceDN w:val="0"/>
        <w:adjustRightInd w:val="0"/>
        <w:rPr>
          <w:rFonts w:ascii="Arial" w:hAnsi="Arial" w:cs="Arial"/>
          <w:b/>
          <w:bCs/>
          <w:caps/>
          <w:color w:val="000000"/>
          <w:sz w:val="22"/>
          <w:szCs w:val="22"/>
        </w:rPr>
      </w:pPr>
    </w:p>
    <w:p w14:paraId="513D3CCF"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6</w:t>
      </w:r>
      <w:r w:rsidRPr="00D31C39">
        <w:rPr>
          <w:rFonts w:ascii="Arial" w:hAnsi="Arial" w:cs="Arial"/>
          <w:caps/>
          <w:color w:val="000000"/>
          <w:sz w:val="22"/>
          <w:szCs w:val="22"/>
          <w:lang w:val="en-US"/>
        </w:rPr>
        <w:tab/>
        <w:t>Attachment - 5</w:t>
      </w:r>
      <w:r w:rsidRPr="00D31C39">
        <w:rPr>
          <w:rFonts w:ascii="Arial" w:hAnsi="Arial" w:cs="Arial"/>
          <w:caps/>
          <w:color w:val="000000"/>
          <w:sz w:val="22"/>
          <w:szCs w:val="22"/>
          <w:lang w:val="en-US"/>
        </w:rPr>
        <w:tab/>
        <w:t xml:space="preserve">FORM FOR List of Contracts Executed </w:t>
      </w:r>
    </w:p>
    <w:p w14:paraId="3552A100" w14:textId="77777777" w:rsidR="005E08A6" w:rsidRPr="00D31C39" w:rsidRDefault="005E08A6" w:rsidP="00E72AE7">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7</w:t>
      </w:r>
      <w:r w:rsidRPr="00D31C39">
        <w:rPr>
          <w:rFonts w:ascii="Arial" w:hAnsi="Arial" w:cs="Arial"/>
          <w:caps/>
          <w:color w:val="000000"/>
          <w:sz w:val="22"/>
          <w:szCs w:val="22"/>
          <w:lang w:val="en-US"/>
        </w:rPr>
        <w:tab/>
        <w:t>Attachment - 6</w:t>
      </w:r>
      <w:r w:rsidRPr="00D31C39">
        <w:rPr>
          <w:rFonts w:ascii="Arial" w:hAnsi="Arial" w:cs="Arial"/>
          <w:caps/>
          <w:color w:val="000000"/>
          <w:sz w:val="22"/>
          <w:szCs w:val="22"/>
          <w:lang w:val="en-US"/>
        </w:rPr>
        <w:tab/>
        <w:t>FORM FOR EQUIPMENT/ MACHINERY DEPLOYMENT SCHEDULE</w:t>
      </w:r>
    </w:p>
    <w:p w14:paraId="3DF741A3" w14:textId="77777777" w:rsidR="005E08A6" w:rsidRPr="00D31C39" w:rsidRDefault="005E08A6" w:rsidP="00E72AE7">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ab/>
        <w:t>Attachment – 6A</w:t>
      </w:r>
      <w:r w:rsidRPr="00D31C39">
        <w:rPr>
          <w:rFonts w:ascii="Arial" w:hAnsi="Arial" w:cs="Arial"/>
          <w:caps/>
          <w:color w:val="000000"/>
          <w:sz w:val="22"/>
          <w:szCs w:val="22"/>
          <w:lang w:val="en-US"/>
        </w:rPr>
        <w:tab/>
        <w:t xml:space="preserve">FORM FOR </w:t>
      </w:r>
      <w:r w:rsidRPr="00D31C39">
        <w:rPr>
          <w:rFonts w:ascii="Arial" w:hAnsi="Arial" w:cs="Arial"/>
          <w:caps/>
          <w:color w:val="000000"/>
          <w:sz w:val="22"/>
          <w:szCs w:val="22"/>
        </w:rPr>
        <w:t>SAFETY EQUIPMENT &amp; SAFETY PERSONAL PROTECTIVE EQUIPMENTS</w:t>
      </w:r>
    </w:p>
    <w:p w14:paraId="519DCC60"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8</w:t>
      </w:r>
      <w:r w:rsidRPr="00D31C39">
        <w:rPr>
          <w:rFonts w:ascii="Arial" w:hAnsi="Arial" w:cs="Arial"/>
          <w:caps/>
          <w:color w:val="000000"/>
          <w:sz w:val="22"/>
          <w:szCs w:val="22"/>
          <w:lang w:val="en-US"/>
        </w:rPr>
        <w:tab/>
        <w:t>Attachment - 7</w:t>
      </w:r>
      <w:r w:rsidRPr="00D31C39">
        <w:rPr>
          <w:rFonts w:ascii="Arial" w:hAnsi="Arial" w:cs="Arial"/>
          <w:caps/>
          <w:color w:val="000000"/>
          <w:sz w:val="22"/>
          <w:szCs w:val="22"/>
          <w:lang w:val="en-US"/>
        </w:rPr>
        <w:tab/>
        <w:t>FORM FOR to be submitted at site after award of work</w:t>
      </w:r>
    </w:p>
    <w:p w14:paraId="2DB667A0"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9</w:t>
      </w:r>
      <w:r w:rsidRPr="00D31C39">
        <w:rPr>
          <w:rFonts w:ascii="Arial" w:hAnsi="Arial" w:cs="Arial"/>
          <w:caps/>
          <w:color w:val="000000"/>
          <w:sz w:val="22"/>
          <w:szCs w:val="22"/>
          <w:lang w:val="en-US"/>
        </w:rPr>
        <w:tab/>
        <w:t>Attachment - 8</w:t>
      </w:r>
      <w:r w:rsidRPr="00D31C39">
        <w:rPr>
          <w:rFonts w:ascii="Arial" w:hAnsi="Arial" w:cs="Arial"/>
          <w:caps/>
          <w:color w:val="000000"/>
          <w:sz w:val="22"/>
          <w:szCs w:val="22"/>
          <w:lang w:val="en-US"/>
        </w:rPr>
        <w:tab/>
        <w:t>FORM FOR List of Financial Documents</w:t>
      </w:r>
    </w:p>
    <w:p w14:paraId="49B23C6B"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10</w:t>
      </w:r>
      <w:r w:rsidRPr="00D31C39">
        <w:rPr>
          <w:rFonts w:ascii="Arial" w:hAnsi="Arial" w:cs="Arial"/>
          <w:caps/>
          <w:color w:val="000000"/>
          <w:sz w:val="22"/>
          <w:szCs w:val="22"/>
          <w:lang w:val="en-US"/>
        </w:rPr>
        <w:tab/>
        <w:t>Attachment - 9</w:t>
      </w:r>
      <w:r w:rsidRPr="00D31C39">
        <w:rPr>
          <w:rFonts w:ascii="Arial" w:hAnsi="Arial" w:cs="Arial"/>
          <w:caps/>
          <w:color w:val="000000"/>
          <w:sz w:val="22"/>
          <w:szCs w:val="22"/>
          <w:lang w:val="en-US"/>
        </w:rPr>
        <w:tab/>
        <w:t>FORM FOR General Declaration by Bidder</w:t>
      </w:r>
    </w:p>
    <w:p w14:paraId="55C49FCC"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11</w:t>
      </w:r>
      <w:r w:rsidRPr="00D31C39">
        <w:rPr>
          <w:rFonts w:ascii="Arial" w:hAnsi="Arial" w:cs="Arial"/>
          <w:caps/>
          <w:color w:val="000000"/>
          <w:sz w:val="22"/>
          <w:szCs w:val="22"/>
          <w:lang w:val="en-US"/>
        </w:rPr>
        <w:tab/>
        <w:t>Attachment - 10</w:t>
      </w:r>
      <w:r w:rsidRPr="00D31C39">
        <w:rPr>
          <w:rFonts w:ascii="Arial" w:hAnsi="Arial" w:cs="Arial"/>
          <w:caps/>
          <w:color w:val="000000"/>
          <w:sz w:val="22"/>
          <w:szCs w:val="22"/>
          <w:lang w:val="en-US"/>
        </w:rPr>
        <w:tab/>
        <w:t xml:space="preserve">FORM FOR Details of Fatal Accidents </w:t>
      </w:r>
    </w:p>
    <w:p w14:paraId="73334786"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1</w:t>
      </w:r>
      <w:r w:rsidR="00DF5426" w:rsidRPr="00D31C39">
        <w:rPr>
          <w:rFonts w:ascii="Arial" w:hAnsi="Arial" w:cs="Arial"/>
          <w:caps/>
          <w:color w:val="000000"/>
          <w:sz w:val="22"/>
          <w:szCs w:val="22"/>
          <w:lang w:val="en-US"/>
        </w:rPr>
        <w:t>2</w:t>
      </w:r>
      <w:r w:rsidRPr="00D31C39">
        <w:rPr>
          <w:rFonts w:ascii="Arial" w:hAnsi="Arial" w:cs="Arial"/>
          <w:caps/>
          <w:color w:val="000000"/>
          <w:sz w:val="22"/>
          <w:szCs w:val="22"/>
          <w:lang w:val="en-US"/>
        </w:rPr>
        <w:tab/>
        <w:t>Attachment - 1</w:t>
      </w:r>
      <w:r w:rsidR="00DF5426" w:rsidRPr="00D31C39">
        <w:rPr>
          <w:rFonts w:ascii="Arial" w:hAnsi="Arial" w:cs="Arial"/>
          <w:caps/>
          <w:color w:val="000000"/>
          <w:sz w:val="22"/>
          <w:szCs w:val="22"/>
          <w:lang w:val="en-US"/>
        </w:rPr>
        <w:t>1</w:t>
      </w:r>
      <w:r w:rsidRPr="00D31C39">
        <w:rPr>
          <w:rFonts w:ascii="Arial" w:hAnsi="Arial" w:cs="Arial"/>
          <w:caps/>
          <w:color w:val="000000"/>
          <w:sz w:val="22"/>
          <w:szCs w:val="22"/>
          <w:lang w:val="en-US"/>
        </w:rPr>
        <w:tab/>
      </w:r>
      <w:r w:rsidRPr="00D31C39">
        <w:rPr>
          <w:rFonts w:ascii="Arial" w:hAnsi="Arial" w:cs="Arial"/>
          <w:b/>
          <w:bCs/>
          <w:caps/>
          <w:color w:val="000000"/>
          <w:sz w:val="22"/>
          <w:szCs w:val="22"/>
        </w:rPr>
        <w:t>ELECTRONIC FUND TRANSFER</w:t>
      </w:r>
    </w:p>
    <w:p w14:paraId="114BC789" w14:textId="77777777" w:rsidR="00DF5426" w:rsidRPr="00D31C39" w:rsidRDefault="005E08A6" w:rsidP="00E72AE7">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1</w:t>
      </w:r>
      <w:r w:rsidR="00DF5426" w:rsidRPr="00D31C39">
        <w:rPr>
          <w:rFonts w:ascii="Arial" w:hAnsi="Arial" w:cs="Arial"/>
          <w:caps/>
          <w:color w:val="000000"/>
          <w:sz w:val="22"/>
          <w:szCs w:val="22"/>
          <w:lang w:val="en-US"/>
        </w:rPr>
        <w:t>3</w:t>
      </w:r>
      <w:r w:rsidRPr="00D31C39">
        <w:rPr>
          <w:rFonts w:ascii="Arial" w:hAnsi="Arial" w:cs="Arial"/>
          <w:caps/>
          <w:color w:val="000000"/>
          <w:sz w:val="22"/>
          <w:szCs w:val="22"/>
          <w:lang w:val="en-US"/>
        </w:rPr>
        <w:tab/>
        <w:t>Attachment - 1</w:t>
      </w:r>
      <w:r w:rsidR="00DF5426" w:rsidRPr="00D31C39">
        <w:rPr>
          <w:rFonts w:ascii="Arial" w:hAnsi="Arial" w:cs="Arial"/>
          <w:caps/>
          <w:color w:val="000000"/>
          <w:sz w:val="22"/>
          <w:szCs w:val="22"/>
          <w:lang w:val="en-US"/>
        </w:rPr>
        <w:t>2</w:t>
      </w:r>
      <w:r w:rsidRPr="00D31C39">
        <w:rPr>
          <w:rFonts w:ascii="Arial" w:hAnsi="Arial" w:cs="Arial"/>
          <w:caps/>
          <w:color w:val="000000"/>
          <w:sz w:val="22"/>
          <w:szCs w:val="22"/>
          <w:lang w:val="en-US"/>
        </w:rPr>
        <w:tab/>
      </w:r>
      <w:r w:rsidR="00DF5426" w:rsidRPr="00D31C39">
        <w:rPr>
          <w:rFonts w:ascii="Arial" w:hAnsi="Arial" w:cs="Arial"/>
          <w:caps/>
          <w:color w:val="000000"/>
          <w:sz w:val="22"/>
          <w:szCs w:val="22"/>
          <w:lang w:val="en-US"/>
        </w:rPr>
        <w:t>INTEGRITY PACT</w:t>
      </w:r>
    </w:p>
    <w:p w14:paraId="23327CF5" w14:textId="77777777" w:rsidR="00DF5426" w:rsidRPr="00D31C39" w:rsidRDefault="00DF5426" w:rsidP="00E72AE7">
      <w:pPr>
        <w:tabs>
          <w:tab w:val="left" w:pos="720"/>
          <w:tab w:val="left" w:pos="2880"/>
        </w:tabs>
        <w:autoSpaceDE w:val="0"/>
        <w:autoSpaceDN w:val="0"/>
        <w:adjustRightInd w:val="0"/>
        <w:spacing w:after="180"/>
        <w:ind w:left="2880" w:hanging="2880"/>
        <w:rPr>
          <w:rFonts w:ascii="Arial" w:hAnsi="Arial" w:cs="Arial"/>
          <w:caps/>
          <w:spacing w:val="15"/>
          <w:sz w:val="22"/>
          <w:szCs w:val="22"/>
        </w:rPr>
      </w:pPr>
      <w:r w:rsidRPr="00D31C39">
        <w:rPr>
          <w:rFonts w:ascii="Arial" w:hAnsi="Arial" w:cs="Arial"/>
          <w:caps/>
          <w:color w:val="000000"/>
          <w:sz w:val="22"/>
          <w:szCs w:val="22"/>
          <w:lang w:val="en-US"/>
        </w:rPr>
        <w:t xml:space="preserve">14        ATTACHMENT -13    FORM </w:t>
      </w:r>
      <w:r w:rsidRPr="00D31C39">
        <w:rPr>
          <w:rFonts w:ascii="Arial" w:hAnsi="Arial" w:cs="Arial"/>
          <w:caps/>
          <w:spacing w:val="15"/>
          <w:sz w:val="22"/>
          <w:szCs w:val="22"/>
        </w:rPr>
        <w:t>(Information regarding Safety Management)</w:t>
      </w:r>
    </w:p>
    <w:p w14:paraId="62F08098" w14:textId="77777777" w:rsidR="00D07F31" w:rsidRPr="00D31C39" w:rsidRDefault="00D07F31" w:rsidP="00B00B1A">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16         Attachment - 1</w:t>
      </w:r>
      <w:r w:rsidR="00F7461A" w:rsidRPr="00D31C39">
        <w:rPr>
          <w:rFonts w:ascii="Arial" w:hAnsi="Arial" w:cs="Arial"/>
          <w:caps/>
          <w:color w:val="000000"/>
          <w:sz w:val="22"/>
          <w:szCs w:val="22"/>
          <w:lang w:val="en-US"/>
        </w:rPr>
        <w:t>4</w:t>
      </w:r>
      <w:r w:rsidRPr="00D31C39">
        <w:rPr>
          <w:rFonts w:ascii="Arial" w:hAnsi="Arial" w:cs="Arial"/>
          <w:caps/>
          <w:color w:val="000000"/>
          <w:sz w:val="22"/>
          <w:szCs w:val="22"/>
          <w:lang w:val="en-US"/>
        </w:rPr>
        <w:tab/>
      </w:r>
      <w:r w:rsidR="00B00B1A" w:rsidRPr="00B00B1A">
        <w:rPr>
          <w:rFonts w:ascii="Arial" w:hAnsi="Arial" w:cs="Arial"/>
          <w:caps/>
          <w:color w:val="000000"/>
          <w:sz w:val="22"/>
          <w:szCs w:val="22"/>
          <w:lang w:val="en-US"/>
        </w:rPr>
        <w:t>CERTIFICATE FOR COMPLIANCE TO ALL PROVISIONS OF BIDDING DOCUMENTS</w:t>
      </w:r>
    </w:p>
    <w:p w14:paraId="3F822CE6" w14:textId="77777777" w:rsidR="005E08A6" w:rsidRPr="00D31C39" w:rsidRDefault="00D07F31" w:rsidP="00E72AE7">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17         Attachment - 1</w:t>
      </w:r>
      <w:r w:rsidR="00F7461A" w:rsidRPr="00D31C39">
        <w:rPr>
          <w:rFonts w:ascii="Arial" w:hAnsi="Arial" w:cs="Arial"/>
          <w:caps/>
          <w:color w:val="000000"/>
          <w:sz w:val="22"/>
          <w:szCs w:val="22"/>
          <w:lang w:val="en-US"/>
        </w:rPr>
        <w:t>5</w:t>
      </w:r>
      <w:r w:rsidR="005E08A6" w:rsidRPr="00D31C39">
        <w:rPr>
          <w:rFonts w:ascii="Arial" w:hAnsi="Arial" w:cs="Arial"/>
          <w:caps/>
          <w:color w:val="000000"/>
          <w:sz w:val="22"/>
          <w:szCs w:val="22"/>
          <w:lang w:val="en-US"/>
        </w:rPr>
        <w:t>FORM FOR acceptance of fraud prevention policy</w:t>
      </w:r>
    </w:p>
    <w:p w14:paraId="000139B1" w14:textId="77777777" w:rsidR="005E08A6" w:rsidRPr="00D31C39" w:rsidRDefault="005E08A6" w:rsidP="00DF5426">
      <w:pPr>
        <w:tabs>
          <w:tab w:val="left" w:pos="720"/>
          <w:tab w:val="left" w:pos="2880"/>
        </w:tabs>
        <w:autoSpaceDE w:val="0"/>
        <w:autoSpaceDN w:val="0"/>
        <w:adjustRightInd w:val="0"/>
        <w:spacing w:after="180"/>
        <w:ind w:left="2880" w:hanging="2880"/>
        <w:rPr>
          <w:rFonts w:ascii="Arial" w:hAnsi="Arial" w:cs="Arial"/>
          <w:caps/>
          <w:color w:val="000000"/>
          <w:sz w:val="22"/>
          <w:szCs w:val="22"/>
          <w:lang w:val="en-US"/>
        </w:rPr>
      </w:pPr>
      <w:r w:rsidRPr="00D31C39">
        <w:rPr>
          <w:rFonts w:ascii="Arial" w:hAnsi="Arial" w:cs="Arial"/>
          <w:caps/>
          <w:color w:val="000000"/>
          <w:sz w:val="22"/>
          <w:szCs w:val="22"/>
          <w:lang w:val="en-US"/>
        </w:rPr>
        <w:t>1</w:t>
      </w:r>
      <w:r w:rsidR="00D07F31" w:rsidRPr="00D31C39">
        <w:rPr>
          <w:rFonts w:ascii="Arial" w:hAnsi="Arial" w:cs="Arial"/>
          <w:caps/>
          <w:color w:val="000000"/>
          <w:sz w:val="22"/>
          <w:szCs w:val="22"/>
          <w:lang w:val="en-US"/>
        </w:rPr>
        <w:t>8</w:t>
      </w:r>
      <w:r w:rsidRPr="00D31C39">
        <w:rPr>
          <w:rFonts w:ascii="Arial" w:hAnsi="Arial" w:cs="Arial"/>
          <w:caps/>
          <w:color w:val="000000"/>
          <w:sz w:val="22"/>
          <w:szCs w:val="22"/>
          <w:lang w:val="en-US"/>
        </w:rPr>
        <w:tab/>
      </w:r>
      <w:r w:rsidR="00D07F31" w:rsidRPr="00D31C39">
        <w:rPr>
          <w:rFonts w:ascii="Arial" w:hAnsi="Arial" w:cs="Arial"/>
          <w:caps/>
          <w:color w:val="000000"/>
          <w:sz w:val="22"/>
          <w:szCs w:val="22"/>
          <w:lang w:val="en-US"/>
        </w:rPr>
        <w:t>Attachment - 1</w:t>
      </w:r>
      <w:r w:rsidR="00F7461A" w:rsidRPr="00D31C39">
        <w:rPr>
          <w:rFonts w:ascii="Arial" w:hAnsi="Arial" w:cs="Arial"/>
          <w:caps/>
          <w:color w:val="000000"/>
          <w:sz w:val="22"/>
          <w:szCs w:val="22"/>
          <w:lang w:val="en-US"/>
        </w:rPr>
        <w:t>6</w:t>
      </w:r>
      <w:r w:rsidRPr="00D31C39">
        <w:rPr>
          <w:rFonts w:ascii="Arial" w:hAnsi="Arial" w:cs="Arial"/>
          <w:caps/>
          <w:color w:val="000000"/>
          <w:sz w:val="22"/>
          <w:szCs w:val="22"/>
          <w:lang w:val="en-US"/>
        </w:rPr>
        <w:t>Form of declaration of banning policy</w:t>
      </w:r>
    </w:p>
    <w:p w14:paraId="4A0EEF60"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sidRPr="00D31C39">
        <w:rPr>
          <w:rFonts w:ascii="Arial" w:hAnsi="Arial" w:cs="Arial"/>
          <w:caps/>
          <w:color w:val="000000"/>
          <w:sz w:val="22"/>
          <w:szCs w:val="22"/>
          <w:lang w:val="en-US"/>
        </w:rPr>
        <w:t>1</w:t>
      </w:r>
      <w:r w:rsidR="00D07F31" w:rsidRPr="00D31C39">
        <w:rPr>
          <w:rFonts w:ascii="Arial" w:hAnsi="Arial" w:cs="Arial"/>
          <w:caps/>
          <w:color w:val="000000"/>
          <w:sz w:val="22"/>
          <w:szCs w:val="22"/>
          <w:lang w:val="en-US"/>
        </w:rPr>
        <w:t>9</w:t>
      </w:r>
      <w:r w:rsidRPr="00D31C39">
        <w:rPr>
          <w:rFonts w:ascii="Arial" w:hAnsi="Arial" w:cs="Arial"/>
          <w:caps/>
          <w:color w:val="000000"/>
          <w:sz w:val="22"/>
          <w:szCs w:val="22"/>
          <w:lang w:val="en-US"/>
        </w:rPr>
        <w:tab/>
        <w:t>Attachment - 1</w:t>
      </w:r>
      <w:r w:rsidR="00F7461A" w:rsidRPr="00D31C39">
        <w:rPr>
          <w:rFonts w:ascii="Arial" w:hAnsi="Arial" w:cs="Arial"/>
          <w:caps/>
          <w:color w:val="000000"/>
          <w:sz w:val="22"/>
          <w:szCs w:val="22"/>
          <w:lang w:val="en-US"/>
        </w:rPr>
        <w:t>7</w:t>
      </w:r>
      <w:r w:rsidRPr="00D31C39">
        <w:rPr>
          <w:rFonts w:ascii="Arial" w:hAnsi="Arial" w:cs="Arial"/>
          <w:caps/>
          <w:color w:val="000000"/>
          <w:sz w:val="22"/>
          <w:szCs w:val="22"/>
          <w:lang w:val="en-US"/>
        </w:rPr>
        <w:tab/>
        <w:t>Form of acceptance ntpc safety rules</w:t>
      </w:r>
    </w:p>
    <w:p w14:paraId="3A0218EF" w14:textId="77777777" w:rsidR="00DA6497" w:rsidRPr="00D31C39" w:rsidRDefault="00DA6497" w:rsidP="00DA649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r>
        <w:rPr>
          <w:rFonts w:ascii="Arial" w:hAnsi="Arial" w:cs="Arial"/>
          <w:caps/>
          <w:color w:val="000000"/>
          <w:sz w:val="22"/>
          <w:szCs w:val="22"/>
          <w:lang w:val="en-US"/>
        </w:rPr>
        <w:t>20</w:t>
      </w:r>
      <w:r w:rsidRPr="00D31C39">
        <w:rPr>
          <w:rFonts w:ascii="Arial" w:hAnsi="Arial" w:cs="Arial"/>
          <w:caps/>
          <w:color w:val="000000"/>
          <w:sz w:val="22"/>
          <w:szCs w:val="22"/>
          <w:lang w:val="en-US"/>
        </w:rPr>
        <w:tab/>
        <w:t>Attachment - 17</w:t>
      </w:r>
      <w:r w:rsidRPr="00D31C39">
        <w:rPr>
          <w:rFonts w:ascii="Arial" w:hAnsi="Arial" w:cs="Arial"/>
          <w:caps/>
          <w:color w:val="000000"/>
          <w:sz w:val="22"/>
          <w:szCs w:val="22"/>
          <w:lang w:val="en-US"/>
        </w:rPr>
        <w:tab/>
        <w:t>Form of acceptance ntpc safety rules</w:t>
      </w:r>
    </w:p>
    <w:p w14:paraId="7D834F1B" w14:textId="77777777" w:rsidR="005E08A6" w:rsidRPr="00D31C39" w:rsidRDefault="005E08A6" w:rsidP="00E72AE7">
      <w:pPr>
        <w:tabs>
          <w:tab w:val="left" w:pos="720"/>
          <w:tab w:val="left" w:pos="2880"/>
        </w:tabs>
        <w:autoSpaceDE w:val="0"/>
        <w:autoSpaceDN w:val="0"/>
        <w:adjustRightInd w:val="0"/>
        <w:spacing w:after="180"/>
        <w:ind w:left="2880" w:hanging="2880"/>
        <w:jc w:val="both"/>
        <w:rPr>
          <w:rFonts w:ascii="Arial" w:hAnsi="Arial" w:cs="Arial"/>
          <w:caps/>
          <w:color w:val="000000"/>
          <w:sz w:val="22"/>
          <w:szCs w:val="22"/>
          <w:lang w:val="en-US"/>
        </w:rPr>
      </w:pPr>
    </w:p>
    <w:p w14:paraId="317EA72F" w14:textId="77777777" w:rsidR="00D07F31" w:rsidRPr="00D31C39" w:rsidRDefault="005E08A6" w:rsidP="00AD5F0A">
      <w:pPr>
        <w:jc w:val="both"/>
        <w:rPr>
          <w:rFonts w:ascii="Arial Black" w:hAnsi="Arial Black" w:cs="Arial"/>
          <w:b/>
          <w:sz w:val="22"/>
          <w:szCs w:val="22"/>
        </w:rPr>
      </w:pPr>
      <w:r w:rsidRPr="00D31C39">
        <w:rPr>
          <w:b/>
          <w:bCs/>
          <w:color w:val="000000"/>
          <w:sz w:val="22"/>
          <w:szCs w:val="22"/>
        </w:rPr>
        <w:br w:type="page"/>
      </w:r>
      <w:r w:rsidR="00D07F31" w:rsidRPr="00D31C39">
        <w:rPr>
          <w:rFonts w:ascii="Arial Black" w:hAnsi="Arial Black" w:cs="Arial"/>
          <w:b/>
          <w:sz w:val="22"/>
          <w:szCs w:val="22"/>
        </w:rPr>
        <w:lastRenderedPageBreak/>
        <w:t xml:space="preserve">CAUTION LIST </w:t>
      </w:r>
    </w:p>
    <w:p w14:paraId="62E090F6" w14:textId="77777777" w:rsidR="00D07F31" w:rsidRPr="00D31C39" w:rsidRDefault="00D07F31" w:rsidP="00AD5F0A">
      <w:pPr>
        <w:jc w:val="both"/>
        <w:rPr>
          <w:rFonts w:ascii="Arial" w:hAnsi="Arial" w:cs="Arial"/>
          <w:b/>
          <w:sz w:val="22"/>
          <w:szCs w:val="22"/>
        </w:rPr>
      </w:pPr>
    </w:p>
    <w:p w14:paraId="5C2613DE" w14:textId="77777777" w:rsidR="00AD5F0A" w:rsidRPr="00D31C39" w:rsidRDefault="00AD5F0A" w:rsidP="00AD5F0A">
      <w:pPr>
        <w:jc w:val="both"/>
        <w:rPr>
          <w:rFonts w:ascii="Arial" w:hAnsi="Arial" w:cs="Arial"/>
          <w:b/>
          <w:sz w:val="22"/>
          <w:szCs w:val="22"/>
        </w:rPr>
      </w:pPr>
      <w:r w:rsidRPr="00D31C39">
        <w:rPr>
          <w:rFonts w:ascii="Arial" w:hAnsi="Arial" w:cs="Arial"/>
          <w:b/>
          <w:sz w:val="22"/>
          <w:szCs w:val="22"/>
        </w:rPr>
        <w:t xml:space="preserve">BIDDER MAY TAKE NOTE OF THE PROVISIONS OF BIDDING DOCUMENTS INCLUDING FOLLOWING POINTS (INDICATIVE BUT NOT EXHAUSTIVE) WHILE SUBMITTING </w:t>
      </w:r>
      <w:proofErr w:type="gramStart"/>
      <w:r w:rsidRPr="00D31C39">
        <w:rPr>
          <w:rFonts w:ascii="Arial" w:hAnsi="Arial" w:cs="Arial"/>
          <w:b/>
          <w:sz w:val="22"/>
          <w:szCs w:val="22"/>
        </w:rPr>
        <w:t>IT’S</w:t>
      </w:r>
      <w:proofErr w:type="gramEnd"/>
      <w:r w:rsidRPr="00D31C39">
        <w:rPr>
          <w:rFonts w:ascii="Arial" w:hAnsi="Arial" w:cs="Arial"/>
          <w:b/>
          <w:sz w:val="22"/>
          <w:szCs w:val="22"/>
        </w:rPr>
        <w:t xml:space="preserve"> BID:</w:t>
      </w:r>
    </w:p>
    <w:p w14:paraId="3BD51812" w14:textId="77777777" w:rsidR="00AD5F0A" w:rsidRPr="00D31C39" w:rsidRDefault="00AD5F0A" w:rsidP="00AD5F0A">
      <w:pPr>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283"/>
        <w:gridCol w:w="6849"/>
      </w:tblGrid>
      <w:tr w:rsidR="00AD5F0A" w:rsidRPr="00D31C39" w14:paraId="3AE9F04A" w14:textId="77777777" w:rsidTr="00DA6497">
        <w:tc>
          <w:tcPr>
            <w:tcW w:w="804" w:type="dxa"/>
            <w:shd w:val="clear" w:color="auto" w:fill="auto"/>
          </w:tcPr>
          <w:p w14:paraId="79093E02" w14:textId="77777777" w:rsidR="00AD5F0A" w:rsidRPr="00D31C39" w:rsidRDefault="00AD5F0A" w:rsidP="000766EE">
            <w:pPr>
              <w:ind w:right="-195"/>
              <w:jc w:val="both"/>
              <w:rPr>
                <w:rFonts w:ascii="Arial" w:hAnsi="Arial" w:cs="Arial"/>
                <w:b/>
                <w:sz w:val="22"/>
                <w:szCs w:val="22"/>
              </w:rPr>
            </w:pPr>
            <w:r w:rsidRPr="00D31C39">
              <w:rPr>
                <w:rFonts w:ascii="Arial" w:hAnsi="Arial" w:cs="Arial"/>
                <w:b/>
                <w:sz w:val="22"/>
                <w:szCs w:val="22"/>
              </w:rPr>
              <w:t>Sl. No.</w:t>
            </w:r>
          </w:p>
        </w:tc>
        <w:tc>
          <w:tcPr>
            <w:tcW w:w="2283" w:type="dxa"/>
            <w:shd w:val="clear" w:color="auto" w:fill="auto"/>
          </w:tcPr>
          <w:p w14:paraId="729CB9E6"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Description</w:t>
            </w:r>
          </w:p>
        </w:tc>
        <w:tc>
          <w:tcPr>
            <w:tcW w:w="6849" w:type="dxa"/>
            <w:shd w:val="clear" w:color="auto" w:fill="auto"/>
          </w:tcPr>
          <w:p w14:paraId="0194B168"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Action/Compliance required</w:t>
            </w:r>
          </w:p>
          <w:p w14:paraId="40669835" w14:textId="77777777" w:rsidR="00AD5F0A" w:rsidRPr="00D31C39" w:rsidRDefault="00AD5F0A" w:rsidP="000766EE">
            <w:pPr>
              <w:jc w:val="both"/>
              <w:rPr>
                <w:rFonts w:ascii="Arial" w:hAnsi="Arial" w:cs="Arial"/>
                <w:b/>
                <w:sz w:val="22"/>
                <w:szCs w:val="22"/>
              </w:rPr>
            </w:pPr>
          </w:p>
        </w:tc>
      </w:tr>
      <w:tr w:rsidR="00AD5F0A" w:rsidRPr="00D31C39" w14:paraId="626E6B81" w14:textId="77777777" w:rsidTr="00DA6497">
        <w:tc>
          <w:tcPr>
            <w:tcW w:w="804" w:type="dxa"/>
            <w:shd w:val="clear" w:color="auto" w:fill="auto"/>
          </w:tcPr>
          <w:p w14:paraId="3BB40D51"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 xml:space="preserve">    1.</w:t>
            </w:r>
          </w:p>
        </w:tc>
        <w:tc>
          <w:tcPr>
            <w:tcW w:w="2283" w:type="dxa"/>
            <w:shd w:val="clear" w:color="auto" w:fill="auto"/>
          </w:tcPr>
          <w:p w14:paraId="3C2498FE" w14:textId="77777777" w:rsidR="00AD5F0A" w:rsidRPr="001B46CC" w:rsidRDefault="00AD5F0A" w:rsidP="00144B6C">
            <w:pPr>
              <w:jc w:val="both"/>
              <w:rPr>
                <w:rFonts w:ascii="Arial" w:hAnsi="Arial" w:cs="Arial"/>
                <w:b/>
                <w:sz w:val="22"/>
                <w:szCs w:val="22"/>
                <w:highlight w:val="yellow"/>
              </w:rPr>
            </w:pPr>
            <w:r w:rsidRPr="001B46CC">
              <w:rPr>
                <w:rFonts w:ascii="Arial" w:hAnsi="Arial" w:cs="Arial"/>
                <w:b/>
                <w:sz w:val="22"/>
                <w:szCs w:val="22"/>
                <w:highlight w:val="yellow"/>
              </w:rPr>
              <w:t>Bid Security</w:t>
            </w:r>
          </w:p>
          <w:p w14:paraId="056FAC61" w14:textId="737CC920" w:rsidR="001B46CC" w:rsidRPr="00D31C39" w:rsidRDefault="001B46CC" w:rsidP="00144B6C">
            <w:pPr>
              <w:jc w:val="both"/>
              <w:rPr>
                <w:rFonts w:ascii="Arial" w:hAnsi="Arial" w:cs="Arial"/>
                <w:b/>
                <w:sz w:val="22"/>
                <w:szCs w:val="22"/>
              </w:rPr>
            </w:pPr>
            <w:r w:rsidRPr="001B46CC">
              <w:rPr>
                <w:rFonts w:ascii="Arial" w:hAnsi="Arial" w:cs="Arial"/>
                <w:b/>
                <w:sz w:val="22"/>
                <w:szCs w:val="22"/>
                <w:highlight w:val="yellow"/>
              </w:rPr>
              <w:t xml:space="preserve">INR </w:t>
            </w:r>
            <w:r w:rsidR="00233BC4">
              <w:rPr>
                <w:rFonts w:ascii="Arial" w:hAnsi="Arial" w:cs="Arial"/>
                <w:b/>
                <w:sz w:val="22"/>
                <w:szCs w:val="22"/>
                <w:highlight w:val="yellow"/>
              </w:rPr>
              <w:t>2</w:t>
            </w:r>
            <w:r w:rsidR="00762CCA">
              <w:rPr>
                <w:rFonts w:ascii="Arial" w:hAnsi="Arial" w:cs="Arial"/>
                <w:b/>
                <w:sz w:val="22"/>
                <w:szCs w:val="22"/>
                <w:highlight w:val="yellow"/>
              </w:rPr>
              <w:t>,</w:t>
            </w:r>
            <w:r w:rsidRPr="001B46CC">
              <w:rPr>
                <w:rFonts w:ascii="Arial" w:hAnsi="Arial" w:cs="Arial"/>
                <w:b/>
                <w:sz w:val="22"/>
                <w:szCs w:val="22"/>
                <w:highlight w:val="yellow"/>
              </w:rPr>
              <w:t>00</w:t>
            </w:r>
            <w:r w:rsidR="00762CCA">
              <w:rPr>
                <w:rFonts w:ascii="Arial" w:hAnsi="Arial" w:cs="Arial"/>
                <w:b/>
                <w:sz w:val="22"/>
                <w:szCs w:val="22"/>
                <w:highlight w:val="yellow"/>
              </w:rPr>
              <w:t>,</w:t>
            </w:r>
            <w:r w:rsidRPr="001B46CC">
              <w:rPr>
                <w:rFonts w:ascii="Arial" w:hAnsi="Arial" w:cs="Arial"/>
                <w:b/>
                <w:sz w:val="22"/>
                <w:szCs w:val="22"/>
                <w:highlight w:val="yellow"/>
              </w:rPr>
              <w:t>000</w:t>
            </w:r>
            <w:r w:rsidR="00762CCA">
              <w:rPr>
                <w:rFonts w:ascii="Arial" w:hAnsi="Arial" w:cs="Arial"/>
                <w:b/>
                <w:sz w:val="22"/>
                <w:szCs w:val="22"/>
              </w:rPr>
              <w:t>.00</w:t>
            </w:r>
          </w:p>
        </w:tc>
        <w:tc>
          <w:tcPr>
            <w:tcW w:w="6849" w:type="dxa"/>
            <w:shd w:val="clear" w:color="auto" w:fill="auto"/>
          </w:tcPr>
          <w:p w14:paraId="6A297E0B" w14:textId="77777777" w:rsidR="00657FC6" w:rsidRDefault="00AD5F0A" w:rsidP="000766EE">
            <w:pPr>
              <w:jc w:val="both"/>
              <w:rPr>
                <w:rFonts w:ascii="Arial" w:hAnsi="Arial" w:cs="Arial"/>
                <w:sz w:val="22"/>
                <w:szCs w:val="22"/>
                <w:highlight w:val="yellow"/>
              </w:rPr>
            </w:pPr>
            <w:r w:rsidRPr="001B46CC">
              <w:rPr>
                <w:rFonts w:ascii="Arial" w:hAnsi="Arial" w:cs="Arial"/>
                <w:sz w:val="22"/>
                <w:szCs w:val="22"/>
              </w:rPr>
              <w:t xml:space="preserve">Bidder to ensure that </w:t>
            </w:r>
            <w:r w:rsidR="00DC0A96">
              <w:rPr>
                <w:rFonts w:ascii="Arial" w:hAnsi="Arial" w:cs="Arial"/>
                <w:sz w:val="22"/>
                <w:szCs w:val="22"/>
              </w:rPr>
              <w:t xml:space="preserve">scanned/soft copy of online/ e payment transaction detail of </w:t>
            </w:r>
            <w:r w:rsidRPr="001B46CC">
              <w:rPr>
                <w:rFonts w:ascii="Arial" w:hAnsi="Arial" w:cs="Arial"/>
                <w:sz w:val="22"/>
                <w:szCs w:val="22"/>
              </w:rPr>
              <w:t xml:space="preserve">bid security (EMD) is </w:t>
            </w:r>
            <w:r w:rsidR="00DC0A96">
              <w:rPr>
                <w:rFonts w:ascii="Arial" w:hAnsi="Arial" w:cs="Arial"/>
                <w:sz w:val="22"/>
                <w:szCs w:val="22"/>
              </w:rPr>
              <w:t>uploaded</w:t>
            </w:r>
            <w:r w:rsidRPr="001B46CC">
              <w:rPr>
                <w:rFonts w:ascii="Arial" w:hAnsi="Arial" w:cs="Arial"/>
                <w:sz w:val="22"/>
                <w:szCs w:val="22"/>
              </w:rPr>
              <w:t xml:space="preserve"> </w:t>
            </w:r>
            <w:r w:rsidRPr="001B46CC">
              <w:rPr>
                <w:rFonts w:ascii="Arial" w:hAnsi="Arial" w:cs="Arial"/>
                <w:b/>
                <w:sz w:val="22"/>
                <w:szCs w:val="22"/>
              </w:rPr>
              <w:t xml:space="preserve">failing which the bid shall be </w:t>
            </w:r>
            <w:proofErr w:type="spellStart"/>
            <w:proofErr w:type="gramStart"/>
            <w:r w:rsidRPr="001B46CC">
              <w:rPr>
                <w:rFonts w:ascii="Arial" w:hAnsi="Arial" w:cs="Arial"/>
                <w:b/>
                <w:sz w:val="22"/>
                <w:szCs w:val="22"/>
              </w:rPr>
              <w:t>rejected</w:t>
            </w:r>
            <w:r w:rsidR="001B46CC">
              <w:rPr>
                <w:rFonts w:ascii="Arial" w:hAnsi="Arial" w:cs="Arial"/>
                <w:b/>
                <w:sz w:val="22"/>
                <w:szCs w:val="22"/>
              </w:rPr>
              <w:t>.</w:t>
            </w:r>
            <w:r w:rsidR="000E0AC3" w:rsidRPr="000E0AC3">
              <w:rPr>
                <w:rFonts w:ascii="Arial" w:hAnsi="Arial" w:cs="Arial"/>
                <w:b/>
                <w:sz w:val="22"/>
                <w:szCs w:val="22"/>
                <w:highlight w:val="yellow"/>
              </w:rPr>
              <w:t>Only</w:t>
            </w:r>
            <w:proofErr w:type="spellEnd"/>
            <w:proofErr w:type="gramEnd"/>
            <w:r w:rsidR="000E0AC3" w:rsidRPr="000E0AC3">
              <w:rPr>
                <w:rFonts w:ascii="Arial" w:hAnsi="Arial" w:cs="Arial"/>
                <w:b/>
                <w:sz w:val="22"/>
                <w:szCs w:val="22"/>
                <w:highlight w:val="yellow"/>
              </w:rPr>
              <w:t xml:space="preserve"> </w:t>
            </w:r>
            <w:r w:rsidR="000E0AC3" w:rsidRPr="000E0AC3">
              <w:rPr>
                <w:rFonts w:ascii="Arial" w:hAnsi="Arial" w:cs="Arial"/>
                <w:sz w:val="22"/>
                <w:szCs w:val="22"/>
                <w:highlight w:val="yellow"/>
              </w:rPr>
              <w:t>online/ e payment transaction of bid security (EMD) shall be accepted.</w:t>
            </w:r>
          </w:p>
          <w:p w14:paraId="2834B173" w14:textId="17B22765" w:rsidR="00AD5F0A" w:rsidRPr="00BA42D5" w:rsidRDefault="000E0AC3" w:rsidP="000766EE">
            <w:pPr>
              <w:jc w:val="both"/>
              <w:rPr>
                <w:rFonts w:ascii="Arial" w:hAnsi="Arial" w:cs="Arial"/>
                <w:b/>
                <w:bCs/>
                <w:sz w:val="22"/>
                <w:szCs w:val="22"/>
              </w:rPr>
            </w:pPr>
            <w:bookmarkStart w:id="0" w:name="_Hlk157262493"/>
            <w:r w:rsidRPr="00BA42D5">
              <w:rPr>
                <w:rFonts w:ascii="Arial" w:hAnsi="Arial" w:cs="Arial"/>
                <w:sz w:val="22"/>
                <w:szCs w:val="22"/>
                <w:highlight w:val="yellow"/>
              </w:rPr>
              <w:t xml:space="preserve">BG </w:t>
            </w:r>
            <w:proofErr w:type="gramStart"/>
            <w:r w:rsidRPr="00BA42D5">
              <w:rPr>
                <w:rFonts w:ascii="Arial" w:hAnsi="Arial" w:cs="Arial"/>
                <w:sz w:val="22"/>
                <w:szCs w:val="22"/>
                <w:highlight w:val="yellow"/>
              </w:rPr>
              <w:t>shall  be</w:t>
            </w:r>
            <w:proofErr w:type="gramEnd"/>
            <w:r w:rsidRPr="00BA42D5">
              <w:rPr>
                <w:rFonts w:ascii="Arial" w:hAnsi="Arial" w:cs="Arial"/>
                <w:sz w:val="22"/>
                <w:szCs w:val="22"/>
                <w:highlight w:val="yellow"/>
              </w:rPr>
              <w:t xml:space="preserve"> accepted</w:t>
            </w:r>
            <w:bookmarkEnd w:id="0"/>
            <w:r w:rsidR="00657FC6" w:rsidRPr="00BA42D5">
              <w:rPr>
                <w:rFonts w:ascii="Arial" w:hAnsi="Arial" w:cs="Arial"/>
                <w:sz w:val="22"/>
                <w:szCs w:val="22"/>
              </w:rPr>
              <w:t>.</w:t>
            </w:r>
          </w:p>
          <w:p w14:paraId="71C5FF15" w14:textId="77777777" w:rsidR="001B46CC" w:rsidRPr="00D31C39" w:rsidRDefault="001B46CC" w:rsidP="001B46CC">
            <w:pPr>
              <w:jc w:val="both"/>
              <w:rPr>
                <w:rFonts w:ascii="Arial" w:hAnsi="Arial" w:cs="Arial"/>
                <w:b/>
                <w:sz w:val="22"/>
                <w:szCs w:val="22"/>
              </w:rPr>
            </w:pPr>
            <w:r w:rsidRPr="00D31C39">
              <w:rPr>
                <w:rFonts w:ascii="Arial" w:hAnsi="Arial" w:cs="Arial"/>
                <w:b/>
                <w:sz w:val="22"/>
                <w:szCs w:val="22"/>
                <w:highlight w:val="yellow"/>
              </w:rPr>
              <w:t>-</w:t>
            </w:r>
            <w:r>
              <w:rPr>
                <w:rFonts w:ascii="Arial" w:hAnsi="Arial" w:cs="Arial"/>
                <w:b/>
                <w:sz w:val="22"/>
                <w:szCs w:val="22"/>
                <w:highlight w:val="yellow"/>
              </w:rPr>
              <w:t xml:space="preserve">Applicable </w:t>
            </w:r>
          </w:p>
          <w:p w14:paraId="0972A741" w14:textId="77777777" w:rsidR="001B46CC" w:rsidRPr="00C3202C" w:rsidRDefault="001B46CC" w:rsidP="000766EE">
            <w:pPr>
              <w:jc w:val="both"/>
              <w:rPr>
                <w:rFonts w:ascii="Arial" w:hAnsi="Arial" w:cs="Arial"/>
                <w:strike/>
                <w:sz w:val="22"/>
                <w:szCs w:val="22"/>
              </w:rPr>
            </w:pPr>
          </w:p>
          <w:p w14:paraId="088842B3" w14:textId="77777777" w:rsidR="00B00B1A" w:rsidRPr="00D31C39" w:rsidRDefault="00B00B1A" w:rsidP="00B00B1A">
            <w:pPr>
              <w:jc w:val="both"/>
              <w:rPr>
                <w:rFonts w:ascii="Arial" w:hAnsi="Arial" w:cs="Arial"/>
                <w:b/>
                <w:sz w:val="22"/>
                <w:szCs w:val="22"/>
              </w:rPr>
            </w:pPr>
          </w:p>
          <w:p w14:paraId="53D7C59C" w14:textId="6038F117" w:rsidR="001B46CC" w:rsidRPr="00D31C39" w:rsidRDefault="00C3202C" w:rsidP="001B46CC">
            <w:pPr>
              <w:jc w:val="both"/>
              <w:rPr>
                <w:rFonts w:ascii="Arial" w:hAnsi="Arial" w:cs="Arial"/>
                <w:b/>
                <w:sz w:val="22"/>
                <w:szCs w:val="22"/>
              </w:rPr>
            </w:pPr>
            <w:r>
              <w:rPr>
                <w:rFonts w:ascii="Arial" w:hAnsi="Arial" w:cs="Arial"/>
                <w:sz w:val="22"/>
                <w:szCs w:val="22"/>
              </w:rPr>
              <w:t xml:space="preserve">- </w:t>
            </w:r>
            <w:r w:rsidRPr="005903E3">
              <w:rPr>
                <w:rFonts w:ascii="Arial" w:hAnsi="Arial" w:cs="Arial"/>
                <w:strike/>
                <w:sz w:val="22"/>
                <w:szCs w:val="22"/>
              </w:rPr>
              <w:t>Bidders are required to submit ‘Bid Security Declaration’ by accepting GTE</w:t>
            </w:r>
            <w:r w:rsidR="001B46CC" w:rsidRPr="005903E3">
              <w:rPr>
                <w:rFonts w:ascii="Arial" w:hAnsi="Arial" w:cs="Arial"/>
                <w:b/>
                <w:strike/>
                <w:sz w:val="22"/>
                <w:szCs w:val="22"/>
                <w:highlight w:val="yellow"/>
              </w:rPr>
              <w:t>-Not</w:t>
            </w:r>
            <w:r w:rsidR="001B46CC">
              <w:rPr>
                <w:rFonts w:ascii="Arial" w:hAnsi="Arial" w:cs="Arial"/>
                <w:b/>
                <w:sz w:val="22"/>
                <w:szCs w:val="22"/>
                <w:highlight w:val="yellow"/>
              </w:rPr>
              <w:t xml:space="preserve"> Applicable </w:t>
            </w:r>
          </w:p>
          <w:p w14:paraId="6E739029" w14:textId="17C4CA9D" w:rsidR="00AD5F0A" w:rsidRPr="00D31C39" w:rsidRDefault="00AD5F0A" w:rsidP="00C3202C">
            <w:pPr>
              <w:jc w:val="both"/>
              <w:rPr>
                <w:rFonts w:ascii="Arial" w:hAnsi="Arial" w:cs="Arial"/>
                <w:sz w:val="22"/>
                <w:szCs w:val="22"/>
              </w:rPr>
            </w:pPr>
          </w:p>
        </w:tc>
      </w:tr>
      <w:tr w:rsidR="00AD5F0A" w:rsidRPr="00D31C39" w14:paraId="07C3F6D4" w14:textId="77777777" w:rsidTr="00DA6497">
        <w:tc>
          <w:tcPr>
            <w:tcW w:w="804" w:type="dxa"/>
            <w:shd w:val="clear" w:color="auto" w:fill="auto"/>
          </w:tcPr>
          <w:p w14:paraId="411F2262" w14:textId="77777777" w:rsidR="00AD5F0A" w:rsidRPr="00233BC4" w:rsidRDefault="00AD5F0A" w:rsidP="000766EE">
            <w:pPr>
              <w:jc w:val="both"/>
              <w:rPr>
                <w:rFonts w:ascii="Arial" w:hAnsi="Arial" w:cs="Arial"/>
                <w:b/>
                <w:strike/>
                <w:sz w:val="22"/>
                <w:szCs w:val="22"/>
              </w:rPr>
            </w:pPr>
            <w:r w:rsidRPr="00233BC4">
              <w:rPr>
                <w:rFonts w:ascii="Arial" w:hAnsi="Arial" w:cs="Arial"/>
                <w:b/>
                <w:strike/>
                <w:sz w:val="22"/>
                <w:szCs w:val="22"/>
              </w:rPr>
              <w:t xml:space="preserve">    2.</w:t>
            </w:r>
          </w:p>
        </w:tc>
        <w:tc>
          <w:tcPr>
            <w:tcW w:w="2283" w:type="dxa"/>
            <w:shd w:val="clear" w:color="auto" w:fill="auto"/>
          </w:tcPr>
          <w:p w14:paraId="34447773" w14:textId="77777777" w:rsidR="00AD5F0A" w:rsidRPr="00233BC4" w:rsidRDefault="00AD5F0A" w:rsidP="000766EE">
            <w:pPr>
              <w:jc w:val="both"/>
              <w:rPr>
                <w:rFonts w:ascii="Arial" w:hAnsi="Arial" w:cs="Arial"/>
                <w:b/>
                <w:strike/>
                <w:sz w:val="22"/>
                <w:szCs w:val="22"/>
              </w:rPr>
            </w:pPr>
            <w:r w:rsidRPr="00233BC4">
              <w:rPr>
                <w:rFonts w:ascii="Arial" w:hAnsi="Arial" w:cs="Arial"/>
                <w:b/>
                <w:strike/>
                <w:sz w:val="22"/>
                <w:szCs w:val="22"/>
              </w:rPr>
              <w:t>Tender Fee</w:t>
            </w:r>
          </w:p>
          <w:p w14:paraId="6276E05E" w14:textId="398E864A" w:rsidR="001B46CC" w:rsidRPr="00233BC4" w:rsidRDefault="001B46CC" w:rsidP="000766EE">
            <w:pPr>
              <w:jc w:val="both"/>
              <w:rPr>
                <w:rFonts w:ascii="Arial" w:hAnsi="Arial" w:cs="Arial"/>
                <w:b/>
                <w:strike/>
                <w:sz w:val="22"/>
                <w:szCs w:val="22"/>
              </w:rPr>
            </w:pPr>
          </w:p>
        </w:tc>
        <w:tc>
          <w:tcPr>
            <w:tcW w:w="6849" w:type="dxa"/>
            <w:shd w:val="clear" w:color="auto" w:fill="auto"/>
          </w:tcPr>
          <w:p w14:paraId="058A5D07" w14:textId="4B1A9C90" w:rsidR="00AD5F0A" w:rsidRPr="00233BC4" w:rsidRDefault="00AD5F0A" w:rsidP="000766EE">
            <w:pPr>
              <w:jc w:val="both"/>
              <w:rPr>
                <w:rFonts w:ascii="Arial" w:hAnsi="Arial" w:cs="Arial"/>
                <w:b/>
                <w:strike/>
                <w:sz w:val="22"/>
                <w:szCs w:val="22"/>
              </w:rPr>
            </w:pPr>
            <w:r w:rsidRPr="00233BC4">
              <w:rPr>
                <w:rFonts w:ascii="Arial" w:hAnsi="Arial" w:cs="Arial"/>
                <w:strike/>
                <w:sz w:val="22"/>
                <w:szCs w:val="22"/>
              </w:rPr>
              <w:t xml:space="preserve">Bidder to ensure that </w:t>
            </w:r>
            <w:r w:rsidR="00561D8C" w:rsidRPr="00233BC4">
              <w:rPr>
                <w:rFonts w:ascii="Arial" w:hAnsi="Arial" w:cs="Arial"/>
                <w:strike/>
                <w:sz w:val="22"/>
                <w:szCs w:val="22"/>
              </w:rPr>
              <w:t xml:space="preserve">scanned/soft copy of online/ e payment transaction detail of </w:t>
            </w:r>
            <w:r w:rsidRPr="00233BC4">
              <w:rPr>
                <w:rFonts w:ascii="Arial" w:hAnsi="Arial" w:cs="Arial"/>
                <w:strike/>
                <w:sz w:val="22"/>
                <w:szCs w:val="22"/>
              </w:rPr>
              <w:t xml:space="preserve">tender fee is </w:t>
            </w:r>
            <w:r w:rsidR="00561D8C" w:rsidRPr="00233BC4">
              <w:rPr>
                <w:rFonts w:ascii="Arial" w:hAnsi="Arial" w:cs="Arial"/>
                <w:strike/>
                <w:sz w:val="22"/>
                <w:szCs w:val="22"/>
              </w:rPr>
              <w:t>uploaded</w:t>
            </w:r>
            <w:r w:rsidRPr="00233BC4">
              <w:rPr>
                <w:rFonts w:ascii="Arial" w:hAnsi="Arial" w:cs="Arial"/>
                <w:strike/>
                <w:sz w:val="22"/>
                <w:szCs w:val="22"/>
              </w:rPr>
              <w:t xml:space="preserve"> in original (except cases where e-payment is permitted) strictly as specified in bidding documents, </w:t>
            </w:r>
            <w:r w:rsidRPr="00233BC4">
              <w:rPr>
                <w:rFonts w:ascii="Arial" w:hAnsi="Arial" w:cs="Arial"/>
                <w:b/>
                <w:strike/>
                <w:sz w:val="22"/>
                <w:szCs w:val="22"/>
              </w:rPr>
              <w:t>failing which the bid shall be rejected.</w:t>
            </w:r>
          </w:p>
          <w:p w14:paraId="281F9815" w14:textId="5C929EF6" w:rsidR="00B00B1A" w:rsidRPr="00233BC4" w:rsidRDefault="001375AF" w:rsidP="00B00B1A">
            <w:pPr>
              <w:jc w:val="both"/>
              <w:rPr>
                <w:rFonts w:ascii="Arial" w:hAnsi="Arial" w:cs="Arial"/>
                <w:b/>
                <w:strike/>
                <w:sz w:val="22"/>
                <w:szCs w:val="22"/>
              </w:rPr>
            </w:pPr>
            <w:r w:rsidRPr="00233BC4">
              <w:rPr>
                <w:rFonts w:ascii="Arial" w:hAnsi="Arial" w:cs="Arial"/>
                <w:b/>
                <w:strike/>
                <w:sz w:val="22"/>
                <w:szCs w:val="22"/>
                <w:highlight w:val="yellow"/>
              </w:rPr>
              <w:t xml:space="preserve">Applicable </w:t>
            </w:r>
          </w:p>
          <w:p w14:paraId="5F1A1C7E" w14:textId="77777777" w:rsidR="00AD5F0A" w:rsidRPr="00233BC4" w:rsidRDefault="00AD5F0A" w:rsidP="00D07F31">
            <w:pPr>
              <w:jc w:val="both"/>
              <w:rPr>
                <w:rFonts w:ascii="Arial" w:hAnsi="Arial" w:cs="Arial"/>
                <w:strike/>
                <w:sz w:val="22"/>
                <w:szCs w:val="22"/>
              </w:rPr>
            </w:pPr>
          </w:p>
        </w:tc>
      </w:tr>
      <w:tr w:rsidR="00AD5F0A" w:rsidRPr="00D31C39" w14:paraId="5815C8D8" w14:textId="77777777" w:rsidTr="00DA6497">
        <w:tc>
          <w:tcPr>
            <w:tcW w:w="804" w:type="dxa"/>
            <w:shd w:val="clear" w:color="auto" w:fill="auto"/>
          </w:tcPr>
          <w:p w14:paraId="03E0C975"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 xml:space="preserve">     3.</w:t>
            </w:r>
          </w:p>
        </w:tc>
        <w:tc>
          <w:tcPr>
            <w:tcW w:w="2283" w:type="dxa"/>
            <w:shd w:val="clear" w:color="auto" w:fill="auto"/>
          </w:tcPr>
          <w:p w14:paraId="619D47F2"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Integrity Pact</w:t>
            </w:r>
          </w:p>
        </w:tc>
        <w:tc>
          <w:tcPr>
            <w:tcW w:w="6849" w:type="dxa"/>
            <w:shd w:val="clear" w:color="auto" w:fill="auto"/>
          </w:tcPr>
          <w:p w14:paraId="69DE02D3" w14:textId="77777777" w:rsidR="00AD5F0A" w:rsidRDefault="00AD5F0A" w:rsidP="000766EE">
            <w:pPr>
              <w:jc w:val="both"/>
              <w:rPr>
                <w:rFonts w:ascii="Arial" w:hAnsi="Arial" w:cs="Arial"/>
                <w:b/>
                <w:sz w:val="22"/>
                <w:szCs w:val="22"/>
              </w:rPr>
            </w:pPr>
            <w:r w:rsidRPr="00D31C39">
              <w:rPr>
                <w:rFonts w:ascii="Arial" w:hAnsi="Arial" w:cs="Arial"/>
                <w:sz w:val="22"/>
                <w:szCs w:val="22"/>
              </w:rPr>
              <w:t xml:space="preserve">Bidder to ensure that Integrity Pact (As applicable) is submitted in original, duly signed in original by authorized signatory and stamped on each page, strictly as per the format specified in bidding documents. </w:t>
            </w:r>
            <w:r w:rsidRPr="00D31C39">
              <w:rPr>
                <w:rFonts w:ascii="Arial" w:hAnsi="Arial" w:cs="Arial"/>
                <w:b/>
                <w:sz w:val="22"/>
                <w:szCs w:val="22"/>
              </w:rPr>
              <w:t>Scanned/Photocopy of these original documents without signature in original shall not be acceptable and shall be rejected.</w:t>
            </w:r>
          </w:p>
          <w:p w14:paraId="051F58C9" w14:textId="77777777" w:rsidR="0095764F" w:rsidRDefault="0095764F" w:rsidP="000766EE">
            <w:pPr>
              <w:jc w:val="both"/>
              <w:rPr>
                <w:rFonts w:ascii="Arial" w:hAnsi="Arial" w:cs="Arial"/>
                <w:b/>
                <w:sz w:val="22"/>
                <w:szCs w:val="22"/>
              </w:rPr>
            </w:pPr>
          </w:p>
          <w:p w14:paraId="1E9DBB5D" w14:textId="77777777" w:rsidR="0095764F" w:rsidRDefault="0095764F" w:rsidP="000766EE">
            <w:pPr>
              <w:jc w:val="both"/>
              <w:rPr>
                <w:rFonts w:ascii="Arial" w:hAnsi="Arial" w:cs="Arial"/>
                <w:b/>
                <w:sz w:val="22"/>
                <w:szCs w:val="22"/>
              </w:rPr>
            </w:pPr>
            <w:r>
              <w:rPr>
                <w:rFonts w:ascii="Arial" w:hAnsi="Arial" w:cs="Arial"/>
                <w:b/>
                <w:sz w:val="22"/>
                <w:szCs w:val="22"/>
              </w:rPr>
              <w:t>Please also refer provision mentioned in BDS.</w:t>
            </w:r>
          </w:p>
          <w:p w14:paraId="242995EF" w14:textId="77777777" w:rsidR="0095764F" w:rsidRPr="00D31C39" w:rsidRDefault="0095764F" w:rsidP="000766EE">
            <w:pPr>
              <w:jc w:val="both"/>
              <w:rPr>
                <w:rFonts w:ascii="Arial" w:hAnsi="Arial" w:cs="Arial"/>
                <w:b/>
                <w:sz w:val="22"/>
                <w:szCs w:val="22"/>
              </w:rPr>
            </w:pPr>
          </w:p>
          <w:p w14:paraId="6A69BFAC" w14:textId="51DA086B" w:rsidR="00304E55" w:rsidRPr="00D31C39" w:rsidRDefault="00304E55" w:rsidP="000766EE">
            <w:pPr>
              <w:jc w:val="both"/>
              <w:rPr>
                <w:rFonts w:ascii="Arial" w:hAnsi="Arial" w:cs="Arial"/>
                <w:b/>
                <w:sz w:val="22"/>
                <w:szCs w:val="22"/>
              </w:rPr>
            </w:pPr>
            <w:r w:rsidRPr="00D31C39">
              <w:rPr>
                <w:rFonts w:ascii="Arial" w:hAnsi="Arial" w:cs="Arial"/>
                <w:b/>
                <w:sz w:val="22"/>
                <w:szCs w:val="22"/>
                <w:highlight w:val="yellow"/>
              </w:rPr>
              <w:t>-</w:t>
            </w:r>
            <w:r w:rsidR="007B63A0">
              <w:rPr>
                <w:rFonts w:ascii="Arial" w:hAnsi="Arial" w:cs="Arial"/>
                <w:b/>
                <w:sz w:val="22"/>
                <w:szCs w:val="22"/>
                <w:highlight w:val="yellow"/>
              </w:rPr>
              <w:t xml:space="preserve">NOT </w:t>
            </w:r>
            <w:r w:rsidRPr="00D31C39">
              <w:rPr>
                <w:rFonts w:ascii="Arial" w:hAnsi="Arial" w:cs="Arial"/>
                <w:b/>
                <w:sz w:val="22"/>
                <w:szCs w:val="22"/>
                <w:highlight w:val="yellow"/>
              </w:rPr>
              <w:t>Applicable</w:t>
            </w:r>
          </w:p>
          <w:p w14:paraId="75EB1F1E" w14:textId="77777777" w:rsidR="00AD5F0A" w:rsidRPr="00D31C39" w:rsidRDefault="00AD5F0A" w:rsidP="000766EE">
            <w:pPr>
              <w:jc w:val="both"/>
              <w:rPr>
                <w:rFonts w:ascii="Arial" w:hAnsi="Arial" w:cs="Arial"/>
                <w:sz w:val="22"/>
                <w:szCs w:val="22"/>
              </w:rPr>
            </w:pPr>
          </w:p>
        </w:tc>
      </w:tr>
      <w:tr w:rsidR="00AD5F0A" w:rsidRPr="00D31C39" w14:paraId="10DBED98" w14:textId="77777777" w:rsidTr="00DA6497">
        <w:tc>
          <w:tcPr>
            <w:tcW w:w="804" w:type="dxa"/>
            <w:shd w:val="clear" w:color="auto" w:fill="auto"/>
          </w:tcPr>
          <w:p w14:paraId="56C6E58D"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 xml:space="preserve">     4.</w:t>
            </w:r>
          </w:p>
        </w:tc>
        <w:tc>
          <w:tcPr>
            <w:tcW w:w="2283" w:type="dxa"/>
            <w:shd w:val="clear" w:color="auto" w:fill="auto"/>
          </w:tcPr>
          <w:p w14:paraId="27613F52"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Joint Deed of Undertaking/JV Agreement</w:t>
            </w:r>
          </w:p>
        </w:tc>
        <w:tc>
          <w:tcPr>
            <w:tcW w:w="6849" w:type="dxa"/>
            <w:shd w:val="clear" w:color="auto" w:fill="auto"/>
          </w:tcPr>
          <w:p w14:paraId="58C6F23F" w14:textId="77777777" w:rsidR="00AD5F0A" w:rsidRPr="00D31C39" w:rsidRDefault="00AD5F0A" w:rsidP="000766EE">
            <w:pPr>
              <w:jc w:val="both"/>
              <w:rPr>
                <w:rFonts w:ascii="Arial" w:hAnsi="Arial" w:cs="Arial"/>
                <w:b/>
                <w:sz w:val="22"/>
                <w:szCs w:val="22"/>
              </w:rPr>
            </w:pPr>
            <w:r w:rsidRPr="00D31C39">
              <w:rPr>
                <w:rFonts w:ascii="Arial" w:hAnsi="Arial" w:cs="Arial"/>
                <w:sz w:val="22"/>
                <w:szCs w:val="22"/>
              </w:rPr>
              <w:t xml:space="preserve">Bidder to ensure that Joint Deed of Undertaking/JV </w:t>
            </w:r>
            <w:proofErr w:type="gramStart"/>
            <w:r w:rsidRPr="00D31C39">
              <w:rPr>
                <w:rFonts w:ascii="Arial" w:hAnsi="Arial" w:cs="Arial"/>
                <w:sz w:val="22"/>
                <w:szCs w:val="22"/>
              </w:rPr>
              <w:t>Agreement  (</w:t>
            </w:r>
            <w:proofErr w:type="gramEnd"/>
            <w:r w:rsidRPr="00D31C39">
              <w:rPr>
                <w:rFonts w:ascii="Arial" w:hAnsi="Arial" w:cs="Arial"/>
                <w:sz w:val="22"/>
                <w:szCs w:val="22"/>
              </w:rPr>
              <w:t xml:space="preserve">As applicable) are submitted in original, duly signed in original by authorized signatory and stamped on each page, strictly as per the format specified in bidding documents. </w:t>
            </w:r>
            <w:r w:rsidRPr="00D31C39">
              <w:rPr>
                <w:rFonts w:ascii="Arial" w:hAnsi="Arial" w:cs="Arial"/>
                <w:b/>
                <w:sz w:val="22"/>
                <w:szCs w:val="22"/>
              </w:rPr>
              <w:t>Scanned/Photocopy of these original documents shall not be acceptable and shall be rejected.</w:t>
            </w:r>
          </w:p>
          <w:p w14:paraId="63484356" w14:textId="77777777" w:rsidR="00B00B1A" w:rsidRPr="00D31C39" w:rsidRDefault="00B00B1A" w:rsidP="00B00B1A">
            <w:pPr>
              <w:jc w:val="both"/>
              <w:rPr>
                <w:rFonts w:ascii="Arial" w:hAnsi="Arial" w:cs="Arial"/>
                <w:b/>
                <w:sz w:val="22"/>
                <w:szCs w:val="22"/>
              </w:rPr>
            </w:pPr>
            <w:r w:rsidRPr="00D31C39">
              <w:rPr>
                <w:rFonts w:ascii="Arial" w:hAnsi="Arial" w:cs="Arial"/>
                <w:b/>
                <w:sz w:val="22"/>
                <w:szCs w:val="22"/>
                <w:highlight w:val="yellow"/>
              </w:rPr>
              <w:t>Not Applicable</w:t>
            </w:r>
          </w:p>
          <w:p w14:paraId="664C1C06" w14:textId="77777777" w:rsidR="00AD5F0A" w:rsidRPr="00D31C39" w:rsidRDefault="00AD5F0A" w:rsidP="000766EE">
            <w:pPr>
              <w:jc w:val="both"/>
              <w:rPr>
                <w:rFonts w:ascii="Arial" w:hAnsi="Arial" w:cs="Arial"/>
                <w:sz w:val="22"/>
                <w:szCs w:val="22"/>
              </w:rPr>
            </w:pPr>
          </w:p>
        </w:tc>
      </w:tr>
      <w:tr w:rsidR="00AD5F0A" w:rsidRPr="00D31C39" w14:paraId="1B129EAC" w14:textId="77777777" w:rsidTr="00DA6497">
        <w:tc>
          <w:tcPr>
            <w:tcW w:w="804" w:type="dxa"/>
            <w:shd w:val="clear" w:color="auto" w:fill="auto"/>
          </w:tcPr>
          <w:p w14:paraId="6036AAC5"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 xml:space="preserve">     5.</w:t>
            </w:r>
          </w:p>
        </w:tc>
        <w:tc>
          <w:tcPr>
            <w:tcW w:w="2283" w:type="dxa"/>
            <w:shd w:val="clear" w:color="auto" w:fill="auto"/>
          </w:tcPr>
          <w:p w14:paraId="2C423D81" w14:textId="77777777" w:rsidR="00AD5F0A" w:rsidRPr="00D31C39" w:rsidRDefault="00AD5F0A" w:rsidP="000766EE">
            <w:pPr>
              <w:jc w:val="both"/>
              <w:rPr>
                <w:rFonts w:ascii="Arial" w:hAnsi="Arial" w:cs="Arial"/>
                <w:b/>
                <w:sz w:val="22"/>
                <w:szCs w:val="22"/>
              </w:rPr>
            </w:pPr>
            <w:r w:rsidRPr="00D31C39">
              <w:rPr>
                <w:rFonts w:ascii="Arial" w:hAnsi="Arial" w:cs="Arial"/>
                <w:b/>
                <w:sz w:val="22"/>
                <w:szCs w:val="22"/>
              </w:rPr>
              <w:t>Power of Attorney</w:t>
            </w:r>
          </w:p>
          <w:p w14:paraId="043E53F6" w14:textId="77777777" w:rsidR="00AD5F0A" w:rsidRPr="00D31C39" w:rsidRDefault="00AD5F0A" w:rsidP="000766EE">
            <w:pPr>
              <w:jc w:val="both"/>
              <w:rPr>
                <w:rFonts w:ascii="Arial" w:hAnsi="Arial" w:cs="Arial"/>
                <w:b/>
                <w:sz w:val="22"/>
                <w:szCs w:val="22"/>
              </w:rPr>
            </w:pPr>
          </w:p>
        </w:tc>
        <w:tc>
          <w:tcPr>
            <w:tcW w:w="6849" w:type="dxa"/>
            <w:shd w:val="clear" w:color="auto" w:fill="auto"/>
          </w:tcPr>
          <w:p w14:paraId="6627AC87" w14:textId="77777777" w:rsidR="00AD5F0A" w:rsidRPr="00D31C39" w:rsidRDefault="00AD5F0A" w:rsidP="000766EE">
            <w:pPr>
              <w:jc w:val="both"/>
              <w:rPr>
                <w:rFonts w:ascii="Arial" w:hAnsi="Arial" w:cs="Arial"/>
                <w:sz w:val="22"/>
                <w:szCs w:val="22"/>
              </w:rPr>
            </w:pPr>
            <w:r w:rsidRPr="00D31C39">
              <w:rPr>
                <w:rFonts w:ascii="Arial" w:hAnsi="Arial" w:cs="Arial"/>
                <w:sz w:val="22"/>
                <w:szCs w:val="22"/>
              </w:rPr>
              <w:t xml:space="preserve">Power of attorney, duly notarized by a notary public, indicating that the person(s) signing the bid has/have the authority to sign the bid and the bid is binding upon the bidder during the full period of its validity. The Power of Attorney should be supported by a copy of board resolution/other relevant documents to demonstrate the authority of the person issuing the Power of Attorney.  </w:t>
            </w:r>
          </w:p>
        </w:tc>
      </w:tr>
      <w:tr w:rsidR="00DA6497" w:rsidRPr="00D31C39" w14:paraId="5E509D3A" w14:textId="77777777" w:rsidTr="00DA6497">
        <w:tc>
          <w:tcPr>
            <w:tcW w:w="804" w:type="dxa"/>
            <w:shd w:val="clear" w:color="auto" w:fill="auto"/>
          </w:tcPr>
          <w:p w14:paraId="345DE7FA" w14:textId="77777777" w:rsidR="00DA6497" w:rsidRPr="00D31C39" w:rsidRDefault="00DA6497" w:rsidP="0007549A">
            <w:pPr>
              <w:jc w:val="center"/>
              <w:rPr>
                <w:rFonts w:ascii="Arial" w:hAnsi="Arial" w:cs="Arial"/>
                <w:b/>
                <w:sz w:val="22"/>
                <w:szCs w:val="22"/>
              </w:rPr>
            </w:pPr>
            <w:r>
              <w:rPr>
                <w:rFonts w:ascii="Arial" w:hAnsi="Arial" w:cs="Arial"/>
                <w:b/>
                <w:sz w:val="22"/>
                <w:szCs w:val="22"/>
              </w:rPr>
              <w:t>6.</w:t>
            </w:r>
          </w:p>
        </w:tc>
        <w:tc>
          <w:tcPr>
            <w:tcW w:w="2283" w:type="dxa"/>
            <w:shd w:val="clear" w:color="auto" w:fill="auto"/>
          </w:tcPr>
          <w:p w14:paraId="11994434" w14:textId="77777777" w:rsidR="00DA6497" w:rsidRPr="0008507D" w:rsidRDefault="00DA6497" w:rsidP="0007549A">
            <w:pPr>
              <w:jc w:val="both"/>
              <w:rPr>
                <w:rFonts w:ascii="Arial" w:hAnsi="Arial" w:cs="Arial"/>
                <w:b/>
                <w:sz w:val="22"/>
                <w:szCs w:val="22"/>
              </w:rPr>
            </w:pPr>
            <w:r w:rsidRPr="0008507D">
              <w:rPr>
                <w:rFonts w:ascii="Arial" w:hAnsi="Arial" w:cs="Arial"/>
                <w:b/>
                <w:sz w:val="22"/>
                <w:szCs w:val="22"/>
              </w:rPr>
              <w:t>Reference Works/PO/Plants for meeting Qualifying Requirements (QR)</w:t>
            </w:r>
          </w:p>
        </w:tc>
        <w:tc>
          <w:tcPr>
            <w:tcW w:w="6849" w:type="dxa"/>
            <w:shd w:val="clear" w:color="auto" w:fill="auto"/>
          </w:tcPr>
          <w:p w14:paraId="3FDA4553" w14:textId="77777777" w:rsidR="00DA6497" w:rsidRDefault="00DA6497" w:rsidP="0007549A">
            <w:pPr>
              <w:tabs>
                <w:tab w:val="num" w:pos="0"/>
              </w:tabs>
              <w:autoSpaceDE w:val="0"/>
              <w:autoSpaceDN w:val="0"/>
              <w:adjustRightInd w:val="0"/>
              <w:jc w:val="both"/>
              <w:rPr>
                <w:rFonts w:ascii="Arial" w:hAnsi="Arial" w:cs="Arial"/>
                <w:color w:val="231F20"/>
                <w:sz w:val="22"/>
                <w:szCs w:val="22"/>
                <w:lang w:bidi="hi-IN"/>
              </w:rPr>
            </w:pPr>
            <w:r>
              <w:rPr>
                <w:rFonts w:ascii="Arial" w:hAnsi="Arial" w:cs="Arial"/>
                <w:color w:val="231F20"/>
                <w:sz w:val="22"/>
                <w:szCs w:val="22"/>
                <w:lang w:bidi="hi-IN"/>
              </w:rPr>
              <w:t>Reference</w:t>
            </w:r>
            <w:r>
              <w:rPr>
                <w:rFonts w:ascii="Arial" w:hAnsi="Arial" w:cs="Arial"/>
                <w:sz w:val="22"/>
                <w:szCs w:val="22"/>
              </w:rPr>
              <w:t xml:space="preserve"> Work Orders/Purchase Orders/Letter of Awards/Contract Agreements declared in the bid shall only be considered for evaluation/establishing compliance to Qualifying Requirements (QR).</w:t>
            </w:r>
          </w:p>
          <w:p w14:paraId="33A2511A" w14:textId="77777777" w:rsidR="00DA6497" w:rsidRDefault="00DA6497" w:rsidP="0007549A">
            <w:pPr>
              <w:tabs>
                <w:tab w:val="num" w:pos="0"/>
              </w:tabs>
              <w:autoSpaceDE w:val="0"/>
              <w:autoSpaceDN w:val="0"/>
              <w:adjustRightInd w:val="0"/>
              <w:jc w:val="both"/>
              <w:rPr>
                <w:rFonts w:ascii="Arial" w:hAnsi="Arial" w:cs="Arial"/>
                <w:color w:val="231F20"/>
                <w:sz w:val="22"/>
                <w:szCs w:val="22"/>
                <w:lang w:bidi="hi-IN"/>
              </w:rPr>
            </w:pPr>
          </w:p>
          <w:p w14:paraId="750E2503" w14:textId="77777777" w:rsidR="00DA6497" w:rsidRDefault="00DA6497" w:rsidP="0007549A">
            <w:pPr>
              <w:tabs>
                <w:tab w:val="num" w:pos="0"/>
              </w:tabs>
              <w:autoSpaceDE w:val="0"/>
              <w:autoSpaceDN w:val="0"/>
              <w:adjustRightInd w:val="0"/>
              <w:jc w:val="both"/>
              <w:rPr>
                <w:rFonts w:ascii="Arial" w:hAnsi="Arial" w:cs="Arial"/>
                <w:color w:val="231F20"/>
                <w:sz w:val="22"/>
                <w:szCs w:val="22"/>
                <w:lang w:bidi="hi-IN"/>
              </w:rPr>
            </w:pPr>
            <w:r>
              <w:rPr>
                <w:rFonts w:ascii="Arial" w:hAnsi="Arial" w:cs="Arial"/>
                <w:color w:val="231F20"/>
                <w:sz w:val="22"/>
                <w:szCs w:val="22"/>
                <w:lang w:bidi="hi-IN"/>
              </w:rPr>
              <w:lastRenderedPageBreak/>
              <w:t xml:space="preserve">No change or substitution in respect of reference </w:t>
            </w:r>
            <w:r>
              <w:rPr>
                <w:rFonts w:ascii="Arial" w:hAnsi="Arial" w:cs="Arial"/>
                <w:sz w:val="22"/>
                <w:szCs w:val="22"/>
              </w:rPr>
              <w:t>Work Orders/Purchase Orders/Letter of Awards/Contract Agreements as declared in our bid by new/additional Work Orders/Purchase Orders/Letter of Awards/Contract Agreements for meeting the specific Qualifying Requirement (QR) shall be offered by the Bidder.</w:t>
            </w:r>
          </w:p>
          <w:p w14:paraId="3AAEEABD" w14:textId="77777777" w:rsidR="00DA6497" w:rsidRDefault="00DA6497" w:rsidP="0007549A">
            <w:pPr>
              <w:jc w:val="both"/>
              <w:rPr>
                <w:rFonts w:ascii="Arial" w:hAnsi="Arial" w:cs="Arial"/>
                <w:sz w:val="22"/>
                <w:szCs w:val="22"/>
              </w:rPr>
            </w:pPr>
          </w:p>
          <w:p w14:paraId="637017DE" w14:textId="77777777" w:rsidR="00DA6497" w:rsidRPr="00D31C39" w:rsidRDefault="00DA6497" w:rsidP="0007549A">
            <w:pPr>
              <w:jc w:val="both"/>
              <w:rPr>
                <w:rFonts w:ascii="Arial" w:hAnsi="Arial" w:cs="Arial"/>
                <w:sz w:val="22"/>
                <w:szCs w:val="22"/>
              </w:rPr>
            </w:pPr>
            <w:r w:rsidRPr="009F5630">
              <w:rPr>
                <w:rFonts w:ascii="Arial" w:hAnsi="Arial" w:cs="Arial"/>
                <w:sz w:val="22"/>
                <w:szCs w:val="22"/>
              </w:rPr>
              <w:t xml:space="preserve">Bidders are required to furnish requisite details in the </w:t>
            </w:r>
            <w:proofErr w:type="gramStart"/>
            <w:r w:rsidRPr="009F5630">
              <w:rPr>
                <w:rFonts w:ascii="Arial" w:hAnsi="Arial" w:cs="Arial"/>
                <w:sz w:val="22"/>
                <w:szCs w:val="22"/>
              </w:rPr>
              <w:t>format  specified</w:t>
            </w:r>
            <w:proofErr w:type="gramEnd"/>
            <w:r w:rsidRPr="009F5630">
              <w:rPr>
                <w:rFonts w:ascii="Arial" w:hAnsi="Arial" w:cs="Arial"/>
                <w:sz w:val="22"/>
                <w:szCs w:val="22"/>
              </w:rPr>
              <w:t xml:space="preserve"> in the bidding documents for meeting QR along with supporting documents like client certificate, work order, contract agreement etc.</w:t>
            </w:r>
          </w:p>
        </w:tc>
      </w:tr>
      <w:tr w:rsidR="00DA6497" w:rsidRPr="00D31C39" w14:paraId="2FE1B3C3" w14:textId="77777777" w:rsidTr="00DA6497">
        <w:tc>
          <w:tcPr>
            <w:tcW w:w="804" w:type="dxa"/>
            <w:shd w:val="clear" w:color="auto" w:fill="auto"/>
          </w:tcPr>
          <w:p w14:paraId="55ACA464" w14:textId="77777777" w:rsidR="00DA6497" w:rsidRPr="00D31C39" w:rsidRDefault="00DA6497" w:rsidP="000766EE">
            <w:pPr>
              <w:jc w:val="both"/>
              <w:rPr>
                <w:rFonts w:ascii="Arial" w:hAnsi="Arial" w:cs="Arial"/>
                <w:b/>
                <w:sz w:val="22"/>
                <w:szCs w:val="22"/>
              </w:rPr>
            </w:pPr>
            <w:r w:rsidRPr="00D31C39">
              <w:rPr>
                <w:rFonts w:ascii="Arial" w:hAnsi="Arial" w:cs="Arial"/>
                <w:b/>
                <w:sz w:val="22"/>
                <w:szCs w:val="22"/>
              </w:rPr>
              <w:lastRenderedPageBreak/>
              <w:t>Note:</w:t>
            </w:r>
          </w:p>
        </w:tc>
        <w:tc>
          <w:tcPr>
            <w:tcW w:w="9132" w:type="dxa"/>
            <w:gridSpan w:val="2"/>
            <w:shd w:val="clear" w:color="auto" w:fill="auto"/>
          </w:tcPr>
          <w:p w14:paraId="5B2B86DD" w14:textId="77777777" w:rsidR="00DA6497" w:rsidRPr="00D31C39" w:rsidRDefault="00DA6497" w:rsidP="000766EE">
            <w:pPr>
              <w:jc w:val="both"/>
              <w:rPr>
                <w:rFonts w:ascii="Arial" w:hAnsi="Arial" w:cs="Arial"/>
                <w:b/>
                <w:i/>
                <w:sz w:val="22"/>
                <w:szCs w:val="22"/>
              </w:rPr>
            </w:pPr>
            <w:r w:rsidRPr="00D31C39">
              <w:rPr>
                <w:rFonts w:ascii="Arial" w:hAnsi="Arial" w:cs="Arial"/>
                <w:b/>
                <w:i/>
                <w:sz w:val="22"/>
                <w:szCs w:val="22"/>
              </w:rPr>
              <w:t>Date of Purchase of Stamp paper of instruments like Bid Security, Joint Deed of Undertaking, JV agreement etc. should be on or before the date of execution of such instruments. Power of Attorney should be dated not later than the date of signing of the bid.</w:t>
            </w:r>
          </w:p>
        </w:tc>
      </w:tr>
      <w:tr w:rsidR="00DA6497" w:rsidRPr="00D31C39" w14:paraId="0BBCF786" w14:textId="77777777" w:rsidTr="00DA6497">
        <w:tc>
          <w:tcPr>
            <w:tcW w:w="804" w:type="dxa"/>
            <w:shd w:val="clear" w:color="auto" w:fill="auto"/>
          </w:tcPr>
          <w:p w14:paraId="00BA13C4" w14:textId="77777777" w:rsidR="00DA6497" w:rsidRPr="00D31C39" w:rsidRDefault="00DA6497" w:rsidP="000766EE">
            <w:pPr>
              <w:jc w:val="both"/>
              <w:rPr>
                <w:rFonts w:ascii="Arial" w:hAnsi="Arial" w:cs="Arial"/>
                <w:b/>
                <w:sz w:val="22"/>
                <w:szCs w:val="22"/>
              </w:rPr>
            </w:pPr>
            <w:r w:rsidRPr="00D31C39">
              <w:rPr>
                <w:rFonts w:ascii="Arial" w:hAnsi="Arial" w:cs="Arial"/>
                <w:b/>
                <w:sz w:val="22"/>
                <w:szCs w:val="22"/>
              </w:rPr>
              <w:t xml:space="preserve">    6.</w:t>
            </w:r>
          </w:p>
        </w:tc>
        <w:tc>
          <w:tcPr>
            <w:tcW w:w="2283" w:type="dxa"/>
            <w:shd w:val="clear" w:color="auto" w:fill="auto"/>
          </w:tcPr>
          <w:p w14:paraId="7D94E419" w14:textId="77777777" w:rsidR="00DA6497" w:rsidRPr="00D31C39" w:rsidRDefault="00DA6497" w:rsidP="000766EE">
            <w:pPr>
              <w:jc w:val="both"/>
              <w:rPr>
                <w:rFonts w:ascii="Arial" w:hAnsi="Arial" w:cs="Arial"/>
                <w:b/>
                <w:sz w:val="22"/>
                <w:szCs w:val="22"/>
              </w:rPr>
            </w:pPr>
            <w:r w:rsidRPr="00D31C39">
              <w:rPr>
                <w:rFonts w:ascii="Arial" w:hAnsi="Arial" w:cs="Arial"/>
                <w:b/>
                <w:sz w:val="22"/>
                <w:szCs w:val="22"/>
              </w:rPr>
              <w:t>GSTIN details</w:t>
            </w:r>
          </w:p>
        </w:tc>
        <w:tc>
          <w:tcPr>
            <w:tcW w:w="6849" w:type="dxa"/>
            <w:shd w:val="clear" w:color="auto" w:fill="auto"/>
          </w:tcPr>
          <w:p w14:paraId="53FF7F21" w14:textId="77777777" w:rsidR="00DA6497" w:rsidRPr="00D31C39" w:rsidRDefault="00DA6497" w:rsidP="00304E55">
            <w:pPr>
              <w:jc w:val="both"/>
              <w:rPr>
                <w:rFonts w:ascii="Arial" w:hAnsi="Arial" w:cs="Arial"/>
                <w:sz w:val="22"/>
                <w:szCs w:val="22"/>
              </w:rPr>
            </w:pPr>
            <w:r w:rsidRPr="00D31C39">
              <w:rPr>
                <w:rFonts w:ascii="Arial" w:hAnsi="Arial" w:cs="Arial"/>
                <w:sz w:val="22"/>
                <w:szCs w:val="22"/>
              </w:rPr>
              <w:t xml:space="preserve">Bidder must provide GSTIN details in the bid. </w:t>
            </w:r>
          </w:p>
        </w:tc>
      </w:tr>
      <w:tr w:rsidR="00DA6497" w:rsidRPr="00D31C39" w14:paraId="2E5DAFDD" w14:textId="77777777" w:rsidTr="00DA6497">
        <w:tc>
          <w:tcPr>
            <w:tcW w:w="804" w:type="dxa"/>
            <w:shd w:val="clear" w:color="auto" w:fill="auto"/>
          </w:tcPr>
          <w:p w14:paraId="6B707DAF" w14:textId="77777777" w:rsidR="00DA6497" w:rsidRPr="00D31C39" w:rsidRDefault="00DA6497" w:rsidP="000766EE">
            <w:pPr>
              <w:jc w:val="both"/>
              <w:rPr>
                <w:rFonts w:ascii="Arial" w:hAnsi="Arial" w:cs="Arial"/>
                <w:b/>
                <w:sz w:val="22"/>
                <w:szCs w:val="22"/>
              </w:rPr>
            </w:pPr>
            <w:r>
              <w:rPr>
                <w:rFonts w:ascii="Arial" w:hAnsi="Arial" w:cs="Arial"/>
                <w:b/>
                <w:sz w:val="22"/>
                <w:szCs w:val="22"/>
              </w:rPr>
              <w:t xml:space="preserve">    7</w:t>
            </w:r>
            <w:r w:rsidRPr="00D31C39">
              <w:rPr>
                <w:rFonts w:ascii="Arial" w:hAnsi="Arial" w:cs="Arial"/>
                <w:b/>
                <w:sz w:val="22"/>
                <w:szCs w:val="22"/>
              </w:rPr>
              <w:t>.</w:t>
            </w:r>
          </w:p>
        </w:tc>
        <w:tc>
          <w:tcPr>
            <w:tcW w:w="2283" w:type="dxa"/>
            <w:shd w:val="clear" w:color="auto" w:fill="auto"/>
          </w:tcPr>
          <w:p w14:paraId="559290A5" w14:textId="77777777" w:rsidR="00DA6497" w:rsidRPr="00D31C39" w:rsidRDefault="00DA6497" w:rsidP="000766EE">
            <w:pPr>
              <w:jc w:val="both"/>
              <w:rPr>
                <w:rFonts w:ascii="Arial" w:hAnsi="Arial" w:cs="Arial"/>
                <w:sz w:val="22"/>
                <w:szCs w:val="22"/>
              </w:rPr>
            </w:pPr>
            <w:r w:rsidRPr="00D31C39">
              <w:rPr>
                <w:rFonts w:ascii="Arial" w:hAnsi="Arial" w:cs="Arial"/>
                <w:sz w:val="22"/>
                <w:szCs w:val="22"/>
              </w:rPr>
              <w:t xml:space="preserve">Acceptance of General Technical </w:t>
            </w:r>
            <w:proofErr w:type="gramStart"/>
            <w:r w:rsidRPr="00D31C39">
              <w:rPr>
                <w:rFonts w:ascii="Arial" w:hAnsi="Arial" w:cs="Arial"/>
                <w:sz w:val="22"/>
                <w:szCs w:val="22"/>
              </w:rPr>
              <w:t>Evaluation(</w:t>
            </w:r>
            <w:proofErr w:type="gramEnd"/>
            <w:r w:rsidRPr="00D31C39">
              <w:rPr>
                <w:rFonts w:ascii="Arial" w:hAnsi="Arial" w:cs="Arial"/>
                <w:sz w:val="22"/>
                <w:szCs w:val="22"/>
              </w:rPr>
              <w:t xml:space="preserve">GTE) conditions online while submitting bid </w:t>
            </w:r>
          </w:p>
        </w:tc>
        <w:tc>
          <w:tcPr>
            <w:tcW w:w="6849" w:type="dxa"/>
            <w:shd w:val="clear" w:color="auto" w:fill="auto"/>
          </w:tcPr>
          <w:p w14:paraId="72C3DD55" w14:textId="77777777" w:rsidR="00DA6497" w:rsidRPr="00D31C39" w:rsidRDefault="00DA6497" w:rsidP="00DA6497">
            <w:pPr>
              <w:jc w:val="both"/>
              <w:rPr>
                <w:rFonts w:ascii="Arial" w:hAnsi="Arial" w:cs="Arial"/>
                <w:sz w:val="22"/>
                <w:szCs w:val="22"/>
              </w:rPr>
            </w:pPr>
            <w:r w:rsidRPr="00D31C39">
              <w:rPr>
                <w:rFonts w:ascii="Arial" w:hAnsi="Arial" w:cs="Arial"/>
                <w:sz w:val="22"/>
                <w:szCs w:val="22"/>
              </w:rPr>
              <w:t>It is mandatory for the bidders to accept GTE conditions online while submitting bids. Following conditions are specified in the GTE:</w:t>
            </w:r>
          </w:p>
          <w:p w14:paraId="5F0F0C73" w14:textId="77777777" w:rsidR="00DA6497" w:rsidRPr="009F5630" w:rsidRDefault="00DA6497" w:rsidP="00DA6497">
            <w:pPr>
              <w:ind w:left="614" w:hanging="450"/>
              <w:jc w:val="both"/>
              <w:rPr>
                <w:rFonts w:ascii="Arial" w:hAnsi="Arial" w:cs="Arial"/>
                <w:sz w:val="22"/>
                <w:szCs w:val="22"/>
              </w:rPr>
            </w:pPr>
            <w:r w:rsidRPr="00D31C39">
              <w:rPr>
                <w:rFonts w:ascii="Arial" w:hAnsi="Arial" w:cs="Arial"/>
                <w:sz w:val="22"/>
                <w:szCs w:val="22"/>
              </w:rPr>
              <w:t>a)</w:t>
            </w:r>
            <w:r w:rsidRPr="00D31C39">
              <w:rPr>
                <w:rFonts w:ascii="Arial" w:hAnsi="Arial" w:cs="Arial"/>
                <w:sz w:val="22"/>
                <w:szCs w:val="22"/>
              </w:rPr>
              <w:tab/>
            </w:r>
            <w:r w:rsidRPr="009F5630">
              <w:rPr>
                <w:rFonts w:ascii="Arial" w:hAnsi="Arial" w:cs="Arial"/>
                <w:sz w:val="22"/>
                <w:szCs w:val="22"/>
              </w:rPr>
              <w:t xml:space="preserve">Compliance to All Provisions of Bidding Documents                          </w:t>
            </w:r>
            <w:proofErr w:type="gramStart"/>
            <w:r w:rsidRPr="009F5630">
              <w:rPr>
                <w:rFonts w:ascii="Arial" w:hAnsi="Arial" w:cs="Arial"/>
                <w:sz w:val="22"/>
                <w:szCs w:val="22"/>
              </w:rPr>
              <w:t xml:space="preserve">   (</w:t>
            </w:r>
            <w:proofErr w:type="gramEnd"/>
            <w:r w:rsidRPr="009F5630">
              <w:rPr>
                <w:rFonts w:ascii="Arial" w:hAnsi="Arial" w:cs="Arial"/>
                <w:b/>
                <w:sz w:val="22"/>
                <w:szCs w:val="22"/>
              </w:rPr>
              <w:t>NIL Deviation Certificate</w:t>
            </w:r>
            <w:r w:rsidRPr="009F5630">
              <w:rPr>
                <w:rFonts w:ascii="Arial" w:hAnsi="Arial" w:cs="Arial"/>
                <w:sz w:val="22"/>
                <w:szCs w:val="22"/>
              </w:rPr>
              <w:t>)</w:t>
            </w:r>
          </w:p>
          <w:p w14:paraId="5F5D7A4E" w14:textId="77777777" w:rsidR="00DA6497" w:rsidRPr="009F5630" w:rsidRDefault="00DA6497" w:rsidP="00DA6497">
            <w:pPr>
              <w:tabs>
                <w:tab w:val="left" w:pos="614"/>
              </w:tabs>
              <w:ind w:left="164"/>
              <w:jc w:val="both"/>
              <w:rPr>
                <w:rFonts w:ascii="Arial" w:hAnsi="Arial" w:cs="Arial"/>
                <w:sz w:val="22"/>
                <w:szCs w:val="22"/>
              </w:rPr>
            </w:pPr>
            <w:r w:rsidRPr="009F5630">
              <w:rPr>
                <w:rFonts w:ascii="Arial" w:hAnsi="Arial" w:cs="Arial"/>
                <w:sz w:val="22"/>
                <w:szCs w:val="22"/>
              </w:rPr>
              <w:t>b)</w:t>
            </w:r>
            <w:r w:rsidRPr="009F5630">
              <w:rPr>
                <w:rFonts w:ascii="Arial" w:hAnsi="Arial" w:cs="Arial"/>
                <w:sz w:val="22"/>
                <w:szCs w:val="22"/>
              </w:rPr>
              <w:tab/>
              <w:t xml:space="preserve">Compliance </w:t>
            </w:r>
            <w:proofErr w:type="gramStart"/>
            <w:r w:rsidRPr="009F5630">
              <w:rPr>
                <w:rFonts w:ascii="Arial" w:hAnsi="Arial" w:cs="Arial"/>
                <w:sz w:val="22"/>
                <w:szCs w:val="22"/>
              </w:rPr>
              <w:t>On</w:t>
            </w:r>
            <w:proofErr w:type="gramEnd"/>
            <w:r w:rsidRPr="009F5630">
              <w:rPr>
                <w:rFonts w:ascii="Arial" w:hAnsi="Arial" w:cs="Arial"/>
                <w:sz w:val="22"/>
                <w:szCs w:val="22"/>
              </w:rPr>
              <w:t xml:space="preserve"> Qualifying Requirement </w:t>
            </w:r>
          </w:p>
          <w:p w14:paraId="2029FD12" w14:textId="77777777" w:rsidR="00DA6497" w:rsidRPr="009F5630" w:rsidRDefault="00DA6497" w:rsidP="00DA6497">
            <w:pPr>
              <w:tabs>
                <w:tab w:val="left" w:pos="614"/>
              </w:tabs>
              <w:ind w:left="164"/>
              <w:jc w:val="both"/>
              <w:rPr>
                <w:rFonts w:ascii="Arial" w:hAnsi="Arial" w:cs="Arial"/>
                <w:sz w:val="22"/>
                <w:szCs w:val="22"/>
              </w:rPr>
            </w:pPr>
            <w:r w:rsidRPr="009F5630">
              <w:rPr>
                <w:rFonts w:ascii="Arial" w:hAnsi="Arial" w:cs="Arial"/>
                <w:sz w:val="22"/>
                <w:szCs w:val="22"/>
              </w:rPr>
              <w:t>c)</w:t>
            </w:r>
            <w:r w:rsidRPr="009F5630">
              <w:rPr>
                <w:rFonts w:ascii="Arial" w:hAnsi="Arial" w:cs="Arial"/>
                <w:sz w:val="22"/>
                <w:szCs w:val="22"/>
              </w:rPr>
              <w:tab/>
              <w:t>Acceptance of NTPC Safety Rules</w:t>
            </w:r>
          </w:p>
          <w:p w14:paraId="05DE6340" w14:textId="77777777" w:rsidR="00DA6497" w:rsidRPr="009F5630" w:rsidRDefault="00DA6497" w:rsidP="00DA6497">
            <w:pPr>
              <w:tabs>
                <w:tab w:val="left" w:pos="614"/>
              </w:tabs>
              <w:ind w:left="164"/>
              <w:jc w:val="both"/>
              <w:rPr>
                <w:rFonts w:ascii="Arial" w:hAnsi="Arial" w:cs="Arial"/>
                <w:sz w:val="22"/>
                <w:szCs w:val="22"/>
              </w:rPr>
            </w:pPr>
            <w:r w:rsidRPr="009F5630">
              <w:rPr>
                <w:rFonts w:ascii="Arial" w:hAnsi="Arial" w:cs="Arial"/>
                <w:sz w:val="22"/>
                <w:szCs w:val="22"/>
              </w:rPr>
              <w:t>d)</w:t>
            </w:r>
            <w:r w:rsidRPr="009F5630">
              <w:rPr>
                <w:rFonts w:ascii="Arial" w:hAnsi="Arial" w:cs="Arial"/>
                <w:sz w:val="22"/>
                <w:szCs w:val="22"/>
              </w:rPr>
              <w:tab/>
              <w:t>Acceptance of NTPC Fraud Prevention Policy</w:t>
            </w:r>
          </w:p>
          <w:p w14:paraId="3F923B35" w14:textId="77777777" w:rsidR="00DA6497" w:rsidRDefault="00DA6497" w:rsidP="00DA6497">
            <w:pPr>
              <w:tabs>
                <w:tab w:val="left" w:pos="344"/>
                <w:tab w:val="left" w:pos="614"/>
              </w:tabs>
              <w:ind w:left="164"/>
              <w:jc w:val="both"/>
              <w:rPr>
                <w:rFonts w:ascii="Arial" w:hAnsi="Arial" w:cs="Arial"/>
                <w:sz w:val="22"/>
                <w:szCs w:val="22"/>
              </w:rPr>
            </w:pPr>
            <w:r w:rsidRPr="009F5630">
              <w:rPr>
                <w:rFonts w:ascii="Arial" w:hAnsi="Arial" w:cs="Arial"/>
                <w:sz w:val="22"/>
                <w:szCs w:val="22"/>
              </w:rPr>
              <w:t>e)</w:t>
            </w:r>
            <w:r w:rsidRPr="009F5630">
              <w:rPr>
                <w:rFonts w:ascii="Arial" w:hAnsi="Arial" w:cs="Arial"/>
                <w:sz w:val="22"/>
                <w:szCs w:val="22"/>
              </w:rPr>
              <w:tab/>
              <w:t xml:space="preserve">Declaration </w:t>
            </w:r>
            <w:proofErr w:type="gramStart"/>
            <w:r w:rsidRPr="009F5630">
              <w:rPr>
                <w:rFonts w:ascii="Arial" w:hAnsi="Arial" w:cs="Arial"/>
                <w:sz w:val="22"/>
                <w:szCs w:val="22"/>
              </w:rPr>
              <w:t>On</w:t>
            </w:r>
            <w:proofErr w:type="gramEnd"/>
            <w:r w:rsidRPr="009F5630">
              <w:rPr>
                <w:rFonts w:ascii="Arial" w:hAnsi="Arial" w:cs="Arial"/>
                <w:sz w:val="22"/>
                <w:szCs w:val="22"/>
              </w:rPr>
              <w:t xml:space="preserve"> Banning Policy</w:t>
            </w:r>
          </w:p>
          <w:p w14:paraId="67F6397E" w14:textId="77777777" w:rsidR="00DA6497" w:rsidRPr="009F5630" w:rsidRDefault="00DA6497" w:rsidP="00DA6497">
            <w:pPr>
              <w:tabs>
                <w:tab w:val="left" w:pos="344"/>
                <w:tab w:val="left" w:pos="614"/>
              </w:tabs>
              <w:ind w:left="164"/>
              <w:jc w:val="both"/>
              <w:rPr>
                <w:rFonts w:ascii="Arial" w:hAnsi="Arial" w:cs="Arial"/>
                <w:sz w:val="22"/>
                <w:szCs w:val="22"/>
              </w:rPr>
            </w:pPr>
            <w:r>
              <w:rPr>
                <w:rFonts w:ascii="Arial" w:hAnsi="Arial" w:cs="Arial"/>
                <w:sz w:val="22"/>
                <w:szCs w:val="22"/>
              </w:rPr>
              <w:t xml:space="preserve">f)     </w:t>
            </w:r>
            <w:r w:rsidRPr="009F5630">
              <w:rPr>
                <w:rFonts w:ascii="Arial" w:hAnsi="Arial" w:cs="Arial"/>
                <w:sz w:val="22"/>
                <w:szCs w:val="22"/>
              </w:rPr>
              <w:t>Declaration On</w:t>
            </w:r>
            <w:r>
              <w:rPr>
                <w:rFonts w:ascii="Arial" w:hAnsi="Arial" w:cs="Arial"/>
                <w:sz w:val="22"/>
                <w:szCs w:val="22"/>
              </w:rPr>
              <w:t xml:space="preserve"> fulfilment of Minimum Local Content</w:t>
            </w:r>
          </w:p>
          <w:p w14:paraId="6C087D6C" w14:textId="77777777" w:rsidR="00DA6497" w:rsidRPr="009F5630" w:rsidRDefault="00DA6497" w:rsidP="00DA6497">
            <w:pPr>
              <w:jc w:val="both"/>
              <w:rPr>
                <w:rFonts w:ascii="Arial" w:hAnsi="Arial" w:cs="Arial"/>
                <w:b/>
                <w:sz w:val="22"/>
                <w:szCs w:val="22"/>
              </w:rPr>
            </w:pPr>
          </w:p>
          <w:p w14:paraId="1CC09298" w14:textId="77777777" w:rsidR="00DA6497" w:rsidRPr="009F5630" w:rsidRDefault="00DA6497" w:rsidP="00DA6497">
            <w:pPr>
              <w:jc w:val="both"/>
              <w:rPr>
                <w:rFonts w:ascii="Arial" w:hAnsi="Arial" w:cs="Arial"/>
                <w:b/>
                <w:sz w:val="22"/>
                <w:szCs w:val="22"/>
              </w:rPr>
            </w:pPr>
            <w:r w:rsidRPr="009F5630">
              <w:rPr>
                <w:rFonts w:ascii="Arial" w:hAnsi="Arial" w:cs="Arial"/>
                <w:b/>
                <w:sz w:val="22"/>
                <w:szCs w:val="22"/>
              </w:rPr>
              <w:t xml:space="preserve">Bidders may note that in case they do not accept the GTE conditions, their bids shall not be </w:t>
            </w:r>
            <w:r>
              <w:rPr>
                <w:rFonts w:ascii="Arial" w:hAnsi="Arial" w:cs="Arial"/>
                <w:b/>
                <w:sz w:val="22"/>
                <w:szCs w:val="22"/>
              </w:rPr>
              <w:t xml:space="preserve">considered </w:t>
            </w:r>
            <w:r w:rsidRPr="009F5630">
              <w:rPr>
                <w:rFonts w:ascii="Arial" w:hAnsi="Arial" w:cs="Arial"/>
                <w:b/>
                <w:sz w:val="22"/>
                <w:szCs w:val="22"/>
              </w:rPr>
              <w:t xml:space="preserve">and shall be rejected.  </w:t>
            </w:r>
          </w:p>
          <w:p w14:paraId="22C49C86" w14:textId="77777777" w:rsidR="00DA6497" w:rsidRPr="009F5630" w:rsidRDefault="00DA6497" w:rsidP="00DA6497">
            <w:pPr>
              <w:jc w:val="both"/>
              <w:rPr>
                <w:rFonts w:ascii="Arial" w:hAnsi="Arial" w:cs="Arial"/>
                <w:b/>
                <w:sz w:val="22"/>
                <w:szCs w:val="22"/>
              </w:rPr>
            </w:pPr>
          </w:p>
          <w:p w14:paraId="6BB58935" w14:textId="77777777" w:rsidR="00DA6497" w:rsidRPr="00D31C39" w:rsidRDefault="00DA6497" w:rsidP="00DA6497">
            <w:pPr>
              <w:tabs>
                <w:tab w:val="left" w:pos="344"/>
                <w:tab w:val="left" w:pos="614"/>
                <w:tab w:val="left" w:pos="4157"/>
              </w:tabs>
              <w:ind w:left="164"/>
              <w:jc w:val="both"/>
              <w:rPr>
                <w:rFonts w:ascii="Arial" w:hAnsi="Arial" w:cs="Arial"/>
                <w:sz w:val="22"/>
                <w:szCs w:val="22"/>
              </w:rPr>
            </w:pPr>
            <w:r w:rsidRPr="009F5630">
              <w:rPr>
                <w:rFonts w:ascii="Arial" w:hAnsi="Arial" w:cs="Arial"/>
                <w:sz w:val="22"/>
                <w:szCs w:val="22"/>
              </w:rPr>
              <w:t xml:space="preserve">Any other conditions, if mentioned in GTE, requiring any confirmation/information are to </w:t>
            </w:r>
            <w:proofErr w:type="gramStart"/>
            <w:r w:rsidRPr="009F5630">
              <w:rPr>
                <w:rFonts w:ascii="Arial" w:hAnsi="Arial" w:cs="Arial"/>
                <w:sz w:val="22"/>
                <w:szCs w:val="22"/>
              </w:rPr>
              <w:t>ticked/filled</w:t>
            </w:r>
            <w:proofErr w:type="gramEnd"/>
            <w:r w:rsidRPr="009F5630">
              <w:rPr>
                <w:rFonts w:ascii="Arial" w:hAnsi="Arial" w:cs="Arial"/>
                <w:sz w:val="22"/>
                <w:szCs w:val="22"/>
              </w:rPr>
              <w:t xml:space="preserve"> up suitably.</w:t>
            </w:r>
          </w:p>
        </w:tc>
      </w:tr>
    </w:tbl>
    <w:p w14:paraId="5B3083A1"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6F36A93A"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1F070BEF"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6C619F05"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781E82CA"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458C88E0"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3B6BDF34" w14:textId="77777777" w:rsidR="005E08A6" w:rsidRPr="00D31C39" w:rsidRDefault="00DA6497" w:rsidP="00B734BF">
      <w:pPr>
        <w:autoSpaceDE w:val="0"/>
        <w:autoSpaceDN w:val="0"/>
        <w:adjustRightInd w:val="0"/>
        <w:jc w:val="center"/>
        <w:outlineLvl w:val="0"/>
        <w:rPr>
          <w:rFonts w:ascii="Arial" w:hAnsi="Arial" w:cs="Arial"/>
          <w:b/>
          <w:bCs/>
          <w:color w:val="000000"/>
          <w:sz w:val="22"/>
          <w:szCs w:val="22"/>
          <w:lang w:val="en-US"/>
        </w:rPr>
      </w:pPr>
      <w:r>
        <w:rPr>
          <w:rFonts w:ascii="Arial" w:hAnsi="Arial" w:cs="Arial"/>
          <w:b/>
          <w:bCs/>
          <w:color w:val="000000"/>
          <w:sz w:val="22"/>
          <w:szCs w:val="22"/>
          <w:lang w:val="en-US"/>
        </w:rPr>
        <w:br w:type="page"/>
      </w:r>
    </w:p>
    <w:p w14:paraId="345EA1F6"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2D782C91"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7652741D"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lang w:val="en-US"/>
        </w:rPr>
      </w:pPr>
    </w:p>
    <w:p w14:paraId="543D7AA3" w14:textId="77777777" w:rsidR="005E08A6" w:rsidRPr="00D31C39" w:rsidRDefault="005E08A6" w:rsidP="00B734BF">
      <w:pPr>
        <w:autoSpaceDE w:val="0"/>
        <w:autoSpaceDN w:val="0"/>
        <w:adjustRightInd w:val="0"/>
        <w:jc w:val="center"/>
        <w:outlineLvl w:val="0"/>
        <w:rPr>
          <w:rFonts w:ascii="Arial Black" w:hAnsi="Arial Black" w:cs="Arial Black"/>
          <w:b/>
          <w:bCs/>
          <w:color w:val="000000"/>
          <w:sz w:val="22"/>
          <w:szCs w:val="22"/>
          <w:lang w:val="en-US"/>
        </w:rPr>
      </w:pPr>
      <w:r w:rsidRPr="00D31C39">
        <w:rPr>
          <w:rFonts w:ascii="Arial Black" w:hAnsi="Arial Black" w:cs="Arial Black"/>
          <w:b/>
          <w:bCs/>
          <w:color w:val="000000"/>
          <w:sz w:val="22"/>
          <w:szCs w:val="22"/>
          <w:lang w:val="en-US"/>
        </w:rPr>
        <w:t>1. BID FORM</w:t>
      </w:r>
    </w:p>
    <w:p w14:paraId="5596B407" w14:textId="77777777" w:rsidR="005E08A6" w:rsidRPr="00D31C39" w:rsidRDefault="005E08A6" w:rsidP="00B734BF">
      <w:pPr>
        <w:autoSpaceDE w:val="0"/>
        <w:autoSpaceDN w:val="0"/>
        <w:adjustRightInd w:val="0"/>
        <w:jc w:val="center"/>
        <w:outlineLvl w:val="0"/>
        <w:rPr>
          <w:rFonts w:ascii="Arial Black" w:hAnsi="Arial Black" w:cs="Arial Black"/>
          <w:b/>
          <w:bCs/>
          <w:color w:val="000000"/>
          <w:sz w:val="22"/>
          <w:szCs w:val="22"/>
          <w:lang w:val="en-US"/>
        </w:rPr>
      </w:pPr>
    </w:p>
    <w:p w14:paraId="11855134" w14:textId="77777777" w:rsidR="005E08A6" w:rsidRPr="00D31C39" w:rsidRDefault="005E08A6" w:rsidP="00B734BF">
      <w:pPr>
        <w:autoSpaceDE w:val="0"/>
        <w:autoSpaceDN w:val="0"/>
        <w:adjustRightInd w:val="0"/>
        <w:jc w:val="center"/>
        <w:outlineLvl w:val="0"/>
        <w:rPr>
          <w:rFonts w:ascii="Arial" w:hAnsi="Arial" w:cs="Arial"/>
          <w:b/>
          <w:bCs/>
          <w:color w:val="000000"/>
          <w:sz w:val="22"/>
          <w:szCs w:val="22"/>
        </w:rPr>
      </w:pPr>
      <w:r w:rsidRPr="00D31C39">
        <w:rPr>
          <w:rFonts w:ascii="Arial" w:hAnsi="Arial" w:cs="Arial"/>
          <w:b/>
          <w:bCs/>
          <w:color w:val="000000"/>
          <w:sz w:val="22"/>
          <w:szCs w:val="22"/>
        </w:rPr>
        <w:t>(TECHNO-COMMERCIAL BID)</w:t>
      </w:r>
    </w:p>
    <w:p w14:paraId="4288F781" w14:textId="77777777" w:rsidR="005E08A6" w:rsidRPr="00D31C39" w:rsidRDefault="005E08A6" w:rsidP="008958A5">
      <w:pPr>
        <w:tabs>
          <w:tab w:val="left" w:pos="1440"/>
          <w:tab w:val="left" w:pos="2160"/>
          <w:tab w:val="left" w:pos="2880"/>
        </w:tabs>
        <w:jc w:val="right"/>
        <w:rPr>
          <w:rFonts w:ascii="Arial" w:hAnsi="Arial" w:cs="Arial"/>
          <w:b/>
          <w:bCs/>
          <w:color w:val="000000"/>
          <w:sz w:val="22"/>
          <w:szCs w:val="22"/>
        </w:rPr>
      </w:pPr>
      <w:r w:rsidRPr="00D31C39">
        <w:rPr>
          <w:b/>
          <w:bCs/>
          <w:color w:val="000000"/>
          <w:sz w:val="22"/>
          <w:szCs w:val="22"/>
        </w:rPr>
        <w:br w:type="page"/>
      </w:r>
      <w:r w:rsidRPr="00D31C39">
        <w:rPr>
          <w:rFonts w:ascii="Arial" w:hAnsi="Arial" w:cs="Arial"/>
          <w:b/>
          <w:bCs/>
          <w:color w:val="000000"/>
          <w:sz w:val="22"/>
          <w:szCs w:val="22"/>
        </w:rPr>
        <w:lastRenderedPageBreak/>
        <w:t>BID FORM</w:t>
      </w:r>
    </w:p>
    <w:p w14:paraId="1B8BF1DF" w14:textId="77777777" w:rsidR="005E08A6" w:rsidRPr="00D31C39" w:rsidRDefault="005E08A6" w:rsidP="008958A5">
      <w:pPr>
        <w:pStyle w:val="Header"/>
        <w:jc w:val="right"/>
        <w:rPr>
          <w:rFonts w:ascii="Arial" w:hAnsi="Arial" w:cs="Arial"/>
          <w:color w:val="000000"/>
          <w:sz w:val="22"/>
          <w:szCs w:val="22"/>
        </w:rPr>
      </w:pPr>
      <w:r w:rsidRPr="00D31C39">
        <w:rPr>
          <w:rFonts w:ascii="Arial" w:hAnsi="Arial" w:cs="Arial"/>
          <w:color w:val="000000"/>
          <w:sz w:val="22"/>
          <w:szCs w:val="22"/>
        </w:rPr>
        <w:t xml:space="preserve">Page 1 of </w:t>
      </w:r>
      <w:r w:rsidR="00EF180E" w:rsidRPr="00D31C39">
        <w:rPr>
          <w:rFonts w:ascii="Arial" w:hAnsi="Arial" w:cs="Arial"/>
          <w:color w:val="000000"/>
          <w:sz w:val="22"/>
          <w:szCs w:val="22"/>
        </w:rPr>
        <w:t>5</w:t>
      </w:r>
    </w:p>
    <w:p w14:paraId="62CAC1F7" w14:textId="77777777" w:rsidR="005E08A6" w:rsidRPr="00D31C39" w:rsidRDefault="005E08A6" w:rsidP="008958A5">
      <w:pPr>
        <w:tabs>
          <w:tab w:val="left" w:pos="1440"/>
          <w:tab w:val="left" w:pos="2160"/>
          <w:tab w:val="left" w:pos="2880"/>
        </w:tabs>
        <w:jc w:val="center"/>
        <w:rPr>
          <w:rFonts w:ascii="Arial" w:hAnsi="Arial" w:cs="Arial"/>
          <w:b/>
          <w:bCs/>
          <w:color w:val="000000"/>
          <w:sz w:val="22"/>
          <w:szCs w:val="22"/>
        </w:rPr>
      </w:pPr>
      <w:r w:rsidRPr="00D31C39">
        <w:rPr>
          <w:rFonts w:ascii="Arial" w:hAnsi="Arial" w:cs="Arial"/>
          <w:b/>
          <w:bCs/>
          <w:color w:val="000000"/>
          <w:sz w:val="22"/>
          <w:szCs w:val="22"/>
        </w:rPr>
        <w:t>BID FORM (TECHNO-COMMERCIAL BID)</w:t>
      </w:r>
    </w:p>
    <w:p w14:paraId="17800549" w14:textId="77777777" w:rsidR="005E08A6" w:rsidRPr="00D31C39" w:rsidRDefault="005E08A6" w:rsidP="008958A5">
      <w:pPr>
        <w:tabs>
          <w:tab w:val="left" w:pos="1440"/>
          <w:tab w:val="left" w:pos="2160"/>
          <w:tab w:val="left" w:pos="2880"/>
        </w:tabs>
        <w:rPr>
          <w:rFonts w:ascii="Arial" w:hAnsi="Arial" w:cs="Arial"/>
          <w:color w:val="000000"/>
          <w:sz w:val="22"/>
          <w:szCs w:val="22"/>
        </w:rPr>
      </w:pPr>
    </w:p>
    <w:p w14:paraId="25579238" w14:textId="77777777" w:rsidR="005E08A6" w:rsidRPr="00D31C39" w:rsidRDefault="005E08A6" w:rsidP="008958A5">
      <w:pPr>
        <w:tabs>
          <w:tab w:val="left" w:pos="1440"/>
          <w:tab w:val="left" w:pos="2160"/>
          <w:tab w:val="left" w:pos="2880"/>
        </w:tabs>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  </w:t>
      </w:r>
      <w:proofErr w:type="gramStart"/>
      <w:r w:rsidRPr="00D31C39">
        <w:rPr>
          <w:rFonts w:ascii="Arial" w:hAnsi="Arial" w:cs="Arial"/>
          <w:color w:val="000000"/>
          <w:sz w:val="22"/>
          <w:szCs w:val="22"/>
        </w:rPr>
        <w:t>Date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p>
    <w:p w14:paraId="2B9139DF" w14:textId="77777777" w:rsidR="005E08A6" w:rsidRPr="00D31C39" w:rsidRDefault="005E08A6" w:rsidP="008958A5">
      <w:pPr>
        <w:tabs>
          <w:tab w:val="left" w:pos="1440"/>
          <w:tab w:val="left" w:pos="2160"/>
          <w:tab w:val="left" w:pos="2880"/>
        </w:tabs>
        <w:rPr>
          <w:rFonts w:ascii="Arial" w:hAnsi="Arial" w:cs="Arial"/>
          <w:color w:val="000000"/>
          <w:sz w:val="22"/>
          <w:szCs w:val="22"/>
        </w:rPr>
      </w:pPr>
    </w:p>
    <w:p w14:paraId="7D65FD72" w14:textId="77777777" w:rsidR="005E08A6" w:rsidRPr="00D31C39" w:rsidRDefault="005E08A6" w:rsidP="006C768D">
      <w:pPr>
        <w:tabs>
          <w:tab w:val="left" w:pos="1260"/>
          <w:tab w:val="left" w:pos="1980"/>
          <w:tab w:val="left" w:pos="2475"/>
          <w:tab w:val="left" w:pos="3240"/>
        </w:tabs>
        <w:ind w:left="3240" w:hanging="3240"/>
        <w:rPr>
          <w:rFonts w:ascii="Arial" w:hAnsi="Arial" w:cs="Arial"/>
          <w:b/>
          <w:bCs/>
          <w:color w:val="000000"/>
          <w:sz w:val="22"/>
          <w:szCs w:val="22"/>
        </w:rPr>
      </w:pPr>
      <w:r w:rsidRPr="00D31C39">
        <w:rPr>
          <w:rFonts w:ascii="Arial" w:hAnsi="Arial" w:cs="Arial"/>
          <w:b/>
          <w:bCs/>
          <w:caps/>
          <w:color w:val="000000"/>
          <w:sz w:val="22"/>
          <w:szCs w:val="22"/>
        </w:rPr>
        <w:t>Name of Contract</w:t>
      </w:r>
      <w:r w:rsidRPr="00D31C39">
        <w:rPr>
          <w:rFonts w:ascii="Arial" w:hAnsi="Arial" w:cs="Arial"/>
          <w:b/>
          <w:bCs/>
          <w:caps/>
          <w:color w:val="000000"/>
          <w:sz w:val="22"/>
          <w:szCs w:val="22"/>
        </w:rPr>
        <w:tab/>
        <w:t>:</w:t>
      </w:r>
      <w:r w:rsidRPr="00D31C39">
        <w:rPr>
          <w:rFonts w:ascii="Arial" w:hAnsi="Arial" w:cs="Arial"/>
          <w:b/>
          <w:bCs/>
          <w:caps/>
          <w:color w:val="000000"/>
          <w:sz w:val="22"/>
          <w:szCs w:val="22"/>
        </w:rPr>
        <w:tab/>
      </w:r>
      <w:r w:rsidR="00221BBE" w:rsidRPr="00D31C39">
        <w:rPr>
          <w:rFonts w:ascii="Arial" w:hAnsi="Arial" w:cs="Arial"/>
          <w:b/>
          <w:bCs/>
          <w:color w:val="000000"/>
          <w:sz w:val="22"/>
          <w:szCs w:val="22"/>
        </w:rPr>
        <w:t>……………</w:t>
      </w:r>
      <w:proofErr w:type="gramStart"/>
      <w:r w:rsidR="00221BBE" w:rsidRPr="00D31C39">
        <w:rPr>
          <w:rFonts w:ascii="Arial" w:hAnsi="Arial" w:cs="Arial"/>
          <w:b/>
          <w:bCs/>
          <w:color w:val="000000"/>
          <w:sz w:val="22"/>
          <w:szCs w:val="22"/>
        </w:rPr>
        <w:t>…..</w:t>
      </w:r>
      <w:proofErr w:type="gramEnd"/>
    </w:p>
    <w:p w14:paraId="4CB8EBA9" w14:textId="77777777" w:rsidR="005654CC" w:rsidRDefault="005E08A6" w:rsidP="006C768D">
      <w:pPr>
        <w:tabs>
          <w:tab w:val="left" w:pos="1260"/>
          <w:tab w:val="left" w:pos="1980"/>
          <w:tab w:val="left" w:pos="2475"/>
          <w:tab w:val="left" w:pos="3240"/>
        </w:tabs>
        <w:rPr>
          <w:rFonts w:ascii="Arial" w:hAnsi="Arial" w:cs="Arial"/>
          <w:b/>
          <w:bCs/>
          <w:color w:val="000000"/>
          <w:sz w:val="22"/>
          <w:szCs w:val="22"/>
        </w:rPr>
      </w:pP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p>
    <w:p w14:paraId="6D3585F0" w14:textId="77777777" w:rsidR="005E08A6" w:rsidRPr="00D31C39" w:rsidRDefault="005E08A6" w:rsidP="006C768D">
      <w:pPr>
        <w:tabs>
          <w:tab w:val="left" w:pos="1260"/>
          <w:tab w:val="left" w:pos="1980"/>
          <w:tab w:val="left" w:pos="2475"/>
          <w:tab w:val="left" w:pos="3240"/>
        </w:tabs>
        <w:rPr>
          <w:rFonts w:ascii="Arial" w:hAnsi="Arial" w:cs="Arial"/>
          <w:b/>
          <w:bCs/>
          <w:caps/>
          <w:color w:val="000000"/>
          <w:sz w:val="22"/>
          <w:szCs w:val="22"/>
        </w:rPr>
      </w:pPr>
      <w:r w:rsidRPr="00D31C39">
        <w:rPr>
          <w:rFonts w:ascii="Arial" w:hAnsi="Arial" w:cs="Arial"/>
          <w:b/>
          <w:bCs/>
          <w:color w:val="000000"/>
          <w:sz w:val="22"/>
          <w:szCs w:val="22"/>
        </w:rPr>
        <w:t xml:space="preserve">BID DOCUMENT NO. </w:t>
      </w:r>
      <w:r w:rsidR="00221BBE" w:rsidRPr="00D31C39">
        <w:rPr>
          <w:rFonts w:ascii="Arial" w:hAnsi="Arial" w:cs="Arial"/>
          <w:b/>
          <w:bCs/>
          <w:color w:val="000000"/>
          <w:sz w:val="22"/>
          <w:szCs w:val="22"/>
        </w:rPr>
        <w:t>……………………</w:t>
      </w:r>
      <w:proofErr w:type="gramStart"/>
      <w:r w:rsidR="00221BBE" w:rsidRPr="00D31C39">
        <w:rPr>
          <w:rFonts w:ascii="Arial" w:hAnsi="Arial" w:cs="Arial"/>
          <w:b/>
          <w:bCs/>
          <w:color w:val="000000"/>
          <w:sz w:val="22"/>
          <w:szCs w:val="22"/>
        </w:rPr>
        <w:t>…..</w:t>
      </w:r>
      <w:proofErr w:type="gramEnd"/>
    </w:p>
    <w:p w14:paraId="39603655" w14:textId="77777777" w:rsidR="005E08A6" w:rsidRPr="00D31C39" w:rsidRDefault="005E08A6" w:rsidP="008958A5">
      <w:pPr>
        <w:tabs>
          <w:tab w:val="left" w:pos="1260"/>
          <w:tab w:val="left" w:pos="1440"/>
          <w:tab w:val="left" w:pos="1980"/>
        </w:tabs>
        <w:rPr>
          <w:rFonts w:ascii="Arial" w:hAnsi="Arial" w:cs="Arial"/>
          <w:color w:val="000000"/>
          <w:sz w:val="22"/>
          <w:szCs w:val="22"/>
        </w:rPr>
      </w:pPr>
      <w:r w:rsidRPr="00D31C39">
        <w:rPr>
          <w:rFonts w:ascii="Arial" w:hAnsi="Arial" w:cs="Arial"/>
          <w:color w:val="000000"/>
          <w:sz w:val="22"/>
          <w:szCs w:val="22"/>
        </w:rPr>
        <w:t>To</w:t>
      </w:r>
      <w:r w:rsidR="00AD5F0A" w:rsidRPr="00D31C39">
        <w:rPr>
          <w:rFonts w:ascii="Arial" w:hAnsi="Arial" w:cs="Arial"/>
          <w:color w:val="000000"/>
          <w:sz w:val="22"/>
          <w:szCs w:val="22"/>
        </w:rPr>
        <w:t>,</w:t>
      </w:r>
    </w:p>
    <w:p w14:paraId="3B113551" w14:textId="4E4EAE2C" w:rsidR="00AD5F0A" w:rsidRPr="00D31C39" w:rsidRDefault="000E0AC3" w:rsidP="00AD5F0A">
      <w:pPr>
        <w:tabs>
          <w:tab w:val="left" w:pos="1440"/>
          <w:tab w:val="left" w:pos="2160"/>
          <w:tab w:val="left" w:pos="2880"/>
        </w:tabs>
        <w:rPr>
          <w:rFonts w:ascii="Arial" w:hAnsi="Arial" w:cs="Arial"/>
          <w:b/>
          <w:bCs/>
          <w:color w:val="000000"/>
          <w:sz w:val="22"/>
          <w:szCs w:val="22"/>
        </w:rPr>
      </w:pPr>
      <w:r>
        <w:rPr>
          <w:rFonts w:ascii="Arial" w:hAnsi="Arial" w:cs="Arial"/>
          <w:b/>
          <w:bCs/>
          <w:color w:val="000000"/>
          <w:sz w:val="22"/>
          <w:szCs w:val="22"/>
        </w:rPr>
        <w:t>DGM</w:t>
      </w:r>
      <w:r w:rsidR="005458B7">
        <w:rPr>
          <w:rFonts w:ascii="Arial" w:hAnsi="Arial" w:cs="Arial"/>
          <w:b/>
          <w:bCs/>
          <w:color w:val="000000"/>
          <w:sz w:val="22"/>
          <w:szCs w:val="22"/>
        </w:rPr>
        <w:t xml:space="preserve"> </w:t>
      </w:r>
      <w:r w:rsidR="005458B7">
        <w:rPr>
          <w:rFonts w:ascii="Arial" w:hAnsi="Arial"/>
          <w:b/>
          <w:bCs/>
          <w:sz w:val="22"/>
          <w:szCs w:val="22"/>
        </w:rPr>
        <w:t>C&amp;M</w:t>
      </w:r>
    </w:p>
    <w:p w14:paraId="1E37477C" w14:textId="37B241A9" w:rsidR="005654CC" w:rsidRDefault="000E0AC3" w:rsidP="005654CC">
      <w:pPr>
        <w:jc w:val="both"/>
        <w:rPr>
          <w:rFonts w:ascii="Arial" w:hAnsi="Arial"/>
          <w:b/>
          <w:bCs/>
          <w:sz w:val="22"/>
          <w:szCs w:val="22"/>
        </w:rPr>
      </w:pPr>
      <w:r>
        <w:rPr>
          <w:rFonts w:ascii="Arial" w:hAnsi="Arial"/>
          <w:b/>
          <w:bCs/>
          <w:sz w:val="22"/>
          <w:szCs w:val="22"/>
        </w:rPr>
        <w:t>BRBCL</w:t>
      </w:r>
      <w:r w:rsidR="005654CC" w:rsidRPr="002622EF">
        <w:rPr>
          <w:rFonts w:ascii="Arial" w:hAnsi="Arial"/>
          <w:b/>
          <w:bCs/>
          <w:sz w:val="22"/>
          <w:szCs w:val="22"/>
        </w:rPr>
        <w:t xml:space="preserve"> </w:t>
      </w:r>
    </w:p>
    <w:p w14:paraId="5EDD595F" w14:textId="4CCC7679" w:rsidR="000E0AC3" w:rsidRDefault="000E0AC3" w:rsidP="005654CC">
      <w:pPr>
        <w:jc w:val="both"/>
        <w:rPr>
          <w:rFonts w:ascii="Arial" w:hAnsi="Arial"/>
          <w:b/>
          <w:bCs/>
          <w:sz w:val="22"/>
          <w:szCs w:val="22"/>
        </w:rPr>
      </w:pPr>
      <w:r>
        <w:rPr>
          <w:rFonts w:ascii="Arial" w:hAnsi="Arial"/>
          <w:b/>
          <w:bCs/>
          <w:sz w:val="22"/>
          <w:szCs w:val="22"/>
        </w:rPr>
        <w:t xml:space="preserve">NTPC </w:t>
      </w:r>
      <w:proofErr w:type="spellStart"/>
      <w:r>
        <w:rPr>
          <w:rFonts w:ascii="Arial" w:hAnsi="Arial"/>
          <w:b/>
          <w:bCs/>
          <w:sz w:val="22"/>
          <w:szCs w:val="22"/>
        </w:rPr>
        <w:t>Nabinagar</w:t>
      </w:r>
      <w:proofErr w:type="spellEnd"/>
    </w:p>
    <w:p w14:paraId="5AE9DA18" w14:textId="10EA8FD2" w:rsidR="000E0AC3" w:rsidRPr="002622EF" w:rsidRDefault="000E0AC3" w:rsidP="005654CC">
      <w:pPr>
        <w:jc w:val="both"/>
        <w:rPr>
          <w:rFonts w:ascii="Arial" w:hAnsi="Arial"/>
          <w:b/>
          <w:bCs/>
          <w:sz w:val="22"/>
          <w:szCs w:val="22"/>
        </w:rPr>
      </w:pPr>
      <w:r>
        <w:rPr>
          <w:rFonts w:ascii="Arial" w:hAnsi="Arial"/>
          <w:b/>
          <w:bCs/>
          <w:sz w:val="22"/>
          <w:szCs w:val="22"/>
        </w:rPr>
        <w:t>Aurangabad Bihar 824303</w:t>
      </w:r>
    </w:p>
    <w:p w14:paraId="4794AF73" w14:textId="5AA1E437" w:rsidR="005E08A6" w:rsidRPr="00D31C39" w:rsidRDefault="005E08A6" w:rsidP="008958A5">
      <w:pPr>
        <w:tabs>
          <w:tab w:val="left" w:pos="1440"/>
          <w:tab w:val="left" w:pos="2160"/>
          <w:tab w:val="left" w:pos="288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Dear Sir,</w:t>
      </w:r>
    </w:p>
    <w:p w14:paraId="2E1BAFF6" w14:textId="77777777" w:rsidR="005E08A6" w:rsidRPr="00D31C39" w:rsidRDefault="005E08A6" w:rsidP="008958A5">
      <w:pPr>
        <w:tabs>
          <w:tab w:val="left" w:pos="1440"/>
          <w:tab w:val="left" w:pos="2160"/>
          <w:tab w:val="left" w:pos="2880"/>
        </w:tabs>
        <w:autoSpaceDE w:val="0"/>
        <w:autoSpaceDN w:val="0"/>
        <w:adjustRightInd w:val="0"/>
        <w:ind w:left="1440" w:hanging="1440"/>
        <w:jc w:val="both"/>
        <w:rPr>
          <w:rFonts w:ascii="Arial" w:hAnsi="Arial" w:cs="Arial"/>
          <w:color w:val="000000"/>
          <w:sz w:val="22"/>
          <w:szCs w:val="22"/>
        </w:rPr>
      </w:pPr>
    </w:p>
    <w:p w14:paraId="773A3A65"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1.0</w:t>
      </w:r>
      <w:r w:rsidRPr="00D31C39">
        <w:rPr>
          <w:rFonts w:ascii="Arial" w:hAnsi="Arial" w:cs="Arial"/>
          <w:color w:val="000000"/>
          <w:sz w:val="22"/>
          <w:szCs w:val="22"/>
        </w:rPr>
        <w:tab/>
        <w:t xml:space="preserve">Having examined the Bidding Documents No. </w:t>
      </w:r>
      <w:r w:rsidR="00221BBE" w:rsidRPr="00D31C39">
        <w:rPr>
          <w:rFonts w:ascii="Arial" w:hAnsi="Arial" w:cs="Arial"/>
          <w:color w:val="000000"/>
          <w:sz w:val="22"/>
          <w:szCs w:val="22"/>
        </w:rPr>
        <w:t>………………</w:t>
      </w:r>
      <w:r w:rsidRPr="00D31C39">
        <w:rPr>
          <w:rFonts w:ascii="Arial" w:hAnsi="Arial" w:cs="Arial"/>
          <w:color w:val="000000"/>
          <w:sz w:val="22"/>
          <w:szCs w:val="22"/>
        </w:rPr>
        <w:t xml:space="preserve"> including subsequent amendments and clarifications (if any), the receipt of which is hereby acknowledged, we the undersigned, submit our bid for the Works under the above-named Contract Package, in full conformity with the said Bidding Documents. </w:t>
      </w:r>
    </w:p>
    <w:p w14:paraId="0FDF2037"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ab/>
      </w:r>
    </w:p>
    <w:p w14:paraId="7DE3AAA1"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b/>
          <w:bCs/>
          <w:color w:val="000000"/>
          <w:sz w:val="22"/>
          <w:szCs w:val="22"/>
        </w:rPr>
      </w:pPr>
      <w:r w:rsidRPr="00D31C39">
        <w:rPr>
          <w:rFonts w:ascii="Arial" w:hAnsi="Arial" w:cs="Arial"/>
          <w:color w:val="000000"/>
          <w:sz w:val="22"/>
          <w:szCs w:val="22"/>
        </w:rPr>
        <w:t>2.0</w:t>
      </w:r>
      <w:r w:rsidRPr="00D31C39">
        <w:rPr>
          <w:rFonts w:ascii="Arial" w:hAnsi="Arial" w:cs="Arial"/>
          <w:color w:val="000000"/>
          <w:sz w:val="22"/>
          <w:szCs w:val="22"/>
        </w:rPr>
        <w:tab/>
      </w:r>
      <w:r w:rsidRPr="00D31C39">
        <w:rPr>
          <w:rFonts w:ascii="Arial" w:hAnsi="Arial" w:cs="Arial"/>
          <w:b/>
          <w:bCs/>
          <w:color w:val="000000"/>
          <w:sz w:val="22"/>
          <w:szCs w:val="22"/>
        </w:rPr>
        <w:t>Attachments to the Bid form:</w:t>
      </w:r>
    </w:p>
    <w:p w14:paraId="2215DBB9"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b/>
          <w:bCs/>
          <w:color w:val="000000"/>
          <w:sz w:val="22"/>
          <w:szCs w:val="22"/>
        </w:rPr>
      </w:pPr>
    </w:p>
    <w:p w14:paraId="3B9B1E26"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 </w:t>
      </w:r>
      <w:r w:rsidRPr="00D31C39">
        <w:rPr>
          <w:rFonts w:ascii="Arial" w:hAnsi="Arial" w:cs="Arial"/>
          <w:color w:val="000000"/>
          <w:sz w:val="22"/>
          <w:szCs w:val="22"/>
        </w:rPr>
        <w:tab/>
        <w:t>In line with the requirement of the Bidding Documents we enclose herewith the following Attachments to the Bid Form (Delete whichever is not applicable):</w:t>
      </w:r>
    </w:p>
    <w:p w14:paraId="48E07EC2" w14:textId="77777777" w:rsidR="005E08A6" w:rsidRPr="00D31C39" w:rsidRDefault="005E08A6" w:rsidP="008958A5">
      <w:pPr>
        <w:tabs>
          <w:tab w:val="left" w:pos="1080"/>
          <w:tab w:val="left" w:pos="1800"/>
          <w:tab w:val="left" w:pos="2880"/>
        </w:tabs>
        <w:autoSpaceDE w:val="0"/>
        <w:autoSpaceDN w:val="0"/>
        <w:adjustRightInd w:val="0"/>
        <w:ind w:left="1080" w:hanging="1080"/>
        <w:jc w:val="both"/>
        <w:rPr>
          <w:rFonts w:ascii="Arial" w:hAnsi="Arial" w:cs="Arial"/>
          <w:color w:val="000000"/>
          <w:sz w:val="22"/>
          <w:szCs w:val="22"/>
        </w:rPr>
      </w:pPr>
    </w:p>
    <w:p w14:paraId="676BA1FB" w14:textId="77777777" w:rsidR="005E08A6" w:rsidRPr="00D31C39" w:rsidRDefault="005E08A6" w:rsidP="00AD5F0A">
      <w:pPr>
        <w:numPr>
          <w:ilvl w:val="0"/>
          <w:numId w:val="32"/>
        </w:numPr>
        <w:tabs>
          <w:tab w:val="left" w:pos="1620"/>
        </w:tabs>
        <w:autoSpaceDE w:val="0"/>
        <w:autoSpaceDN w:val="0"/>
        <w:adjustRightInd w:val="0"/>
        <w:jc w:val="both"/>
        <w:rPr>
          <w:rFonts w:ascii="Arial" w:hAnsi="Arial" w:cs="Arial"/>
          <w:color w:val="000000"/>
          <w:sz w:val="22"/>
          <w:szCs w:val="22"/>
        </w:rPr>
      </w:pPr>
      <w:r w:rsidRPr="00D31C39">
        <w:rPr>
          <w:rFonts w:ascii="Arial" w:hAnsi="Arial" w:cs="Arial"/>
          <w:b/>
          <w:bCs/>
          <w:color w:val="000000"/>
          <w:sz w:val="22"/>
          <w:szCs w:val="22"/>
        </w:rPr>
        <w:t>Attachment 1:</w:t>
      </w:r>
      <w:r w:rsidRPr="00D31C39">
        <w:rPr>
          <w:rFonts w:ascii="Arial" w:hAnsi="Arial" w:cs="Arial"/>
          <w:color w:val="000000"/>
          <w:sz w:val="22"/>
          <w:szCs w:val="22"/>
        </w:rPr>
        <w:t xml:space="preserve"> Bid Security </w:t>
      </w:r>
      <w:r w:rsidR="0095764F">
        <w:rPr>
          <w:rFonts w:ascii="Arial" w:hAnsi="Arial" w:cs="Arial"/>
          <w:color w:val="000000"/>
          <w:sz w:val="22"/>
          <w:szCs w:val="22"/>
        </w:rPr>
        <w:t>Declaration</w:t>
      </w:r>
    </w:p>
    <w:p w14:paraId="2731FB4B" w14:textId="77777777" w:rsidR="00AD5F0A" w:rsidRPr="00D31C39" w:rsidRDefault="00AD5F0A" w:rsidP="00AD5F0A">
      <w:pPr>
        <w:tabs>
          <w:tab w:val="left" w:pos="1620"/>
        </w:tabs>
        <w:autoSpaceDE w:val="0"/>
        <w:autoSpaceDN w:val="0"/>
        <w:adjustRightInd w:val="0"/>
        <w:ind w:left="1080"/>
        <w:jc w:val="both"/>
        <w:rPr>
          <w:rFonts w:ascii="Arial" w:hAnsi="Arial" w:cs="Arial"/>
          <w:color w:val="000000"/>
          <w:sz w:val="22"/>
          <w:szCs w:val="22"/>
        </w:rPr>
      </w:pPr>
    </w:p>
    <w:p w14:paraId="43822F4F" w14:textId="77777777" w:rsidR="00AD5F0A" w:rsidRPr="006C7EE1" w:rsidRDefault="00AD5F0A" w:rsidP="00AD5F0A">
      <w:pPr>
        <w:numPr>
          <w:ilvl w:val="0"/>
          <w:numId w:val="32"/>
        </w:numPr>
        <w:tabs>
          <w:tab w:val="left" w:pos="1620"/>
        </w:tabs>
        <w:autoSpaceDE w:val="0"/>
        <w:autoSpaceDN w:val="0"/>
        <w:adjustRightInd w:val="0"/>
        <w:jc w:val="both"/>
        <w:rPr>
          <w:rFonts w:ascii="Arial" w:hAnsi="Arial" w:cs="Arial"/>
          <w:strike/>
          <w:color w:val="000000"/>
          <w:sz w:val="22"/>
          <w:szCs w:val="22"/>
        </w:rPr>
      </w:pPr>
      <w:r w:rsidRPr="006C7EE1">
        <w:rPr>
          <w:rFonts w:ascii="Arial" w:hAnsi="Arial" w:cs="Arial"/>
          <w:b/>
          <w:bCs/>
          <w:strike/>
          <w:color w:val="000000"/>
          <w:sz w:val="22"/>
          <w:szCs w:val="22"/>
        </w:rPr>
        <w:t>Attachment 1A:</w:t>
      </w:r>
      <w:r w:rsidRPr="006C7EE1">
        <w:rPr>
          <w:rFonts w:ascii="Arial" w:hAnsi="Arial" w:cs="Arial"/>
          <w:strike/>
          <w:color w:val="000000"/>
          <w:sz w:val="22"/>
          <w:szCs w:val="22"/>
        </w:rPr>
        <w:t xml:space="preserve"> Tender Fee in the form of </w:t>
      </w:r>
      <w:r w:rsidR="00024386" w:rsidRPr="006C7EE1">
        <w:rPr>
          <w:rFonts w:ascii="Arial" w:hAnsi="Arial" w:cs="Arial"/>
          <w:strike/>
          <w:color w:val="000000"/>
          <w:sz w:val="22"/>
          <w:szCs w:val="22"/>
        </w:rPr>
        <w:fldChar w:fldCharType="begin">
          <w:ffData>
            <w:name w:val="Text78"/>
            <w:enabled/>
            <w:calcOnExit w:val="0"/>
            <w:textInput/>
          </w:ffData>
        </w:fldChar>
      </w:r>
      <w:r w:rsidRPr="006C7EE1">
        <w:rPr>
          <w:rFonts w:ascii="Arial" w:hAnsi="Arial" w:cs="Arial"/>
          <w:strike/>
          <w:color w:val="000000"/>
          <w:sz w:val="22"/>
          <w:szCs w:val="22"/>
        </w:rPr>
        <w:instrText xml:space="preserve"> FORMTEXT </w:instrText>
      </w:r>
      <w:r w:rsidR="00024386" w:rsidRPr="006C7EE1">
        <w:rPr>
          <w:rFonts w:ascii="Arial" w:hAnsi="Arial" w:cs="Arial"/>
          <w:strike/>
          <w:color w:val="000000"/>
          <w:sz w:val="22"/>
          <w:szCs w:val="22"/>
        </w:rPr>
      </w:r>
      <w:r w:rsidR="00024386" w:rsidRPr="006C7EE1">
        <w:rPr>
          <w:rFonts w:ascii="Arial" w:hAnsi="Arial" w:cs="Arial"/>
          <w:strike/>
          <w:color w:val="000000"/>
          <w:sz w:val="22"/>
          <w:szCs w:val="22"/>
        </w:rPr>
        <w:fldChar w:fldCharType="separate"/>
      </w:r>
      <w:r w:rsidRPr="006C7EE1">
        <w:rPr>
          <w:strike/>
          <w:color w:val="000000"/>
          <w:sz w:val="22"/>
          <w:szCs w:val="22"/>
        </w:rPr>
        <w:t> </w:t>
      </w:r>
      <w:r w:rsidRPr="006C7EE1">
        <w:rPr>
          <w:strike/>
          <w:color w:val="000000"/>
          <w:sz w:val="22"/>
          <w:szCs w:val="22"/>
        </w:rPr>
        <w:t> </w:t>
      </w:r>
      <w:r w:rsidR="00024386" w:rsidRPr="006C7EE1">
        <w:rPr>
          <w:rFonts w:ascii="Arial" w:hAnsi="Arial" w:cs="Arial"/>
          <w:strike/>
          <w:color w:val="000000"/>
          <w:sz w:val="22"/>
          <w:szCs w:val="22"/>
        </w:rPr>
        <w:fldChar w:fldCharType="end"/>
      </w:r>
      <w:r w:rsidRPr="006C7EE1">
        <w:rPr>
          <w:rFonts w:ascii="Arial" w:hAnsi="Arial" w:cs="Arial"/>
          <w:strike/>
          <w:color w:val="000000"/>
          <w:sz w:val="22"/>
          <w:szCs w:val="22"/>
        </w:rPr>
        <w:t xml:space="preserve">  (Please fill in the alternative chosen) for a sum of INR </w:t>
      </w:r>
      <w:r w:rsidR="00024386" w:rsidRPr="006C7EE1">
        <w:rPr>
          <w:rFonts w:ascii="Arial" w:hAnsi="Arial" w:cs="Arial"/>
          <w:strike/>
          <w:color w:val="000000"/>
          <w:sz w:val="22"/>
          <w:szCs w:val="22"/>
        </w:rPr>
        <w:fldChar w:fldCharType="begin">
          <w:ffData>
            <w:name w:val="Text78"/>
            <w:enabled/>
            <w:calcOnExit w:val="0"/>
            <w:textInput/>
          </w:ffData>
        </w:fldChar>
      </w:r>
      <w:r w:rsidRPr="006C7EE1">
        <w:rPr>
          <w:rFonts w:ascii="Arial" w:hAnsi="Arial" w:cs="Arial"/>
          <w:strike/>
          <w:color w:val="000000"/>
          <w:sz w:val="22"/>
          <w:szCs w:val="22"/>
        </w:rPr>
        <w:instrText xml:space="preserve"> FORMTEXT </w:instrText>
      </w:r>
      <w:r w:rsidR="00024386" w:rsidRPr="006C7EE1">
        <w:rPr>
          <w:rFonts w:ascii="Arial" w:hAnsi="Arial" w:cs="Arial"/>
          <w:strike/>
          <w:color w:val="000000"/>
          <w:sz w:val="22"/>
          <w:szCs w:val="22"/>
        </w:rPr>
      </w:r>
      <w:r w:rsidR="00024386" w:rsidRPr="006C7EE1">
        <w:rPr>
          <w:rFonts w:ascii="Arial" w:hAnsi="Arial" w:cs="Arial"/>
          <w:strike/>
          <w:color w:val="000000"/>
          <w:sz w:val="22"/>
          <w:szCs w:val="22"/>
        </w:rPr>
        <w:fldChar w:fldCharType="separate"/>
      </w:r>
      <w:r w:rsidRPr="006C7EE1">
        <w:rPr>
          <w:strike/>
          <w:color w:val="000000"/>
          <w:sz w:val="22"/>
          <w:szCs w:val="22"/>
        </w:rPr>
        <w:t> </w:t>
      </w:r>
      <w:r w:rsidRPr="006C7EE1">
        <w:rPr>
          <w:strike/>
          <w:color w:val="000000"/>
          <w:sz w:val="22"/>
          <w:szCs w:val="22"/>
        </w:rPr>
        <w:t> </w:t>
      </w:r>
      <w:r w:rsidR="00024386" w:rsidRPr="006C7EE1">
        <w:rPr>
          <w:rFonts w:ascii="Arial" w:hAnsi="Arial" w:cs="Arial"/>
          <w:strike/>
          <w:color w:val="000000"/>
          <w:sz w:val="22"/>
          <w:szCs w:val="22"/>
        </w:rPr>
        <w:fldChar w:fldCharType="end"/>
      </w:r>
      <w:r w:rsidRPr="006C7EE1">
        <w:rPr>
          <w:rFonts w:ascii="Arial" w:hAnsi="Arial" w:cs="Arial"/>
          <w:strike/>
          <w:color w:val="000000"/>
          <w:sz w:val="22"/>
          <w:szCs w:val="22"/>
        </w:rPr>
        <w:t xml:space="preserve">  (Indian Rupees </w:t>
      </w:r>
      <w:r w:rsidR="00024386" w:rsidRPr="006C7EE1">
        <w:rPr>
          <w:rFonts w:ascii="Arial" w:hAnsi="Arial" w:cs="Arial"/>
          <w:strike/>
          <w:color w:val="000000"/>
          <w:sz w:val="22"/>
          <w:szCs w:val="22"/>
        </w:rPr>
        <w:fldChar w:fldCharType="begin">
          <w:ffData>
            <w:name w:val="Text78"/>
            <w:enabled/>
            <w:calcOnExit w:val="0"/>
            <w:textInput/>
          </w:ffData>
        </w:fldChar>
      </w:r>
      <w:r w:rsidRPr="006C7EE1">
        <w:rPr>
          <w:rFonts w:ascii="Arial" w:hAnsi="Arial" w:cs="Arial"/>
          <w:strike/>
          <w:color w:val="000000"/>
          <w:sz w:val="22"/>
          <w:szCs w:val="22"/>
        </w:rPr>
        <w:instrText xml:space="preserve"> FORMTEXT </w:instrText>
      </w:r>
      <w:r w:rsidR="00024386" w:rsidRPr="006C7EE1">
        <w:rPr>
          <w:rFonts w:ascii="Arial" w:hAnsi="Arial" w:cs="Arial"/>
          <w:strike/>
          <w:color w:val="000000"/>
          <w:sz w:val="22"/>
          <w:szCs w:val="22"/>
        </w:rPr>
      </w:r>
      <w:r w:rsidR="00024386" w:rsidRPr="006C7EE1">
        <w:rPr>
          <w:rFonts w:ascii="Arial" w:hAnsi="Arial" w:cs="Arial"/>
          <w:strike/>
          <w:color w:val="000000"/>
          <w:sz w:val="22"/>
          <w:szCs w:val="22"/>
        </w:rPr>
        <w:fldChar w:fldCharType="separate"/>
      </w:r>
      <w:r w:rsidRPr="006C7EE1">
        <w:rPr>
          <w:strike/>
          <w:color w:val="000000"/>
          <w:sz w:val="22"/>
          <w:szCs w:val="22"/>
        </w:rPr>
        <w:t> </w:t>
      </w:r>
      <w:r w:rsidRPr="006C7EE1">
        <w:rPr>
          <w:strike/>
          <w:color w:val="000000"/>
          <w:sz w:val="22"/>
          <w:szCs w:val="22"/>
        </w:rPr>
        <w:t> </w:t>
      </w:r>
      <w:r w:rsidR="00024386" w:rsidRPr="006C7EE1">
        <w:rPr>
          <w:rFonts w:ascii="Arial" w:hAnsi="Arial" w:cs="Arial"/>
          <w:strike/>
          <w:color w:val="000000"/>
          <w:sz w:val="22"/>
          <w:szCs w:val="22"/>
        </w:rPr>
        <w:fldChar w:fldCharType="end"/>
      </w:r>
      <w:r w:rsidRPr="006C7EE1">
        <w:rPr>
          <w:rFonts w:ascii="Arial" w:hAnsi="Arial" w:cs="Arial"/>
          <w:strike/>
          <w:color w:val="000000"/>
          <w:sz w:val="22"/>
          <w:szCs w:val="22"/>
        </w:rPr>
        <w:t>) (in figures &amp; words). As required, the Attachment-1A (i.e. Tender Fee) has been furnished in a separate sealed envelope.</w:t>
      </w:r>
    </w:p>
    <w:p w14:paraId="745DB2FA" w14:textId="77777777" w:rsidR="005E08A6" w:rsidRPr="00D31C39" w:rsidRDefault="005E08A6" w:rsidP="008958A5">
      <w:pPr>
        <w:tabs>
          <w:tab w:val="left" w:pos="1620"/>
          <w:tab w:val="left" w:pos="2880"/>
        </w:tabs>
        <w:autoSpaceDE w:val="0"/>
        <w:autoSpaceDN w:val="0"/>
        <w:adjustRightInd w:val="0"/>
        <w:ind w:left="1080"/>
        <w:jc w:val="both"/>
        <w:rPr>
          <w:rFonts w:ascii="Arial" w:hAnsi="Arial" w:cs="Arial"/>
          <w:color w:val="000000"/>
          <w:sz w:val="22"/>
          <w:szCs w:val="22"/>
        </w:rPr>
      </w:pPr>
    </w:p>
    <w:p w14:paraId="49A81363" w14:textId="77777777" w:rsidR="005E08A6" w:rsidRPr="00D31C39" w:rsidRDefault="005E08A6" w:rsidP="008958A5">
      <w:pPr>
        <w:tabs>
          <w:tab w:val="left" w:pos="1620"/>
          <w:tab w:val="left" w:pos="288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(b)</w:t>
      </w:r>
      <w:r w:rsidRPr="00D31C39">
        <w:rPr>
          <w:rFonts w:ascii="Arial" w:hAnsi="Arial" w:cs="Arial"/>
          <w:color w:val="000000"/>
          <w:sz w:val="22"/>
          <w:szCs w:val="22"/>
        </w:rPr>
        <w:tab/>
      </w:r>
      <w:r w:rsidRPr="00D31C39">
        <w:rPr>
          <w:rFonts w:ascii="Arial" w:hAnsi="Arial" w:cs="Arial"/>
          <w:b/>
          <w:bCs/>
          <w:color w:val="000000"/>
          <w:sz w:val="22"/>
          <w:szCs w:val="22"/>
        </w:rPr>
        <w:t>Attachment 2:</w:t>
      </w:r>
      <w:r w:rsidRPr="00D31C39">
        <w:rPr>
          <w:rFonts w:ascii="Arial" w:hAnsi="Arial" w:cs="Arial"/>
          <w:color w:val="000000"/>
          <w:sz w:val="22"/>
          <w:szCs w:val="22"/>
        </w:rPr>
        <w:t xml:space="preserve"> The documents ascertaining our legal status and Power of Attorney indicating that the person(s) signing the bid has/ have the authority to sign the bid; and thus that the bid is binding upon us during the full period of its validity in accordance with the ITB Clause No.13.</w:t>
      </w:r>
    </w:p>
    <w:p w14:paraId="4FFC8C77" w14:textId="77777777" w:rsidR="005E08A6" w:rsidRPr="00D31C39" w:rsidRDefault="005E08A6" w:rsidP="008958A5">
      <w:pPr>
        <w:tabs>
          <w:tab w:val="left" w:pos="1620"/>
          <w:tab w:val="left" w:pos="288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ab/>
      </w:r>
    </w:p>
    <w:p w14:paraId="26A5805B" w14:textId="77777777" w:rsidR="005E08A6" w:rsidRPr="00D31C39" w:rsidRDefault="005E08A6" w:rsidP="008958A5">
      <w:pPr>
        <w:tabs>
          <w:tab w:val="left" w:pos="1620"/>
          <w:tab w:val="left" w:pos="288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 xml:space="preserve">(c) </w:t>
      </w:r>
      <w:r w:rsidRPr="00D31C39">
        <w:rPr>
          <w:rFonts w:ascii="Arial" w:hAnsi="Arial" w:cs="Arial"/>
          <w:color w:val="000000"/>
          <w:sz w:val="22"/>
          <w:szCs w:val="22"/>
        </w:rPr>
        <w:tab/>
      </w:r>
      <w:r w:rsidRPr="00D31C39">
        <w:rPr>
          <w:rFonts w:ascii="Arial" w:hAnsi="Arial" w:cs="Arial"/>
          <w:b/>
          <w:bCs/>
          <w:color w:val="000000"/>
          <w:sz w:val="22"/>
          <w:szCs w:val="22"/>
        </w:rPr>
        <w:t>Attachment 3:</w:t>
      </w:r>
      <w:r w:rsidRPr="00D31C39">
        <w:rPr>
          <w:rFonts w:ascii="Arial" w:hAnsi="Arial" w:cs="Arial"/>
          <w:color w:val="000000"/>
          <w:sz w:val="22"/>
          <w:szCs w:val="22"/>
        </w:rPr>
        <w:t xml:space="preserve"> The documentary evidence establishing in terms of ITB Clause 11.</w:t>
      </w:r>
      <w:r w:rsidR="000443A3" w:rsidRPr="00D31C39">
        <w:rPr>
          <w:rFonts w:ascii="Arial" w:hAnsi="Arial" w:cs="Arial"/>
          <w:color w:val="000000"/>
          <w:sz w:val="22"/>
          <w:szCs w:val="22"/>
        </w:rPr>
        <w:t>1.1 (B</w:t>
      </w:r>
      <w:r w:rsidR="00153098" w:rsidRPr="00D31C39">
        <w:rPr>
          <w:rFonts w:ascii="Arial" w:hAnsi="Arial" w:cs="Arial"/>
          <w:color w:val="000000"/>
          <w:sz w:val="22"/>
          <w:szCs w:val="22"/>
        </w:rPr>
        <w:t xml:space="preserve">) </w:t>
      </w:r>
      <w:r w:rsidRPr="00D31C39">
        <w:rPr>
          <w:rFonts w:ascii="Arial" w:hAnsi="Arial" w:cs="Arial"/>
          <w:color w:val="000000"/>
          <w:sz w:val="22"/>
          <w:szCs w:val="22"/>
        </w:rPr>
        <w:t>(c) &amp; (g), that we are qualified to perform the Contract if we are selected for award of the Contract. The qualification data has been furnished as per your format enclosed with the Bidding Documents.</w:t>
      </w:r>
    </w:p>
    <w:p w14:paraId="3639F5B5" w14:textId="77777777" w:rsidR="005E08A6" w:rsidRPr="00D31C39" w:rsidRDefault="005E08A6" w:rsidP="008958A5">
      <w:pPr>
        <w:tabs>
          <w:tab w:val="left" w:pos="1620"/>
          <w:tab w:val="left" w:pos="2880"/>
        </w:tabs>
        <w:autoSpaceDE w:val="0"/>
        <w:autoSpaceDN w:val="0"/>
        <w:adjustRightInd w:val="0"/>
        <w:ind w:left="1620" w:hanging="540"/>
        <w:jc w:val="both"/>
        <w:rPr>
          <w:rFonts w:ascii="Arial" w:hAnsi="Arial" w:cs="Arial"/>
          <w:color w:val="000000"/>
          <w:sz w:val="22"/>
          <w:szCs w:val="22"/>
          <w:lang w:val="en-US"/>
        </w:rPr>
      </w:pPr>
      <w:r w:rsidRPr="00D31C39">
        <w:rPr>
          <w:rFonts w:ascii="Arial" w:hAnsi="Arial" w:cs="Arial"/>
          <w:color w:val="000000"/>
          <w:sz w:val="22"/>
          <w:szCs w:val="22"/>
        </w:rPr>
        <w:tab/>
      </w:r>
    </w:p>
    <w:p w14:paraId="6893E1A4" w14:textId="77777777" w:rsidR="005E08A6" w:rsidRPr="00D31C39" w:rsidRDefault="005E08A6" w:rsidP="008958A5">
      <w:pPr>
        <w:tabs>
          <w:tab w:val="left" w:pos="1620"/>
          <w:tab w:val="left" w:pos="2880"/>
        </w:tabs>
        <w:autoSpaceDE w:val="0"/>
        <w:autoSpaceDN w:val="0"/>
        <w:adjustRightInd w:val="0"/>
        <w:ind w:left="1620" w:hanging="540"/>
        <w:jc w:val="both"/>
        <w:rPr>
          <w:rFonts w:ascii="Arial" w:hAnsi="Arial" w:cs="Arial"/>
          <w:color w:val="000000"/>
          <w:sz w:val="22"/>
          <w:szCs w:val="22"/>
        </w:rPr>
      </w:pPr>
      <w:r w:rsidRPr="00D31C39">
        <w:rPr>
          <w:color w:val="000000"/>
          <w:sz w:val="22"/>
          <w:szCs w:val="22"/>
          <w:lang w:val="en-US"/>
        </w:rPr>
        <w:tab/>
      </w:r>
      <w:r w:rsidRPr="00D31C39">
        <w:rPr>
          <w:rFonts w:ascii="Arial" w:hAnsi="Arial" w:cs="Arial"/>
          <w:b/>
          <w:bCs/>
          <w:color w:val="000000"/>
          <w:sz w:val="22"/>
          <w:szCs w:val="22"/>
        </w:rPr>
        <w:t>Attachment 3</w:t>
      </w:r>
      <w:r w:rsidR="003B3EA5" w:rsidRPr="00D31C39">
        <w:rPr>
          <w:rFonts w:ascii="Arial" w:hAnsi="Arial" w:cs="Arial"/>
          <w:b/>
          <w:bCs/>
          <w:color w:val="000000"/>
          <w:sz w:val="22"/>
          <w:szCs w:val="22"/>
        </w:rPr>
        <w:t>B</w:t>
      </w:r>
      <w:r w:rsidRPr="00D31C39">
        <w:rPr>
          <w:rFonts w:ascii="Arial" w:hAnsi="Arial" w:cs="Arial"/>
          <w:b/>
          <w:bCs/>
          <w:color w:val="000000"/>
          <w:sz w:val="22"/>
          <w:szCs w:val="22"/>
        </w:rPr>
        <w:t>:</w:t>
      </w:r>
      <w:r w:rsidRPr="00D31C39">
        <w:rPr>
          <w:rFonts w:ascii="Arial" w:hAnsi="Arial" w:cs="Arial"/>
          <w:color w:val="000000"/>
          <w:sz w:val="22"/>
          <w:szCs w:val="22"/>
        </w:rPr>
        <w:t xml:space="preserve"> Details regarding anticipation of change in ownership.</w:t>
      </w:r>
    </w:p>
    <w:p w14:paraId="0C4435F6" w14:textId="77777777" w:rsidR="00153098" w:rsidRPr="00D31C39" w:rsidRDefault="00153098" w:rsidP="008958A5">
      <w:pPr>
        <w:tabs>
          <w:tab w:val="left" w:pos="1620"/>
          <w:tab w:val="left" w:pos="2880"/>
        </w:tabs>
        <w:autoSpaceDE w:val="0"/>
        <w:autoSpaceDN w:val="0"/>
        <w:adjustRightInd w:val="0"/>
        <w:ind w:left="1620" w:hanging="540"/>
        <w:jc w:val="both"/>
        <w:rPr>
          <w:rFonts w:ascii="Arial" w:hAnsi="Arial" w:cs="Arial"/>
          <w:color w:val="000000"/>
          <w:sz w:val="22"/>
          <w:szCs w:val="22"/>
        </w:rPr>
      </w:pPr>
    </w:p>
    <w:p w14:paraId="2FD6C8A1" w14:textId="77777777" w:rsidR="00153098" w:rsidRPr="00D31C39" w:rsidRDefault="00153098" w:rsidP="00153098">
      <w:pPr>
        <w:pStyle w:val="contract"/>
        <w:tabs>
          <w:tab w:val="clear" w:pos="1008"/>
          <w:tab w:val="clear" w:pos="1728"/>
          <w:tab w:val="left" w:pos="1350"/>
          <w:tab w:val="left" w:pos="1620"/>
          <w:tab w:val="left" w:pos="2520"/>
          <w:tab w:val="left" w:pos="3240"/>
          <w:tab w:val="center" w:pos="4657"/>
        </w:tabs>
        <w:ind w:left="1620" w:hanging="540"/>
        <w:jc w:val="both"/>
        <w:rPr>
          <w:b/>
          <w:bCs/>
          <w:color w:val="000000"/>
        </w:rPr>
      </w:pPr>
      <w:r w:rsidRPr="00D31C39">
        <w:rPr>
          <w:rFonts w:eastAsia="Batang"/>
          <w:color w:val="000000"/>
          <w:lang w:eastAsia="ko-KR"/>
        </w:rPr>
        <w:t xml:space="preserve">(d) </w:t>
      </w:r>
      <w:r w:rsidRPr="00D31C39">
        <w:rPr>
          <w:rFonts w:eastAsia="Batang"/>
          <w:color w:val="000000"/>
          <w:lang w:eastAsia="ko-KR"/>
        </w:rPr>
        <w:tab/>
      </w:r>
      <w:r w:rsidRPr="00D31C39">
        <w:rPr>
          <w:b/>
          <w:bCs/>
          <w:color w:val="000000"/>
        </w:rPr>
        <w:t>Attachment 4:</w:t>
      </w:r>
      <w:r w:rsidRPr="00D31C39">
        <w:rPr>
          <w:color w:val="000000"/>
        </w:rPr>
        <w:t xml:space="preserve"> Details of Works </w:t>
      </w:r>
      <w:proofErr w:type="gramStart"/>
      <w:r w:rsidRPr="00D31C39">
        <w:rPr>
          <w:color w:val="000000"/>
        </w:rPr>
        <w:t>similar to</w:t>
      </w:r>
      <w:proofErr w:type="gramEnd"/>
      <w:r w:rsidRPr="00D31C39">
        <w:rPr>
          <w:color w:val="000000"/>
        </w:rPr>
        <w:t xml:space="preserve"> the subject package being executed by us.</w:t>
      </w:r>
    </w:p>
    <w:p w14:paraId="5DDB8D0C" w14:textId="77777777" w:rsidR="00153098" w:rsidRPr="00D31C39" w:rsidRDefault="00153098" w:rsidP="00153098">
      <w:pPr>
        <w:pStyle w:val="contract"/>
        <w:tabs>
          <w:tab w:val="clear" w:pos="1008"/>
          <w:tab w:val="left" w:pos="1350"/>
          <w:tab w:val="left" w:pos="1620"/>
          <w:tab w:val="left" w:pos="2520"/>
          <w:tab w:val="left" w:pos="3240"/>
          <w:tab w:val="center" w:pos="4657"/>
        </w:tabs>
        <w:ind w:left="1080"/>
        <w:jc w:val="both"/>
        <w:rPr>
          <w:color w:val="000000"/>
        </w:rPr>
      </w:pPr>
    </w:p>
    <w:p w14:paraId="4ABEE6EA" w14:textId="77777777" w:rsidR="00153098" w:rsidRPr="00D31C39" w:rsidRDefault="00153098" w:rsidP="00153098">
      <w:pPr>
        <w:pStyle w:val="contract"/>
        <w:numPr>
          <w:ilvl w:val="0"/>
          <w:numId w:val="7"/>
        </w:numPr>
        <w:tabs>
          <w:tab w:val="clear" w:pos="1008"/>
          <w:tab w:val="clear" w:pos="1350"/>
          <w:tab w:val="clear" w:pos="1728"/>
          <w:tab w:val="left" w:pos="1620"/>
          <w:tab w:val="left" w:pos="2520"/>
          <w:tab w:val="left" w:pos="3240"/>
          <w:tab w:val="center" w:pos="4657"/>
        </w:tabs>
        <w:ind w:left="1620" w:hanging="540"/>
        <w:jc w:val="both"/>
        <w:rPr>
          <w:color w:val="000000"/>
        </w:rPr>
      </w:pPr>
      <w:r w:rsidRPr="00D31C39">
        <w:rPr>
          <w:b/>
          <w:bCs/>
          <w:color w:val="000000"/>
        </w:rPr>
        <w:t>Attachment 5:</w:t>
      </w:r>
      <w:r w:rsidRPr="00D31C39">
        <w:rPr>
          <w:color w:val="000000"/>
        </w:rPr>
        <w:t xml:space="preserve"> Details of the Contracts executed by us in the last ten (10) years.</w:t>
      </w:r>
    </w:p>
    <w:p w14:paraId="18AD8BE2" w14:textId="77777777" w:rsidR="00257903" w:rsidRPr="00D31C39" w:rsidRDefault="00257903" w:rsidP="008958A5">
      <w:pPr>
        <w:pStyle w:val="Header"/>
        <w:tabs>
          <w:tab w:val="left" w:pos="1620"/>
        </w:tabs>
        <w:ind w:left="1080"/>
        <w:jc w:val="right"/>
        <w:rPr>
          <w:rFonts w:ascii="Arial" w:hAnsi="Arial" w:cs="Arial"/>
          <w:b/>
          <w:bCs/>
          <w:color w:val="000000"/>
          <w:sz w:val="22"/>
          <w:szCs w:val="22"/>
        </w:rPr>
      </w:pPr>
    </w:p>
    <w:p w14:paraId="33A971EE" w14:textId="77777777" w:rsidR="0007549A" w:rsidRDefault="0007549A" w:rsidP="008958A5">
      <w:pPr>
        <w:pStyle w:val="Header"/>
        <w:tabs>
          <w:tab w:val="left" w:pos="1620"/>
        </w:tabs>
        <w:ind w:left="1080"/>
        <w:jc w:val="right"/>
        <w:rPr>
          <w:rFonts w:ascii="Arial" w:hAnsi="Arial" w:cs="Arial"/>
          <w:b/>
          <w:bCs/>
          <w:color w:val="000000"/>
          <w:sz w:val="22"/>
          <w:szCs w:val="22"/>
        </w:rPr>
      </w:pPr>
    </w:p>
    <w:p w14:paraId="27C9BD02" w14:textId="77777777" w:rsidR="0007549A" w:rsidRDefault="0007549A" w:rsidP="008958A5">
      <w:pPr>
        <w:pStyle w:val="Header"/>
        <w:tabs>
          <w:tab w:val="left" w:pos="1620"/>
        </w:tabs>
        <w:ind w:left="1080"/>
        <w:jc w:val="right"/>
        <w:rPr>
          <w:rFonts w:ascii="Arial" w:hAnsi="Arial" w:cs="Arial"/>
          <w:b/>
          <w:bCs/>
          <w:color w:val="000000"/>
          <w:sz w:val="22"/>
          <w:szCs w:val="22"/>
        </w:rPr>
      </w:pPr>
    </w:p>
    <w:p w14:paraId="54DC0DA7" w14:textId="0684980C" w:rsidR="005E08A6" w:rsidRPr="00D31C39" w:rsidRDefault="005E08A6" w:rsidP="008958A5">
      <w:pPr>
        <w:pStyle w:val="Header"/>
        <w:tabs>
          <w:tab w:val="left" w:pos="1620"/>
        </w:tabs>
        <w:ind w:left="1080"/>
        <w:jc w:val="right"/>
        <w:rPr>
          <w:rFonts w:ascii="Arial" w:hAnsi="Arial" w:cs="Arial"/>
          <w:b/>
          <w:bCs/>
          <w:color w:val="000000"/>
          <w:sz w:val="22"/>
          <w:szCs w:val="22"/>
        </w:rPr>
      </w:pPr>
      <w:r w:rsidRPr="00D31C39">
        <w:rPr>
          <w:rFonts w:ascii="Arial" w:hAnsi="Arial" w:cs="Arial"/>
          <w:b/>
          <w:bCs/>
          <w:color w:val="000000"/>
          <w:sz w:val="22"/>
          <w:szCs w:val="22"/>
        </w:rPr>
        <w:t>BID FORM</w:t>
      </w:r>
    </w:p>
    <w:p w14:paraId="1904B47C" w14:textId="77777777" w:rsidR="005E08A6" w:rsidRPr="00D31C39" w:rsidRDefault="005E08A6" w:rsidP="008958A5">
      <w:pPr>
        <w:pStyle w:val="Header"/>
        <w:tabs>
          <w:tab w:val="left" w:pos="1620"/>
        </w:tabs>
        <w:ind w:left="1080"/>
        <w:jc w:val="right"/>
        <w:rPr>
          <w:rFonts w:ascii="Arial" w:hAnsi="Arial" w:cs="Arial"/>
          <w:color w:val="000000"/>
          <w:sz w:val="22"/>
          <w:szCs w:val="22"/>
        </w:rPr>
      </w:pPr>
      <w:r w:rsidRPr="00D31C39">
        <w:rPr>
          <w:rFonts w:ascii="Arial" w:hAnsi="Arial" w:cs="Arial"/>
          <w:color w:val="000000"/>
          <w:sz w:val="22"/>
          <w:szCs w:val="22"/>
        </w:rPr>
        <w:t xml:space="preserve">Page 2 of </w:t>
      </w:r>
      <w:r w:rsidR="00EF180E" w:rsidRPr="00D31C39">
        <w:rPr>
          <w:rFonts w:ascii="Arial" w:hAnsi="Arial" w:cs="Arial"/>
          <w:color w:val="000000"/>
          <w:sz w:val="22"/>
          <w:szCs w:val="22"/>
        </w:rPr>
        <w:t>5</w:t>
      </w:r>
    </w:p>
    <w:p w14:paraId="648CB357" w14:textId="77777777" w:rsidR="005E08A6" w:rsidRPr="00D31C39" w:rsidRDefault="005E08A6" w:rsidP="00566131">
      <w:pPr>
        <w:pStyle w:val="Header"/>
        <w:tabs>
          <w:tab w:val="left" w:pos="1620"/>
        </w:tabs>
        <w:ind w:left="1620"/>
        <w:jc w:val="both"/>
        <w:rPr>
          <w:rFonts w:ascii="Arial" w:hAnsi="Arial" w:cs="Arial"/>
          <w:b/>
          <w:bCs/>
          <w:color w:val="000000"/>
          <w:sz w:val="22"/>
          <w:szCs w:val="22"/>
        </w:rPr>
      </w:pPr>
    </w:p>
    <w:p w14:paraId="04C8F696" w14:textId="77777777" w:rsidR="005E08A6" w:rsidRPr="00D31C39" w:rsidRDefault="005E08A6" w:rsidP="008958A5">
      <w:pPr>
        <w:pStyle w:val="contract"/>
        <w:tabs>
          <w:tab w:val="clear" w:pos="1008"/>
          <w:tab w:val="clear" w:pos="1728"/>
          <w:tab w:val="left" w:pos="1350"/>
          <w:tab w:val="left" w:pos="1620"/>
          <w:tab w:val="left" w:pos="2520"/>
          <w:tab w:val="left" w:pos="3240"/>
          <w:tab w:val="center" w:pos="4657"/>
        </w:tabs>
        <w:ind w:left="1080"/>
        <w:jc w:val="both"/>
        <w:rPr>
          <w:rFonts w:eastAsia="Batang"/>
          <w:color w:val="000000"/>
          <w:lang w:eastAsia="ko-KR"/>
        </w:rPr>
      </w:pPr>
    </w:p>
    <w:p w14:paraId="2CA89423" w14:textId="77777777" w:rsidR="005E08A6" w:rsidRPr="00D31C39" w:rsidRDefault="005E08A6" w:rsidP="00AD23A0">
      <w:pPr>
        <w:pStyle w:val="contract"/>
        <w:numPr>
          <w:ilvl w:val="0"/>
          <w:numId w:val="7"/>
        </w:numPr>
        <w:tabs>
          <w:tab w:val="clear" w:pos="1008"/>
          <w:tab w:val="clear" w:pos="1350"/>
          <w:tab w:val="clear" w:pos="1728"/>
          <w:tab w:val="left" w:pos="1620"/>
          <w:tab w:val="left" w:pos="2520"/>
          <w:tab w:val="left" w:pos="3240"/>
          <w:tab w:val="center" w:pos="4657"/>
        </w:tabs>
        <w:ind w:left="1620" w:hanging="540"/>
        <w:jc w:val="both"/>
        <w:rPr>
          <w:color w:val="000000"/>
        </w:rPr>
      </w:pPr>
      <w:r w:rsidRPr="00D31C39">
        <w:rPr>
          <w:b/>
          <w:bCs/>
          <w:color w:val="000000"/>
        </w:rPr>
        <w:t>Attachment 6:</w:t>
      </w:r>
      <w:r w:rsidRPr="00D31C39">
        <w:rPr>
          <w:color w:val="000000"/>
        </w:rPr>
        <w:t xml:space="preserve"> The deployment schedule of the equipment/ machinery/ lab equipment we propose to deploy for the Work under this Bid.</w:t>
      </w:r>
    </w:p>
    <w:p w14:paraId="5A47CCAB" w14:textId="77777777" w:rsidR="005E08A6" w:rsidRPr="00D31C39" w:rsidRDefault="005E08A6" w:rsidP="008958A5">
      <w:pPr>
        <w:pStyle w:val="ListParagraph"/>
        <w:tabs>
          <w:tab w:val="left" w:pos="1620"/>
        </w:tabs>
        <w:spacing w:after="0"/>
        <w:ind w:left="1080"/>
        <w:rPr>
          <w:color w:val="000000"/>
        </w:rPr>
      </w:pPr>
    </w:p>
    <w:p w14:paraId="0F83A0AE" w14:textId="77777777" w:rsidR="005E08A6" w:rsidRPr="00D31C39" w:rsidRDefault="005E08A6" w:rsidP="008958A5">
      <w:pPr>
        <w:pStyle w:val="ListParagraph"/>
        <w:tabs>
          <w:tab w:val="left" w:pos="1620"/>
        </w:tabs>
        <w:ind w:left="1620" w:hanging="540"/>
        <w:jc w:val="both"/>
        <w:rPr>
          <w:rFonts w:ascii="Arial" w:hAnsi="Arial" w:cs="Arial"/>
          <w:snapToGrid w:val="0"/>
          <w:color w:val="000000"/>
        </w:rPr>
      </w:pPr>
      <w:r w:rsidRPr="00D31C39">
        <w:rPr>
          <w:rFonts w:ascii="Arial" w:hAnsi="Arial" w:cs="Arial"/>
          <w:b/>
          <w:bCs/>
          <w:snapToGrid w:val="0"/>
          <w:color w:val="000000"/>
        </w:rPr>
        <w:tab/>
        <w:t>Attachment 6A:</w:t>
      </w:r>
      <w:r w:rsidRPr="00D31C39">
        <w:rPr>
          <w:rFonts w:ascii="Arial" w:hAnsi="Arial" w:cs="Arial"/>
          <w:snapToGrid w:val="0"/>
          <w:color w:val="000000"/>
        </w:rPr>
        <w:t xml:space="preserve"> The minimum numbers of Safety Equipment &amp; safety Personal Protective Equipment to be brought at site at the time of </w:t>
      </w:r>
      <w:r w:rsidR="00153098" w:rsidRPr="00D31C39">
        <w:rPr>
          <w:rFonts w:ascii="Arial" w:hAnsi="Arial" w:cs="Arial"/>
          <w:snapToGrid w:val="0"/>
          <w:color w:val="000000"/>
        </w:rPr>
        <w:t>mobilization</w:t>
      </w:r>
      <w:r w:rsidRPr="00D31C39">
        <w:rPr>
          <w:rFonts w:ascii="Arial" w:hAnsi="Arial" w:cs="Arial"/>
          <w:snapToGrid w:val="0"/>
          <w:color w:val="000000"/>
        </w:rPr>
        <w:t xml:space="preserve"> for the Work under this Bid.</w:t>
      </w:r>
    </w:p>
    <w:p w14:paraId="47B7DD8C" w14:textId="77777777" w:rsidR="005E08A6" w:rsidRPr="00D31C39" w:rsidRDefault="005E08A6" w:rsidP="00AD23A0">
      <w:pPr>
        <w:pStyle w:val="contract"/>
        <w:numPr>
          <w:ilvl w:val="0"/>
          <w:numId w:val="7"/>
        </w:numPr>
        <w:tabs>
          <w:tab w:val="clear" w:pos="1008"/>
          <w:tab w:val="clear" w:pos="1350"/>
          <w:tab w:val="clear" w:pos="1728"/>
          <w:tab w:val="left" w:pos="1620"/>
          <w:tab w:val="left" w:pos="2520"/>
          <w:tab w:val="left" w:pos="3240"/>
          <w:tab w:val="center" w:pos="4657"/>
        </w:tabs>
        <w:ind w:left="1620" w:hanging="540"/>
        <w:jc w:val="both"/>
        <w:rPr>
          <w:color w:val="000000"/>
        </w:rPr>
      </w:pPr>
      <w:r w:rsidRPr="00D31C39">
        <w:rPr>
          <w:b/>
          <w:bCs/>
          <w:color w:val="000000"/>
        </w:rPr>
        <w:t>Attachment 7:</w:t>
      </w:r>
      <w:r w:rsidRPr="00D31C39">
        <w:rPr>
          <w:color w:val="000000"/>
        </w:rPr>
        <w:t xml:space="preserve"> The Sub-</w:t>
      </w:r>
      <w:proofErr w:type="spellStart"/>
      <w:r w:rsidRPr="00D31C39">
        <w:rPr>
          <w:color w:val="000000"/>
        </w:rPr>
        <w:t>Contactors</w:t>
      </w:r>
      <w:proofErr w:type="spellEnd"/>
      <w:r w:rsidRPr="00D31C39">
        <w:rPr>
          <w:color w:val="000000"/>
        </w:rPr>
        <w:t xml:space="preserve"> and the broad scope of Work for each of the sub-contracting Works proposed for subcontracting by us and the complete credentials of each of the agencies as per your format. </w:t>
      </w:r>
      <w:r w:rsidR="000443A3" w:rsidRPr="00D31C39">
        <w:rPr>
          <w:color w:val="000000"/>
        </w:rPr>
        <w:t xml:space="preserve"> – If Applicable</w:t>
      </w:r>
    </w:p>
    <w:p w14:paraId="73BB0F62" w14:textId="77777777" w:rsidR="005E08A6" w:rsidRPr="00D31C39" w:rsidRDefault="005E08A6" w:rsidP="008958A5">
      <w:pPr>
        <w:pStyle w:val="contract"/>
        <w:tabs>
          <w:tab w:val="clear" w:pos="1008"/>
          <w:tab w:val="clear" w:pos="1728"/>
          <w:tab w:val="left" w:pos="1620"/>
          <w:tab w:val="left" w:pos="2520"/>
          <w:tab w:val="left" w:pos="3240"/>
          <w:tab w:val="center" w:pos="4657"/>
        </w:tabs>
        <w:ind w:left="1080"/>
        <w:jc w:val="both"/>
        <w:rPr>
          <w:color w:val="000000"/>
        </w:rPr>
      </w:pPr>
    </w:p>
    <w:p w14:paraId="6A4A2666" w14:textId="77777777" w:rsidR="005E08A6" w:rsidRPr="00D31C39" w:rsidRDefault="005E08A6" w:rsidP="008958A5">
      <w:pPr>
        <w:pStyle w:val="contract"/>
        <w:tabs>
          <w:tab w:val="clear" w:pos="1008"/>
          <w:tab w:val="clear" w:pos="1728"/>
          <w:tab w:val="left" w:pos="1620"/>
          <w:tab w:val="left" w:pos="2520"/>
          <w:tab w:val="left" w:pos="3240"/>
          <w:tab w:val="center" w:pos="4657"/>
        </w:tabs>
        <w:ind w:left="1080"/>
        <w:jc w:val="both"/>
        <w:rPr>
          <w:color w:val="000000"/>
        </w:rPr>
      </w:pPr>
      <w:r w:rsidRPr="00D31C39">
        <w:rPr>
          <w:color w:val="000000"/>
        </w:rPr>
        <w:t>(h)</w:t>
      </w:r>
      <w:r w:rsidRPr="00D31C39">
        <w:rPr>
          <w:color w:val="000000"/>
        </w:rPr>
        <w:tab/>
      </w:r>
      <w:r w:rsidRPr="00D31C39">
        <w:rPr>
          <w:b/>
          <w:bCs/>
          <w:color w:val="000000"/>
        </w:rPr>
        <w:t>Attachment 8:</w:t>
      </w:r>
      <w:r w:rsidRPr="00D31C39">
        <w:rPr>
          <w:color w:val="000000"/>
        </w:rPr>
        <w:t xml:space="preserve"> Consisting of the following:</w:t>
      </w:r>
    </w:p>
    <w:p w14:paraId="39B00460" w14:textId="77777777" w:rsidR="005E08A6" w:rsidRPr="00D31C39" w:rsidRDefault="005E08A6" w:rsidP="008958A5">
      <w:pPr>
        <w:tabs>
          <w:tab w:val="left" w:pos="1620"/>
          <w:tab w:val="left" w:pos="2340"/>
        </w:tabs>
        <w:autoSpaceDE w:val="0"/>
        <w:autoSpaceDN w:val="0"/>
        <w:adjustRightInd w:val="0"/>
        <w:spacing w:before="120" w:after="120"/>
        <w:ind w:left="1701" w:hanging="81"/>
        <w:jc w:val="both"/>
        <w:rPr>
          <w:rFonts w:ascii="Helvetica" w:hAnsi="Helvetica" w:cs="Helvetica"/>
          <w:color w:val="000000"/>
          <w:sz w:val="22"/>
          <w:szCs w:val="22"/>
        </w:rPr>
      </w:pPr>
      <w:r w:rsidRPr="00D31C39">
        <w:rPr>
          <w:rFonts w:ascii="Helvetica" w:hAnsi="Helvetica" w:cs="Helvetica"/>
          <w:color w:val="000000"/>
          <w:sz w:val="22"/>
          <w:szCs w:val="22"/>
        </w:rPr>
        <w:t xml:space="preserve">1. </w:t>
      </w:r>
      <w:r w:rsidRPr="00D31C39">
        <w:rPr>
          <w:rFonts w:ascii="Helvetica" w:hAnsi="Helvetica" w:cs="Helvetica"/>
          <w:color w:val="000000"/>
          <w:sz w:val="22"/>
          <w:szCs w:val="22"/>
        </w:rPr>
        <w:tab/>
        <w:t xml:space="preserve">Solvency Certificate from Bankers. </w:t>
      </w:r>
    </w:p>
    <w:p w14:paraId="30A4B13D" w14:textId="77777777" w:rsidR="005E08A6" w:rsidRPr="00D31C39" w:rsidRDefault="005E08A6" w:rsidP="008958A5">
      <w:pPr>
        <w:tabs>
          <w:tab w:val="left" w:pos="2340"/>
        </w:tabs>
        <w:autoSpaceDE w:val="0"/>
        <w:autoSpaceDN w:val="0"/>
        <w:adjustRightInd w:val="0"/>
        <w:spacing w:before="120" w:after="120"/>
        <w:ind w:left="2340" w:hanging="720"/>
        <w:jc w:val="both"/>
        <w:rPr>
          <w:rFonts w:ascii="Helvetica" w:hAnsi="Helvetica" w:cs="Helvetica"/>
          <w:color w:val="000000"/>
          <w:sz w:val="22"/>
          <w:szCs w:val="22"/>
        </w:rPr>
      </w:pPr>
      <w:r w:rsidRPr="00D31C39">
        <w:rPr>
          <w:rFonts w:ascii="Helvetica" w:hAnsi="Helvetica" w:cs="Helvetica"/>
          <w:color w:val="000000"/>
          <w:sz w:val="22"/>
          <w:szCs w:val="22"/>
        </w:rPr>
        <w:t xml:space="preserve">2. </w:t>
      </w:r>
      <w:r w:rsidRPr="00D31C39">
        <w:rPr>
          <w:rFonts w:ascii="Helvetica" w:hAnsi="Helvetica" w:cs="Helvetica"/>
          <w:color w:val="000000"/>
          <w:sz w:val="22"/>
          <w:szCs w:val="22"/>
        </w:rPr>
        <w:tab/>
        <w:t xml:space="preserve">Balance Sheet and Profit &amp; Loss Statement (of last 3 years duly certified by Chartered Accountant). </w:t>
      </w:r>
    </w:p>
    <w:p w14:paraId="39304D3F" w14:textId="77777777" w:rsidR="005E08A6" w:rsidRPr="00D31C39" w:rsidRDefault="005E08A6" w:rsidP="008958A5">
      <w:pPr>
        <w:tabs>
          <w:tab w:val="left" w:pos="1800"/>
          <w:tab w:val="left" w:pos="2340"/>
        </w:tabs>
        <w:autoSpaceDE w:val="0"/>
        <w:autoSpaceDN w:val="0"/>
        <w:adjustRightInd w:val="0"/>
        <w:spacing w:before="120" w:after="120"/>
        <w:ind w:left="2340" w:hanging="720"/>
        <w:jc w:val="both"/>
        <w:rPr>
          <w:rFonts w:ascii="Helvetica" w:hAnsi="Helvetica" w:cs="Helvetica"/>
          <w:color w:val="000000"/>
          <w:sz w:val="22"/>
          <w:szCs w:val="22"/>
        </w:rPr>
      </w:pPr>
      <w:r w:rsidRPr="00D31C39">
        <w:rPr>
          <w:rFonts w:ascii="Helvetica" w:hAnsi="Helvetica" w:cs="Helvetica"/>
          <w:color w:val="000000"/>
          <w:sz w:val="22"/>
          <w:szCs w:val="22"/>
        </w:rPr>
        <w:t xml:space="preserve">3. </w:t>
      </w:r>
      <w:r w:rsidRPr="00D31C39">
        <w:rPr>
          <w:rFonts w:ascii="Helvetica" w:hAnsi="Helvetica" w:cs="Helvetica"/>
          <w:color w:val="000000"/>
          <w:sz w:val="22"/>
          <w:szCs w:val="22"/>
        </w:rPr>
        <w:tab/>
        <w:t xml:space="preserve">List of Immovable Assets of Proprietor/ Partners (in case of Proprietary/ Partnership firm). </w:t>
      </w:r>
    </w:p>
    <w:p w14:paraId="0D104CCC" w14:textId="77777777" w:rsidR="005E08A6" w:rsidRPr="00D31C39" w:rsidRDefault="005E08A6" w:rsidP="008958A5">
      <w:pPr>
        <w:tabs>
          <w:tab w:val="left" w:pos="1620"/>
          <w:tab w:val="left" w:pos="2340"/>
        </w:tabs>
        <w:autoSpaceDE w:val="0"/>
        <w:autoSpaceDN w:val="0"/>
        <w:adjustRightInd w:val="0"/>
        <w:spacing w:before="120" w:after="120"/>
        <w:ind w:left="1701" w:hanging="81"/>
        <w:jc w:val="both"/>
        <w:rPr>
          <w:rFonts w:ascii="Helvetica" w:hAnsi="Helvetica" w:cs="Helvetica"/>
          <w:color w:val="000000"/>
          <w:sz w:val="22"/>
          <w:szCs w:val="22"/>
        </w:rPr>
      </w:pPr>
      <w:r w:rsidRPr="00D31C39">
        <w:rPr>
          <w:rFonts w:ascii="Helvetica" w:hAnsi="Helvetica" w:cs="Helvetica"/>
          <w:color w:val="000000"/>
          <w:sz w:val="22"/>
          <w:szCs w:val="22"/>
        </w:rPr>
        <w:t xml:space="preserve">4. </w:t>
      </w:r>
      <w:r w:rsidRPr="00D31C39">
        <w:rPr>
          <w:rFonts w:ascii="Helvetica" w:hAnsi="Helvetica" w:cs="Helvetica"/>
          <w:color w:val="000000"/>
          <w:sz w:val="22"/>
          <w:szCs w:val="22"/>
        </w:rPr>
        <w:tab/>
        <w:t xml:space="preserve">Declaration regarding </w:t>
      </w:r>
    </w:p>
    <w:p w14:paraId="455ED898" w14:textId="77777777" w:rsidR="005E08A6" w:rsidRPr="00D31C39" w:rsidRDefault="005E08A6" w:rsidP="008958A5">
      <w:pPr>
        <w:tabs>
          <w:tab w:val="left" w:pos="2340"/>
        </w:tabs>
        <w:autoSpaceDE w:val="0"/>
        <w:autoSpaceDN w:val="0"/>
        <w:adjustRightInd w:val="0"/>
        <w:spacing w:before="120" w:after="120"/>
        <w:ind w:left="1701" w:firstLine="639"/>
        <w:jc w:val="both"/>
        <w:rPr>
          <w:rFonts w:ascii="Helvetica" w:hAnsi="Helvetica" w:cs="Helvetica"/>
          <w:color w:val="000000"/>
          <w:sz w:val="22"/>
          <w:szCs w:val="22"/>
        </w:rPr>
      </w:pPr>
      <w:r w:rsidRPr="00D31C39">
        <w:rPr>
          <w:rFonts w:ascii="Helvetica" w:hAnsi="Helvetica" w:cs="Helvetica"/>
          <w:color w:val="000000"/>
          <w:sz w:val="22"/>
          <w:szCs w:val="22"/>
        </w:rPr>
        <w:t>(</w:t>
      </w:r>
      <w:proofErr w:type="spellStart"/>
      <w:r w:rsidRPr="00D31C39">
        <w:rPr>
          <w:rFonts w:ascii="Helvetica" w:hAnsi="Helvetica" w:cs="Helvetica"/>
          <w:color w:val="000000"/>
          <w:sz w:val="22"/>
          <w:szCs w:val="22"/>
        </w:rPr>
        <w:t>i</w:t>
      </w:r>
      <w:proofErr w:type="spellEnd"/>
      <w:r w:rsidRPr="00D31C39">
        <w:rPr>
          <w:rFonts w:ascii="Helvetica" w:hAnsi="Helvetica" w:cs="Helvetica"/>
          <w:color w:val="000000"/>
          <w:sz w:val="22"/>
          <w:szCs w:val="22"/>
        </w:rPr>
        <w:t xml:space="preserve">) </w:t>
      </w:r>
      <w:r w:rsidRPr="00D31C39">
        <w:rPr>
          <w:rFonts w:ascii="Helvetica" w:hAnsi="Helvetica" w:cs="Helvetica"/>
          <w:color w:val="000000"/>
          <w:sz w:val="22"/>
          <w:szCs w:val="22"/>
        </w:rPr>
        <w:tab/>
        <w:t>Bank Guarantee Limits (Sanctioned and utilised).</w:t>
      </w:r>
    </w:p>
    <w:p w14:paraId="62A818AE" w14:textId="77777777" w:rsidR="005E08A6" w:rsidRPr="00D31C39" w:rsidRDefault="005E08A6" w:rsidP="008958A5">
      <w:pPr>
        <w:tabs>
          <w:tab w:val="left" w:pos="2340"/>
        </w:tabs>
        <w:autoSpaceDE w:val="0"/>
        <w:autoSpaceDN w:val="0"/>
        <w:adjustRightInd w:val="0"/>
        <w:spacing w:before="120" w:after="120"/>
        <w:ind w:left="1701" w:firstLine="639"/>
        <w:jc w:val="both"/>
        <w:rPr>
          <w:rFonts w:ascii="Helvetica" w:hAnsi="Helvetica" w:cs="Helvetica"/>
          <w:color w:val="000000"/>
          <w:sz w:val="22"/>
          <w:szCs w:val="22"/>
        </w:rPr>
      </w:pPr>
      <w:r w:rsidRPr="00D31C39">
        <w:rPr>
          <w:rFonts w:ascii="Helvetica" w:hAnsi="Helvetica" w:cs="Helvetica"/>
          <w:color w:val="000000"/>
          <w:sz w:val="22"/>
          <w:szCs w:val="22"/>
        </w:rPr>
        <w:t xml:space="preserve">(ii) </w:t>
      </w:r>
      <w:r w:rsidRPr="00D31C39">
        <w:rPr>
          <w:rFonts w:ascii="Helvetica" w:hAnsi="Helvetica" w:cs="Helvetica"/>
          <w:color w:val="000000"/>
          <w:sz w:val="22"/>
          <w:szCs w:val="22"/>
        </w:rPr>
        <w:tab/>
      </w:r>
      <w:proofErr w:type="gramStart"/>
      <w:r w:rsidRPr="00D31C39">
        <w:rPr>
          <w:rFonts w:ascii="Helvetica" w:hAnsi="Helvetica" w:cs="Helvetica"/>
          <w:color w:val="000000"/>
          <w:sz w:val="22"/>
          <w:szCs w:val="22"/>
        </w:rPr>
        <w:t>Over draft</w:t>
      </w:r>
      <w:proofErr w:type="gramEnd"/>
      <w:r w:rsidRPr="00D31C39">
        <w:rPr>
          <w:rFonts w:ascii="Helvetica" w:hAnsi="Helvetica" w:cs="Helvetica"/>
          <w:color w:val="000000"/>
          <w:sz w:val="22"/>
          <w:szCs w:val="22"/>
        </w:rPr>
        <w:t xml:space="preserve"> limits/ cash credit limit (Sanctioned and utilised).</w:t>
      </w:r>
    </w:p>
    <w:p w14:paraId="65C7C6C4" w14:textId="77777777" w:rsidR="005E08A6" w:rsidRPr="00D31C39" w:rsidRDefault="005E08A6" w:rsidP="008958A5">
      <w:pPr>
        <w:tabs>
          <w:tab w:val="left" w:pos="2340"/>
        </w:tabs>
        <w:autoSpaceDE w:val="0"/>
        <w:autoSpaceDN w:val="0"/>
        <w:adjustRightInd w:val="0"/>
        <w:spacing w:before="120" w:after="120"/>
        <w:ind w:left="1701" w:firstLine="639"/>
        <w:jc w:val="both"/>
        <w:rPr>
          <w:rFonts w:ascii="Helvetica" w:hAnsi="Helvetica" w:cs="Helvetica"/>
          <w:color w:val="000000"/>
          <w:sz w:val="22"/>
          <w:szCs w:val="22"/>
          <w:lang w:val="en-US"/>
        </w:rPr>
      </w:pPr>
      <w:r w:rsidRPr="00D31C39">
        <w:rPr>
          <w:rFonts w:ascii="Helvetica" w:hAnsi="Helvetica" w:cs="Helvetica"/>
          <w:color w:val="000000"/>
          <w:sz w:val="22"/>
          <w:szCs w:val="22"/>
        </w:rPr>
        <w:t xml:space="preserve">(iii) </w:t>
      </w:r>
      <w:r w:rsidRPr="00D31C39">
        <w:rPr>
          <w:rFonts w:ascii="Helvetica" w:hAnsi="Helvetica" w:cs="Helvetica"/>
          <w:color w:val="000000"/>
          <w:sz w:val="22"/>
          <w:szCs w:val="22"/>
        </w:rPr>
        <w:tab/>
      </w:r>
      <w:r w:rsidRPr="00D31C39">
        <w:rPr>
          <w:rFonts w:ascii="Helvetica" w:hAnsi="Helvetica" w:cs="Helvetica"/>
          <w:color w:val="000000"/>
          <w:sz w:val="22"/>
          <w:szCs w:val="22"/>
          <w:lang w:val="en-US"/>
        </w:rPr>
        <w:t>Deferred Payment Limits.</w:t>
      </w:r>
    </w:p>
    <w:p w14:paraId="3C213B33" w14:textId="77777777" w:rsidR="005E08A6" w:rsidRPr="00D31C39" w:rsidRDefault="005E08A6" w:rsidP="008958A5">
      <w:pPr>
        <w:tabs>
          <w:tab w:val="left" w:pos="2340"/>
        </w:tabs>
        <w:autoSpaceDE w:val="0"/>
        <w:autoSpaceDN w:val="0"/>
        <w:adjustRightInd w:val="0"/>
        <w:spacing w:before="120" w:after="120"/>
        <w:ind w:left="1701" w:firstLine="639"/>
        <w:jc w:val="both"/>
        <w:rPr>
          <w:rFonts w:ascii="Helvetica" w:hAnsi="Helvetica" w:cs="Helvetica"/>
          <w:color w:val="000000"/>
          <w:sz w:val="22"/>
          <w:szCs w:val="22"/>
          <w:lang w:val="en-US"/>
        </w:rPr>
      </w:pPr>
      <w:r w:rsidRPr="00D31C39">
        <w:rPr>
          <w:rFonts w:ascii="Helvetica" w:hAnsi="Helvetica" w:cs="Helvetica"/>
          <w:color w:val="000000"/>
          <w:sz w:val="22"/>
          <w:szCs w:val="22"/>
          <w:lang w:val="en-US"/>
        </w:rPr>
        <w:t xml:space="preserve">(iv) </w:t>
      </w:r>
      <w:r w:rsidRPr="00D31C39">
        <w:rPr>
          <w:rFonts w:ascii="Helvetica" w:hAnsi="Helvetica" w:cs="Helvetica"/>
          <w:color w:val="000000"/>
          <w:sz w:val="22"/>
          <w:szCs w:val="22"/>
          <w:lang w:val="en-US"/>
        </w:rPr>
        <w:tab/>
        <w:t>Fixed Deposits</w:t>
      </w:r>
    </w:p>
    <w:p w14:paraId="61E8DFE1" w14:textId="77777777" w:rsidR="005E08A6" w:rsidRPr="00D31C39" w:rsidRDefault="005E08A6" w:rsidP="008958A5">
      <w:pPr>
        <w:tabs>
          <w:tab w:val="left" w:pos="2340"/>
        </w:tabs>
        <w:autoSpaceDE w:val="0"/>
        <w:autoSpaceDN w:val="0"/>
        <w:adjustRightInd w:val="0"/>
        <w:spacing w:before="120" w:after="120"/>
        <w:ind w:left="1701" w:firstLine="639"/>
        <w:jc w:val="both"/>
        <w:rPr>
          <w:rFonts w:ascii="Helvetica" w:hAnsi="Helvetica" w:cs="Helvetica"/>
          <w:color w:val="000000"/>
          <w:sz w:val="22"/>
          <w:szCs w:val="22"/>
          <w:lang w:val="en-US"/>
        </w:rPr>
      </w:pPr>
      <w:r w:rsidRPr="00D31C39">
        <w:rPr>
          <w:rFonts w:ascii="Helvetica" w:hAnsi="Helvetica" w:cs="Helvetica"/>
          <w:color w:val="000000"/>
          <w:sz w:val="22"/>
          <w:szCs w:val="22"/>
        </w:rPr>
        <w:t xml:space="preserve">(v) </w:t>
      </w:r>
      <w:r w:rsidRPr="00D31C39">
        <w:rPr>
          <w:rFonts w:ascii="Helvetica" w:hAnsi="Helvetica" w:cs="Helvetica"/>
          <w:color w:val="000000"/>
          <w:sz w:val="22"/>
          <w:szCs w:val="22"/>
        </w:rPr>
        <w:tab/>
      </w:r>
      <w:r w:rsidRPr="00D31C39">
        <w:rPr>
          <w:rFonts w:ascii="Helvetica" w:hAnsi="Helvetica" w:cs="Helvetica"/>
          <w:color w:val="000000"/>
          <w:sz w:val="22"/>
          <w:szCs w:val="22"/>
          <w:lang w:val="en-US"/>
        </w:rPr>
        <w:t>Movable Property Hypothecation.</w:t>
      </w:r>
    </w:p>
    <w:p w14:paraId="3DE19819" w14:textId="77777777" w:rsidR="005E08A6" w:rsidRPr="00D31C39" w:rsidRDefault="005E08A6" w:rsidP="008958A5">
      <w:pPr>
        <w:tabs>
          <w:tab w:val="left" w:pos="1620"/>
          <w:tab w:val="left" w:pos="2340"/>
        </w:tabs>
        <w:autoSpaceDE w:val="0"/>
        <w:autoSpaceDN w:val="0"/>
        <w:adjustRightInd w:val="0"/>
        <w:spacing w:before="120" w:after="120"/>
        <w:ind w:left="1701" w:hanging="81"/>
        <w:jc w:val="both"/>
        <w:rPr>
          <w:rFonts w:ascii="Helvetica" w:hAnsi="Helvetica" w:cs="Helvetica"/>
          <w:color w:val="000000"/>
          <w:sz w:val="22"/>
          <w:szCs w:val="22"/>
          <w:lang w:val="en-US"/>
        </w:rPr>
      </w:pPr>
      <w:r w:rsidRPr="00D31C39">
        <w:rPr>
          <w:rFonts w:ascii="Helvetica" w:hAnsi="Helvetica" w:cs="Helvetica"/>
          <w:color w:val="000000"/>
          <w:sz w:val="22"/>
          <w:szCs w:val="22"/>
          <w:lang w:val="en-US"/>
        </w:rPr>
        <w:t xml:space="preserve">5. </w:t>
      </w:r>
      <w:r w:rsidRPr="00D31C39">
        <w:rPr>
          <w:rFonts w:ascii="Helvetica" w:hAnsi="Helvetica" w:cs="Helvetica"/>
          <w:color w:val="000000"/>
          <w:sz w:val="22"/>
          <w:szCs w:val="22"/>
          <w:lang w:val="en-US"/>
        </w:rPr>
        <w:tab/>
        <w:t>PAN Number</w:t>
      </w:r>
    </w:p>
    <w:p w14:paraId="1294DD5D" w14:textId="77777777" w:rsidR="005E08A6" w:rsidRPr="00D31C39" w:rsidRDefault="005E08A6" w:rsidP="008958A5">
      <w:pPr>
        <w:tabs>
          <w:tab w:val="left" w:pos="1620"/>
          <w:tab w:val="left" w:pos="2340"/>
        </w:tabs>
        <w:autoSpaceDE w:val="0"/>
        <w:autoSpaceDN w:val="0"/>
        <w:adjustRightInd w:val="0"/>
        <w:spacing w:before="120"/>
        <w:ind w:left="1701" w:hanging="81"/>
        <w:jc w:val="both"/>
        <w:rPr>
          <w:rFonts w:ascii="Helvetica" w:hAnsi="Helvetica" w:cs="Helvetica"/>
          <w:color w:val="000000"/>
          <w:sz w:val="22"/>
          <w:szCs w:val="22"/>
          <w:lang w:val="en-US"/>
        </w:rPr>
      </w:pPr>
      <w:r w:rsidRPr="00D31C39">
        <w:rPr>
          <w:rFonts w:ascii="Helvetica" w:hAnsi="Helvetica" w:cs="Helvetica"/>
          <w:color w:val="000000"/>
          <w:sz w:val="22"/>
          <w:szCs w:val="22"/>
          <w:lang w:val="en-US"/>
        </w:rPr>
        <w:t xml:space="preserve">6. </w:t>
      </w:r>
      <w:r w:rsidRPr="00D31C39">
        <w:rPr>
          <w:rFonts w:ascii="Helvetica" w:hAnsi="Helvetica" w:cs="Helvetica"/>
          <w:color w:val="000000"/>
          <w:sz w:val="22"/>
          <w:szCs w:val="22"/>
          <w:lang w:val="en-US"/>
        </w:rPr>
        <w:tab/>
        <w:t>Cash flow statement for execution of the subject package.</w:t>
      </w:r>
    </w:p>
    <w:p w14:paraId="73FCE9EF" w14:textId="77777777" w:rsidR="005E08A6" w:rsidRPr="00D31C39" w:rsidRDefault="005E08A6" w:rsidP="00F30482">
      <w:pPr>
        <w:autoSpaceDE w:val="0"/>
        <w:autoSpaceDN w:val="0"/>
        <w:adjustRightInd w:val="0"/>
        <w:spacing w:after="120"/>
        <w:ind w:left="1701" w:hanging="81"/>
        <w:jc w:val="both"/>
        <w:rPr>
          <w:rFonts w:ascii="Helvetica" w:hAnsi="Helvetica" w:cs="Helvetica"/>
          <w:b/>
          <w:bCs/>
          <w:color w:val="000000"/>
          <w:sz w:val="22"/>
          <w:szCs w:val="22"/>
          <w:lang w:val="en-US"/>
        </w:rPr>
      </w:pPr>
      <w:r w:rsidRPr="00D31C39">
        <w:rPr>
          <w:rFonts w:ascii="Helvetica" w:hAnsi="Helvetica" w:cs="Helvetica"/>
          <w:color w:val="000000"/>
          <w:sz w:val="22"/>
          <w:szCs w:val="22"/>
          <w:lang w:val="en-US"/>
        </w:rPr>
        <w:tab/>
      </w:r>
      <w:r w:rsidRPr="00D31C39">
        <w:rPr>
          <w:rFonts w:ascii="Helvetica" w:hAnsi="Helvetica" w:cs="Helvetica"/>
          <w:b/>
          <w:bCs/>
          <w:color w:val="000000"/>
          <w:sz w:val="22"/>
          <w:szCs w:val="22"/>
          <w:lang w:val="en-US"/>
        </w:rPr>
        <w:t>(TO BE SUBMITTED WITH PRICE PROPOSAL)</w:t>
      </w:r>
    </w:p>
    <w:p w14:paraId="48A77C05" w14:textId="77777777" w:rsidR="005E08A6" w:rsidRPr="00D31C39" w:rsidRDefault="005E08A6" w:rsidP="00F30482">
      <w:pPr>
        <w:autoSpaceDE w:val="0"/>
        <w:autoSpaceDN w:val="0"/>
        <w:adjustRightInd w:val="0"/>
        <w:spacing w:after="120"/>
        <w:ind w:left="1701" w:hanging="81"/>
        <w:jc w:val="both"/>
        <w:rPr>
          <w:rFonts w:ascii="Helvetica" w:hAnsi="Helvetica" w:cs="Helvetica"/>
          <w:b/>
          <w:bCs/>
          <w:color w:val="000000"/>
          <w:sz w:val="22"/>
          <w:szCs w:val="22"/>
          <w:lang w:val="en-US"/>
        </w:rPr>
      </w:pPr>
      <w:r w:rsidRPr="00D31C39">
        <w:rPr>
          <w:rFonts w:ascii="Helvetica" w:hAnsi="Helvetica" w:cs="Helvetica"/>
          <w:color w:val="000000"/>
          <w:sz w:val="22"/>
          <w:szCs w:val="22"/>
          <w:lang w:val="en-US"/>
        </w:rPr>
        <w:t>7.</w:t>
      </w:r>
      <w:r w:rsidRPr="00D31C39">
        <w:rPr>
          <w:rFonts w:ascii="Helvetica" w:hAnsi="Helvetica" w:cs="Helvetica"/>
          <w:b/>
          <w:bCs/>
          <w:color w:val="000000"/>
          <w:sz w:val="22"/>
          <w:szCs w:val="22"/>
          <w:lang w:val="en-US"/>
        </w:rPr>
        <w:tab/>
      </w:r>
      <w:r w:rsidRPr="00D31C39">
        <w:rPr>
          <w:rFonts w:ascii="Arial" w:hAnsi="Arial" w:cs="Arial"/>
          <w:sz w:val="22"/>
          <w:szCs w:val="22"/>
        </w:rPr>
        <w:t>GST Identification Number (GSTIN)”</w:t>
      </w:r>
    </w:p>
    <w:p w14:paraId="5C4DB1F1" w14:textId="77777777" w:rsidR="005E08A6" w:rsidRPr="00D31C39" w:rsidRDefault="005E08A6" w:rsidP="008958A5">
      <w:pPr>
        <w:pStyle w:val="contract"/>
        <w:tabs>
          <w:tab w:val="clear" w:pos="1008"/>
          <w:tab w:val="clear" w:pos="1728"/>
          <w:tab w:val="left" w:pos="1440"/>
          <w:tab w:val="left" w:pos="1620"/>
          <w:tab w:val="left" w:pos="2520"/>
          <w:tab w:val="left" w:pos="3240"/>
          <w:tab w:val="center" w:pos="4657"/>
        </w:tabs>
        <w:ind w:left="1620" w:hanging="540"/>
        <w:jc w:val="both"/>
        <w:rPr>
          <w:color w:val="000000"/>
        </w:rPr>
      </w:pPr>
      <w:r w:rsidRPr="00D31C39">
        <w:rPr>
          <w:color w:val="000000"/>
        </w:rPr>
        <w:t>(</w:t>
      </w:r>
      <w:proofErr w:type="spellStart"/>
      <w:r w:rsidRPr="00D31C39">
        <w:rPr>
          <w:color w:val="000000"/>
        </w:rPr>
        <w:t>i</w:t>
      </w:r>
      <w:proofErr w:type="spellEnd"/>
      <w:r w:rsidRPr="00D31C39">
        <w:rPr>
          <w:color w:val="000000"/>
        </w:rPr>
        <w:t>)</w:t>
      </w:r>
      <w:r w:rsidRPr="00D31C39">
        <w:rPr>
          <w:color w:val="000000"/>
        </w:rPr>
        <w:tab/>
      </w:r>
      <w:r w:rsidRPr="00D31C39">
        <w:rPr>
          <w:color w:val="000000"/>
        </w:rPr>
        <w:tab/>
      </w:r>
      <w:r w:rsidRPr="00D31C39">
        <w:rPr>
          <w:b/>
          <w:bCs/>
          <w:color w:val="000000"/>
        </w:rPr>
        <w:t>Attachment 9:</w:t>
      </w:r>
      <w:r w:rsidRPr="00D31C39">
        <w:rPr>
          <w:color w:val="000000"/>
        </w:rPr>
        <w:t xml:space="preserve"> Declaration regarding our careful examination of all the Bidding        Documents and visit to the Site for the purposes of this bid, as per your format.</w:t>
      </w:r>
    </w:p>
    <w:p w14:paraId="2BB05A7F" w14:textId="77777777" w:rsidR="005E08A6" w:rsidRPr="00D31C39" w:rsidRDefault="005E08A6" w:rsidP="008958A5">
      <w:pPr>
        <w:pStyle w:val="contract"/>
        <w:tabs>
          <w:tab w:val="clear" w:pos="1008"/>
          <w:tab w:val="clear" w:pos="1728"/>
          <w:tab w:val="left" w:pos="1350"/>
          <w:tab w:val="left" w:pos="1620"/>
          <w:tab w:val="left" w:pos="2520"/>
          <w:tab w:val="left" w:pos="3240"/>
          <w:tab w:val="center" w:pos="4657"/>
        </w:tabs>
        <w:ind w:left="1620" w:hanging="540"/>
        <w:jc w:val="both"/>
        <w:rPr>
          <w:color w:val="000000"/>
        </w:rPr>
      </w:pPr>
    </w:p>
    <w:p w14:paraId="278C7BDA" w14:textId="77777777" w:rsidR="005E08A6" w:rsidRPr="00D31C39" w:rsidRDefault="005E08A6" w:rsidP="00AD23A0">
      <w:pPr>
        <w:pStyle w:val="contract"/>
        <w:numPr>
          <w:ilvl w:val="0"/>
          <w:numId w:val="8"/>
        </w:numPr>
        <w:tabs>
          <w:tab w:val="clear" w:pos="1008"/>
          <w:tab w:val="clear" w:pos="1728"/>
          <w:tab w:val="clear" w:pos="2448"/>
          <w:tab w:val="clear" w:pos="3168"/>
          <w:tab w:val="left" w:pos="540"/>
          <w:tab w:val="left" w:pos="720"/>
          <w:tab w:val="left" w:pos="1620"/>
        </w:tabs>
        <w:ind w:left="1620" w:hanging="540"/>
        <w:jc w:val="both"/>
        <w:rPr>
          <w:color w:val="000000"/>
        </w:rPr>
      </w:pPr>
      <w:r w:rsidRPr="00D31C39">
        <w:rPr>
          <w:b/>
          <w:bCs/>
          <w:color w:val="000000"/>
        </w:rPr>
        <w:t>Attachment 10:</w:t>
      </w:r>
      <w:r w:rsidRPr="00D31C39">
        <w:rPr>
          <w:color w:val="000000"/>
        </w:rPr>
        <w:t xml:space="preserve"> Details of the fatal/ non-fatal accidents taken place in the last three (3) years at various construction projects executed/ being executed by us.</w:t>
      </w:r>
    </w:p>
    <w:p w14:paraId="53781922" w14:textId="77777777" w:rsidR="005E08A6" w:rsidRPr="00D31C39" w:rsidRDefault="005E08A6" w:rsidP="008958A5">
      <w:pPr>
        <w:pStyle w:val="Header"/>
        <w:tabs>
          <w:tab w:val="left" w:pos="1620"/>
        </w:tabs>
        <w:ind w:left="1620" w:hanging="540"/>
        <w:jc w:val="right"/>
        <w:rPr>
          <w:rFonts w:ascii="Arial" w:hAnsi="Arial" w:cs="Arial"/>
          <w:color w:val="000000"/>
          <w:sz w:val="22"/>
          <w:szCs w:val="22"/>
        </w:rPr>
      </w:pPr>
    </w:p>
    <w:p w14:paraId="41691D5F" w14:textId="77777777" w:rsidR="00153098" w:rsidRPr="00D31C39" w:rsidRDefault="00153098" w:rsidP="00153098">
      <w:pPr>
        <w:tabs>
          <w:tab w:val="left" w:pos="162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(k)</w:t>
      </w:r>
      <w:r w:rsidRPr="00D31C39">
        <w:rPr>
          <w:rFonts w:ascii="Arial" w:hAnsi="Arial" w:cs="Arial"/>
          <w:b/>
          <w:bCs/>
          <w:color w:val="000000"/>
          <w:sz w:val="22"/>
          <w:szCs w:val="22"/>
        </w:rPr>
        <w:tab/>
        <w:t xml:space="preserve">Attachment 11: </w:t>
      </w:r>
      <w:r w:rsidRPr="00D31C39">
        <w:rPr>
          <w:rFonts w:ascii="Arial" w:hAnsi="Arial" w:cs="Arial"/>
          <w:color w:val="000000"/>
          <w:sz w:val="22"/>
          <w:szCs w:val="22"/>
        </w:rPr>
        <w:t>Authorisation Form for release of payments through Electronic Fund Transfer System.</w:t>
      </w:r>
    </w:p>
    <w:p w14:paraId="78988E30" w14:textId="77777777" w:rsidR="00153098" w:rsidRPr="00D31C39" w:rsidRDefault="00153098" w:rsidP="00153098">
      <w:pPr>
        <w:tabs>
          <w:tab w:val="left" w:pos="1620"/>
        </w:tabs>
        <w:autoSpaceDE w:val="0"/>
        <w:autoSpaceDN w:val="0"/>
        <w:adjustRightInd w:val="0"/>
        <w:ind w:left="1620" w:hanging="540"/>
        <w:jc w:val="both"/>
        <w:rPr>
          <w:rFonts w:ascii="Arial" w:hAnsi="Arial" w:cs="Arial"/>
          <w:color w:val="000000"/>
          <w:sz w:val="22"/>
          <w:szCs w:val="22"/>
        </w:rPr>
      </w:pPr>
    </w:p>
    <w:p w14:paraId="0F93CEFC" w14:textId="77777777" w:rsidR="00153098" w:rsidRPr="00D31C39" w:rsidRDefault="00153098" w:rsidP="00153098">
      <w:pPr>
        <w:tabs>
          <w:tab w:val="left" w:pos="1701"/>
          <w:tab w:val="left" w:pos="2340"/>
        </w:tabs>
        <w:autoSpaceDE w:val="0"/>
        <w:autoSpaceDN w:val="0"/>
        <w:adjustRightInd w:val="0"/>
        <w:spacing w:before="120" w:after="120"/>
        <w:ind w:left="1701" w:hanging="567"/>
        <w:jc w:val="both"/>
        <w:rPr>
          <w:rFonts w:ascii="Helvetica" w:hAnsi="Helvetica" w:cs="Helvetica"/>
          <w:b/>
          <w:bCs/>
          <w:color w:val="000000"/>
          <w:sz w:val="22"/>
          <w:szCs w:val="22"/>
        </w:rPr>
      </w:pPr>
      <w:r w:rsidRPr="00D31C39">
        <w:rPr>
          <w:rFonts w:ascii="Arial" w:hAnsi="Arial" w:cs="Arial"/>
          <w:color w:val="000000"/>
          <w:sz w:val="22"/>
          <w:szCs w:val="22"/>
        </w:rPr>
        <w:t>(l)</w:t>
      </w:r>
      <w:r w:rsidRPr="00D31C39">
        <w:rPr>
          <w:rFonts w:ascii="Arial" w:hAnsi="Arial" w:cs="Arial"/>
          <w:color w:val="000000"/>
          <w:sz w:val="22"/>
          <w:szCs w:val="22"/>
        </w:rPr>
        <w:tab/>
      </w:r>
      <w:r w:rsidRPr="00D31C39">
        <w:rPr>
          <w:rFonts w:ascii="Arial" w:hAnsi="Arial" w:cs="Arial"/>
          <w:b/>
          <w:bCs/>
          <w:color w:val="000000"/>
          <w:sz w:val="22"/>
          <w:szCs w:val="22"/>
        </w:rPr>
        <w:t>Attachment 12:</w:t>
      </w:r>
      <w:r w:rsidRPr="00D31C39">
        <w:rPr>
          <w:rFonts w:ascii="Arial" w:hAnsi="Arial" w:cs="Arial"/>
          <w:color w:val="000000"/>
          <w:sz w:val="22"/>
          <w:szCs w:val="22"/>
        </w:rPr>
        <w:t xml:space="preserve"> Integrity Pact duly signed and filled by us. Further, the above is enclosed in a separate sealed envelope. </w:t>
      </w:r>
    </w:p>
    <w:p w14:paraId="347863A7" w14:textId="77777777" w:rsidR="00153098" w:rsidRPr="00D31C39" w:rsidRDefault="00153098" w:rsidP="00153098">
      <w:pPr>
        <w:tabs>
          <w:tab w:val="left" w:pos="1620"/>
        </w:tabs>
        <w:autoSpaceDE w:val="0"/>
        <w:autoSpaceDN w:val="0"/>
        <w:adjustRightInd w:val="0"/>
        <w:ind w:left="1620" w:hanging="540"/>
        <w:jc w:val="both"/>
        <w:rPr>
          <w:rFonts w:ascii="Arial" w:hAnsi="Arial" w:cs="Arial"/>
          <w:color w:val="000000"/>
          <w:sz w:val="22"/>
          <w:szCs w:val="22"/>
        </w:rPr>
      </w:pPr>
    </w:p>
    <w:p w14:paraId="0993C9CC" w14:textId="77777777" w:rsidR="00E20142" w:rsidRDefault="00E20142" w:rsidP="00153098">
      <w:pPr>
        <w:pStyle w:val="Header"/>
        <w:tabs>
          <w:tab w:val="left" w:pos="1620"/>
        </w:tabs>
        <w:ind w:left="1620" w:hanging="540"/>
        <w:jc w:val="right"/>
        <w:rPr>
          <w:rFonts w:ascii="Arial" w:hAnsi="Arial" w:cs="Arial"/>
          <w:b/>
          <w:bCs/>
          <w:color w:val="000000"/>
          <w:sz w:val="22"/>
          <w:szCs w:val="22"/>
        </w:rPr>
      </w:pPr>
    </w:p>
    <w:p w14:paraId="0F936C5B" w14:textId="77777777" w:rsidR="0007549A" w:rsidRDefault="0007549A" w:rsidP="00153098">
      <w:pPr>
        <w:pStyle w:val="Header"/>
        <w:tabs>
          <w:tab w:val="left" w:pos="1620"/>
        </w:tabs>
        <w:ind w:left="1620" w:hanging="540"/>
        <w:jc w:val="right"/>
        <w:rPr>
          <w:rFonts w:ascii="Arial" w:hAnsi="Arial" w:cs="Arial"/>
          <w:b/>
          <w:bCs/>
          <w:color w:val="000000"/>
          <w:sz w:val="22"/>
          <w:szCs w:val="22"/>
        </w:rPr>
      </w:pPr>
    </w:p>
    <w:p w14:paraId="05B15F92" w14:textId="0164B57F" w:rsidR="00153098" w:rsidRPr="00D31C39" w:rsidRDefault="00153098" w:rsidP="00153098">
      <w:pPr>
        <w:pStyle w:val="Header"/>
        <w:tabs>
          <w:tab w:val="left" w:pos="1620"/>
        </w:tabs>
        <w:ind w:left="1620" w:hanging="540"/>
        <w:jc w:val="right"/>
        <w:rPr>
          <w:rFonts w:ascii="Arial" w:hAnsi="Arial" w:cs="Arial"/>
          <w:b/>
          <w:bCs/>
          <w:color w:val="000000"/>
          <w:sz w:val="22"/>
          <w:szCs w:val="22"/>
        </w:rPr>
      </w:pPr>
      <w:r w:rsidRPr="00D31C39">
        <w:rPr>
          <w:rFonts w:ascii="Arial" w:hAnsi="Arial" w:cs="Arial"/>
          <w:b/>
          <w:bCs/>
          <w:color w:val="000000"/>
          <w:sz w:val="22"/>
          <w:szCs w:val="22"/>
        </w:rPr>
        <w:t>BID FORM</w:t>
      </w:r>
    </w:p>
    <w:p w14:paraId="00AC09F5" w14:textId="77777777" w:rsidR="00153098" w:rsidRPr="00D31C39" w:rsidRDefault="00153098" w:rsidP="00153098">
      <w:pPr>
        <w:pStyle w:val="Header"/>
        <w:tabs>
          <w:tab w:val="left" w:pos="1620"/>
        </w:tabs>
        <w:ind w:left="1620" w:hanging="540"/>
        <w:jc w:val="right"/>
        <w:rPr>
          <w:rFonts w:ascii="Arial" w:hAnsi="Arial" w:cs="Arial"/>
          <w:color w:val="000000"/>
          <w:sz w:val="22"/>
          <w:szCs w:val="22"/>
        </w:rPr>
      </w:pPr>
      <w:r w:rsidRPr="00D31C39">
        <w:rPr>
          <w:rFonts w:ascii="Arial" w:hAnsi="Arial" w:cs="Arial"/>
          <w:color w:val="000000"/>
          <w:sz w:val="22"/>
          <w:szCs w:val="22"/>
        </w:rPr>
        <w:t xml:space="preserve">Page 3 of </w:t>
      </w:r>
      <w:r w:rsidR="00EF180E" w:rsidRPr="00D31C39">
        <w:rPr>
          <w:rFonts w:ascii="Arial" w:hAnsi="Arial" w:cs="Arial"/>
          <w:color w:val="000000"/>
          <w:sz w:val="22"/>
          <w:szCs w:val="22"/>
        </w:rPr>
        <w:t>5</w:t>
      </w:r>
    </w:p>
    <w:p w14:paraId="6306AC08" w14:textId="77777777" w:rsidR="00153098" w:rsidRPr="00D31C39" w:rsidRDefault="00153098" w:rsidP="00153098">
      <w:pPr>
        <w:tabs>
          <w:tab w:val="left" w:pos="1620"/>
        </w:tabs>
        <w:autoSpaceDE w:val="0"/>
        <w:autoSpaceDN w:val="0"/>
        <w:adjustRightInd w:val="0"/>
        <w:ind w:left="1620" w:hanging="540"/>
        <w:jc w:val="both"/>
        <w:rPr>
          <w:rFonts w:ascii="Arial" w:hAnsi="Arial" w:cs="Arial"/>
          <w:color w:val="000000"/>
          <w:sz w:val="22"/>
          <w:szCs w:val="22"/>
        </w:rPr>
      </w:pPr>
    </w:p>
    <w:p w14:paraId="1202994F" w14:textId="77777777" w:rsidR="00A06D5E" w:rsidRPr="00D31C39" w:rsidRDefault="00A06D5E" w:rsidP="00A06D5E">
      <w:pPr>
        <w:tabs>
          <w:tab w:val="left" w:pos="162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 xml:space="preserve">(m)   </w:t>
      </w:r>
      <w:r w:rsidRPr="00D31C39">
        <w:rPr>
          <w:rFonts w:ascii="Arial" w:hAnsi="Arial" w:cs="Arial"/>
          <w:b/>
          <w:bCs/>
          <w:color w:val="000000"/>
          <w:sz w:val="22"/>
          <w:szCs w:val="22"/>
        </w:rPr>
        <w:t xml:space="preserve">Attachment </w:t>
      </w:r>
      <w:proofErr w:type="gramStart"/>
      <w:r w:rsidRPr="00D31C39">
        <w:rPr>
          <w:rFonts w:ascii="Arial" w:hAnsi="Arial" w:cs="Arial"/>
          <w:b/>
          <w:bCs/>
          <w:color w:val="000000"/>
          <w:sz w:val="22"/>
          <w:szCs w:val="22"/>
        </w:rPr>
        <w:t>13 :</w:t>
      </w:r>
      <w:proofErr w:type="gramEnd"/>
      <w:r w:rsidRPr="00D31C39">
        <w:rPr>
          <w:rFonts w:ascii="Arial" w:hAnsi="Arial" w:cs="Arial"/>
          <w:color w:val="000000"/>
          <w:sz w:val="22"/>
          <w:szCs w:val="22"/>
        </w:rPr>
        <w:t xml:space="preserve">   Information regarding Safety Management. </w:t>
      </w:r>
    </w:p>
    <w:p w14:paraId="08C027F2" w14:textId="77777777" w:rsidR="00A06D5E" w:rsidRPr="00D31C39" w:rsidRDefault="00A06D5E" w:rsidP="00A06D5E">
      <w:pPr>
        <w:tabs>
          <w:tab w:val="left" w:pos="1620"/>
        </w:tabs>
        <w:autoSpaceDE w:val="0"/>
        <w:autoSpaceDN w:val="0"/>
        <w:adjustRightInd w:val="0"/>
        <w:ind w:left="1620" w:hanging="540"/>
        <w:jc w:val="both"/>
        <w:rPr>
          <w:rFonts w:ascii="Arial" w:hAnsi="Arial" w:cs="Arial"/>
          <w:color w:val="000000"/>
          <w:sz w:val="22"/>
          <w:szCs w:val="22"/>
        </w:rPr>
      </w:pPr>
    </w:p>
    <w:p w14:paraId="4EC923E3" w14:textId="77777777" w:rsidR="00E32D97" w:rsidRPr="00D31C39" w:rsidRDefault="00E32D97" w:rsidP="00A06D5E">
      <w:pPr>
        <w:tabs>
          <w:tab w:val="left" w:pos="1620"/>
          <w:tab w:val="left" w:pos="2340"/>
        </w:tabs>
        <w:autoSpaceDE w:val="0"/>
        <w:autoSpaceDN w:val="0"/>
        <w:adjustRightInd w:val="0"/>
        <w:spacing w:before="120" w:after="120"/>
        <w:ind w:left="1701" w:hanging="621"/>
        <w:jc w:val="both"/>
        <w:rPr>
          <w:rFonts w:ascii="Arial" w:hAnsi="Arial" w:cs="Arial"/>
          <w:bCs/>
          <w:sz w:val="22"/>
          <w:szCs w:val="22"/>
          <w:lang w:val="en-IN" w:eastAsia="en-IN"/>
        </w:rPr>
      </w:pPr>
      <w:r w:rsidRPr="00D31C39">
        <w:rPr>
          <w:rFonts w:ascii="Helvetica" w:hAnsi="Helvetica" w:cs="Helvetica"/>
          <w:color w:val="000000"/>
          <w:sz w:val="22"/>
          <w:szCs w:val="22"/>
        </w:rPr>
        <w:t>(</w:t>
      </w:r>
      <w:r w:rsidR="00A06D5E" w:rsidRPr="00D31C39">
        <w:rPr>
          <w:rFonts w:ascii="Helvetica" w:hAnsi="Helvetica" w:cs="Helvetica"/>
          <w:color w:val="000000"/>
          <w:sz w:val="22"/>
          <w:szCs w:val="22"/>
        </w:rPr>
        <w:t>n</w:t>
      </w:r>
      <w:r w:rsidRPr="00D31C39">
        <w:rPr>
          <w:rFonts w:ascii="Helvetica" w:hAnsi="Helvetica" w:cs="Helvetica"/>
          <w:color w:val="000000"/>
          <w:sz w:val="22"/>
          <w:szCs w:val="22"/>
        </w:rPr>
        <w:t xml:space="preserve">)    </w:t>
      </w:r>
      <w:r w:rsidRPr="00D31C39">
        <w:rPr>
          <w:rFonts w:ascii="Arial" w:hAnsi="Arial" w:cs="Arial"/>
          <w:b/>
          <w:bCs/>
          <w:color w:val="000000"/>
          <w:sz w:val="22"/>
          <w:szCs w:val="22"/>
        </w:rPr>
        <w:t xml:space="preserve">Attachment </w:t>
      </w:r>
      <w:proofErr w:type="gramStart"/>
      <w:r w:rsidRPr="00D31C39">
        <w:rPr>
          <w:rFonts w:ascii="Arial" w:hAnsi="Arial" w:cs="Arial"/>
          <w:b/>
          <w:bCs/>
          <w:color w:val="000000"/>
          <w:sz w:val="22"/>
          <w:szCs w:val="22"/>
        </w:rPr>
        <w:t>1</w:t>
      </w:r>
      <w:r w:rsidR="00A06D5E" w:rsidRPr="00D31C39">
        <w:rPr>
          <w:rFonts w:ascii="Arial" w:hAnsi="Arial" w:cs="Arial"/>
          <w:b/>
          <w:bCs/>
          <w:color w:val="000000"/>
          <w:sz w:val="22"/>
          <w:szCs w:val="22"/>
        </w:rPr>
        <w:t>4</w:t>
      </w:r>
      <w:r w:rsidRPr="00D31C39">
        <w:rPr>
          <w:rFonts w:ascii="Arial" w:hAnsi="Arial" w:cs="Arial"/>
          <w:b/>
          <w:bCs/>
          <w:color w:val="000000"/>
          <w:sz w:val="22"/>
          <w:szCs w:val="22"/>
        </w:rPr>
        <w:t>:</w:t>
      </w:r>
      <w:r w:rsidRPr="00D31C39">
        <w:rPr>
          <w:rFonts w:ascii="Arial" w:hAnsi="Arial" w:cs="Arial"/>
          <w:bCs/>
          <w:sz w:val="22"/>
          <w:szCs w:val="22"/>
          <w:lang w:val="en-IN" w:eastAsia="en-IN"/>
        </w:rPr>
        <w:t>Compliance</w:t>
      </w:r>
      <w:proofErr w:type="gramEnd"/>
      <w:r w:rsidRPr="00D31C39">
        <w:rPr>
          <w:rFonts w:ascii="Arial" w:hAnsi="Arial" w:cs="Arial"/>
          <w:bCs/>
          <w:sz w:val="22"/>
          <w:szCs w:val="22"/>
          <w:lang w:val="en-IN" w:eastAsia="en-IN"/>
        </w:rPr>
        <w:t xml:space="preserve"> to the provisions of Bidding Documents</w:t>
      </w:r>
    </w:p>
    <w:p w14:paraId="1572A56B" w14:textId="77777777" w:rsidR="00A06D5E" w:rsidRPr="00D31C39" w:rsidRDefault="00A06D5E" w:rsidP="00D75957">
      <w:pPr>
        <w:tabs>
          <w:tab w:val="left" w:pos="1620"/>
        </w:tabs>
        <w:autoSpaceDE w:val="0"/>
        <w:autoSpaceDN w:val="0"/>
        <w:adjustRightInd w:val="0"/>
        <w:ind w:left="1620" w:hanging="540"/>
        <w:jc w:val="both"/>
        <w:rPr>
          <w:rFonts w:ascii="Arial" w:hAnsi="Arial" w:cs="Arial"/>
          <w:color w:val="000000"/>
          <w:sz w:val="22"/>
          <w:szCs w:val="22"/>
        </w:rPr>
      </w:pPr>
    </w:p>
    <w:p w14:paraId="6A40A733" w14:textId="77777777" w:rsidR="005E08A6" w:rsidRPr="00D31C39" w:rsidRDefault="00A06D5E" w:rsidP="00D75957">
      <w:pPr>
        <w:tabs>
          <w:tab w:val="left" w:pos="162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(o</w:t>
      </w:r>
      <w:r w:rsidR="00E32D97" w:rsidRPr="00D31C39">
        <w:rPr>
          <w:rFonts w:ascii="Arial" w:hAnsi="Arial" w:cs="Arial"/>
          <w:color w:val="000000"/>
          <w:sz w:val="22"/>
          <w:szCs w:val="22"/>
        </w:rPr>
        <w:t xml:space="preserve">)   </w:t>
      </w:r>
      <w:r w:rsidR="00E32D97" w:rsidRPr="00D31C39">
        <w:rPr>
          <w:rFonts w:ascii="Arial" w:hAnsi="Arial" w:cs="Arial"/>
          <w:b/>
          <w:bCs/>
          <w:color w:val="000000"/>
          <w:sz w:val="22"/>
          <w:szCs w:val="22"/>
        </w:rPr>
        <w:t>Attachment 1</w:t>
      </w:r>
      <w:r w:rsidRPr="00D31C39">
        <w:rPr>
          <w:rFonts w:ascii="Arial" w:hAnsi="Arial" w:cs="Arial"/>
          <w:b/>
          <w:bCs/>
          <w:color w:val="000000"/>
          <w:sz w:val="22"/>
          <w:szCs w:val="22"/>
        </w:rPr>
        <w:t>5</w:t>
      </w:r>
      <w:r w:rsidR="00E32D97" w:rsidRPr="00D31C39">
        <w:rPr>
          <w:rFonts w:ascii="Arial" w:hAnsi="Arial" w:cs="Arial"/>
          <w:b/>
          <w:bCs/>
          <w:color w:val="000000"/>
          <w:sz w:val="22"/>
          <w:szCs w:val="22"/>
        </w:rPr>
        <w:t xml:space="preserve"> :</w:t>
      </w:r>
      <w:r w:rsidR="00E32D97" w:rsidRPr="00D31C39">
        <w:rPr>
          <w:rFonts w:ascii="Arial" w:hAnsi="Arial" w:cs="Arial"/>
          <w:color w:val="000000"/>
          <w:sz w:val="22"/>
          <w:szCs w:val="22"/>
        </w:rPr>
        <w:t xml:space="preserve">   Declaration  </w:t>
      </w:r>
      <w:r w:rsidR="005E08A6" w:rsidRPr="00D31C39">
        <w:rPr>
          <w:rFonts w:ascii="Arial" w:hAnsi="Arial" w:cs="Arial"/>
          <w:color w:val="000000"/>
          <w:sz w:val="22"/>
          <w:szCs w:val="22"/>
        </w:rPr>
        <w:t xml:space="preserve">regarding abiding by Fraud Prevention Policy of NTPC displayed on NTPC’s website </w:t>
      </w:r>
      <w:hyperlink r:id="rId9" w:history="1">
        <w:r w:rsidR="005E08A6" w:rsidRPr="00D31C39">
          <w:rPr>
            <w:rStyle w:val="Hyperlink"/>
            <w:rFonts w:ascii="Arial" w:hAnsi="Arial" w:cs="Arial"/>
            <w:color w:val="000000"/>
            <w:sz w:val="22"/>
            <w:szCs w:val="22"/>
          </w:rPr>
          <w:t>http://www.ntpctender.com</w:t>
        </w:r>
      </w:hyperlink>
      <w:r w:rsidR="005E08A6" w:rsidRPr="00D31C39">
        <w:rPr>
          <w:rFonts w:ascii="Arial" w:hAnsi="Arial" w:cs="Arial"/>
          <w:color w:val="000000"/>
          <w:sz w:val="22"/>
          <w:szCs w:val="22"/>
        </w:rPr>
        <w:t xml:space="preserve">. </w:t>
      </w:r>
    </w:p>
    <w:p w14:paraId="4D5B4B9C" w14:textId="77777777" w:rsidR="005E08A6" w:rsidRPr="00D31C39" w:rsidRDefault="005E08A6" w:rsidP="00D75957">
      <w:pPr>
        <w:tabs>
          <w:tab w:val="left" w:pos="1620"/>
        </w:tabs>
        <w:autoSpaceDE w:val="0"/>
        <w:autoSpaceDN w:val="0"/>
        <w:adjustRightInd w:val="0"/>
        <w:ind w:left="1620" w:hanging="540"/>
        <w:jc w:val="both"/>
        <w:rPr>
          <w:rFonts w:ascii="Arial" w:hAnsi="Arial" w:cs="Arial"/>
          <w:color w:val="000000"/>
          <w:sz w:val="22"/>
          <w:szCs w:val="22"/>
        </w:rPr>
      </w:pPr>
    </w:p>
    <w:p w14:paraId="427071B8" w14:textId="77777777" w:rsidR="005E08A6" w:rsidRPr="00D31C39" w:rsidRDefault="005E08A6" w:rsidP="008958A5">
      <w:pPr>
        <w:tabs>
          <w:tab w:val="left" w:pos="162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w:t>
      </w:r>
      <w:r w:rsidR="00A06D5E" w:rsidRPr="00D31C39">
        <w:rPr>
          <w:rFonts w:ascii="Arial" w:hAnsi="Arial" w:cs="Arial"/>
          <w:color w:val="000000"/>
          <w:sz w:val="22"/>
          <w:szCs w:val="22"/>
        </w:rPr>
        <w:t>p</w:t>
      </w:r>
      <w:r w:rsidRPr="00D31C39">
        <w:rPr>
          <w:rFonts w:ascii="Arial" w:hAnsi="Arial" w:cs="Arial"/>
          <w:color w:val="000000"/>
          <w:sz w:val="22"/>
          <w:szCs w:val="22"/>
        </w:rPr>
        <w:t>)</w:t>
      </w:r>
      <w:r w:rsidRPr="00D31C39">
        <w:rPr>
          <w:rFonts w:ascii="Arial" w:hAnsi="Arial" w:cs="Arial"/>
          <w:color w:val="000000"/>
          <w:sz w:val="22"/>
          <w:szCs w:val="22"/>
        </w:rPr>
        <w:tab/>
      </w:r>
      <w:r w:rsidRPr="00D31C39">
        <w:rPr>
          <w:rFonts w:ascii="Arial" w:hAnsi="Arial" w:cs="Arial"/>
          <w:b/>
          <w:bCs/>
          <w:color w:val="000000"/>
          <w:sz w:val="22"/>
          <w:szCs w:val="22"/>
        </w:rPr>
        <w:t>Attachment 1</w:t>
      </w:r>
      <w:r w:rsidR="00A06D5E" w:rsidRPr="00D31C39">
        <w:rPr>
          <w:rFonts w:ascii="Arial" w:hAnsi="Arial" w:cs="Arial"/>
          <w:b/>
          <w:bCs/>
          <w:color w:val="000000"/>
          <w:sz w:val="22"/>
          <w:szCs w:val="22"/>
        </w:rPr>
        <w:t>6</w:t>
      </w:r>
      <w:r w:rsidRPr="00D31C39">
        <w:rPr>
          <w:rFonts w:ascii="Arial" w:hAnsi="Arial" w:cs="Arial"/>
          <w:b/>
          <w:bCs/>
          <w:color w:val="000000"/>
          <w:sz w:val="22"/>
          <w:szCs w:val="22"/>
        </w:rPr>
        <w:t xml:space="preserve">: </w:t>
      </w:r>
      <w:r w:rsidRPr="00D31C39">
        <w:rPr>
          <w:rFonts w:ascii="Arial" w:hAnsi="Arial" w:cs="Arial"/>
          <w:color w:val="000000"/>
          <w:sz w:val="22"/>
          <w:szCs w:val="22"/>
        </w:rPr>
        <w:t>Declaration on Policy for withholding and Banning of Business Dealings</w:t>
      </w:r>
    </w:p>
    <w:p w14:paraId="6EC775B6" w14:textId="77777777" w:rsidR="005E08A6" w:rsidRPr="00D31C39" w:rsidRDefault="005E08A6" w:rsidP="008958A5">
      <w:pPr>
        <w:tabs>
          <w:tab w:val="left" w:pos="1620"/>
        </w:tabs>
        <w:autoSpaceDE w:val="0"/>
        <w:autoSpaceDN w:val="0"/>
        <w:adjustRightInd w:val="0"/>
        <w:ind w:left="1620" w:hanging="540"/>
        <w:jc w:val="both"/>
        <w:rPr>
          <w:rFonts w:ascii="Arial" w:hAnsi="Arial" w:cs="Arial"/>
          <w:color w:val="000000"/>
          <w:sz w:val="22"/>
          <w:szCs w:val="22"/>
        </w:rPr>
      </w:pPr>
    </w:p>
    <w:p w14:paraId="74FBA719" w14:textId="77777777" w:rsidR="005E08A6" w:rsidRDefault="00EA33F8" w:rsidP="008958A5">
      <w:pPr>
        <w:tabs>
          <w:tab w:val="left" w:pos="1620"/>
        </w:tabs>
        <w:autoSpaceDE w:val="0"/>
        <w:autoSpaceDN w:val="0"/>
        <w:adjustRightInd w:val="0"/>
        <w:ind w:left="1620" w:hanging="540"/>
        <w:jc w:val="both"/>
        <w:rPr>
          <w:rFonts w:ascii="Arial" w:hAnsi="Arial" w:cs="Arial"/>
          <w:color w:val="000000"/>
          <w:sz w:val="22"/>
          <w:szCs w:val="22"/>
        </w:rPr>
      </w:pPr>
      <w:r w:rsidRPr="00D31C39">
        <w:rPr>
          <w:rFonts w:ascii="Arial" w:hAnsi="Arial" w:cs="Arial"/>
          <w:color w:val="000000"/>
          <w:sz w:val="22"/>
          <w:szCs w:val="22"/>
        </w:rPr>
        <w:t>(</w:t>
      </w:r>
      <w:r w:rsidR="00A06D5E" w:rsidRPr="00D31C39">
        <w:rPr>
          <w:rFonts w:ascii="Arial" w:hAnsi="Arial" w:cs="Arial"/>
          <w:color w:val="000000"/>
          <w:sz w:val="22"/>
          <w:szCs w:val="22"/>
        </w:rPr>
        <w:t>q</w:t>
      </w:r>
      <w:r w:rsidR="005E08A6" w:rsidRPr="00D31C39">
        <w:rPr>
          <w:rFonts w:ascii="Arial" w:hAnsi="Arial" w:cs="Arial"/>
          <w:color w:val="000000"/>
          <w:sz w:val="22"/>
          <w:szCs w:val="22"/>
        </w:rPr>
        <w:t>)</w:t>
      </w:r>
      <w:r w:rsidR="005E08A6" w:rsidRPr="00D31C39">
        <w:rPr>
          <w:rFonts w:ascii="Arial" w:hAnsi="Arial" w:cs="Arial"/>
          <w:color w:val="000000"/>
          <w:sz w:val="22"/>
          <w:szCs w:val="22"/>
        </w:rPr>
        <w:tab/>
      </w:r>
      <w:r w:rsidR="005E08A6" w:rsidRPr="00D31C39">
        <w:rPr>
          <w:rFonts w:ascii="Arial" w:hAnsi="Arial" w:cs="Arial"/>
          <w:b/>
          <w:bCs/>
          <w:color w:val="000000"/>
          <w:sz w:val="22"/>
          <w:szCs w:val="22"/>
        </w:rPr>
        <w:t>Attachment 1</w:t>
      </w:r>
      <w:r w:rsidR="00A06D5E" w:rsidRPr="00D31C39">
        <w:rPr>
          <w:rFonts w:ascii="Arial" w:hAnsi="Arial" w:cs="Arial"/>
          <w:b/>
          <w:bCs/>
          <w:color w:val="000000"/>
          <w:sz w:val="22"/>
          <w:szCs w:val="22"/>
        </w:rPr>
        <w:t>7</w:t>
      </w:r>
      <w:r w:rsidR="005E08A6" w:rsidRPr="00D31C39">
        <w:rPr>
          <w:rFonts w:ascii="Arial" w:hAnsi="Arial" w:cs="Arial"/>
          <w:b/>
          <w:bCs/>
          <w:color w:val="000000"/>
          <w:sz w:val="22"/>
          <w:szCs w:val="22"/>
        </w:rPr>
        <w:t>:</w:t>
      </w:r>
      <w:r w:rsidR="005E08A6" w:rsidRPr="00D31C39">
        <w:rPr>
          <w:rFonts w:ascii="Arial" w:hAnsi="Arial" w:cs="Arial"/>
          <w:color w:val="000000"/>
          <w:sz w:val="22"/>
          <w:szCs w:val="22"/>
        </w:rPr>
        <w:t xml:space="preserve"> Declaration regarding abiding by Safety Policy of NTPC displayed on NTPC’s website </w:t>
      </w:r>
      <w:hyperlink r:id="rId10" w:history="1">
        <w:r w:rsidR="005E08A6" w:rsidRPr="00D31C39">
          <w:rPr>
            <w:rStyle w:val="Hyperlink"/>
            <w:rFonts w:ascii="Arial" w:hAnsi="Arial" w:cs="Arial"/>
            <w:color w:val="000000"/>
            <w:sz w:val="22"/>
            <w:szCs w:val="22"/>
          </w:rPr>
          <w:t>http://www.ntpctender.com</w:t>
        </w:r>
      </w:hyperlink>
      <w:r w:rsidR="005E08A6" w:rsidRPr="00D31C39">
        <w:rPr>
          <w:rFonts w:ascii="Arial" w:hAnsi="Arial" w:cs="Arial"/>
          <w:color w:val="000000"/>
          <w:sz w:val="22"/>
          <w:szCs w:val="22"/>
        </w:rPr>
        <w:t>.</w:t>
      </w:r>
    </w:p>
    <w:p w14:paraId="75465E25" w14:textId="77777777" w:rsidR="00DA6497" w:rsidRPr="00D31C39" w:rsidRDefault="00DA6497" w:rsidP="008958A5">
      <w:pPr>
        <w:tabs>
          <w:tab w:val="left" w:pos="1620"/>
        </w:tabs>
        <w:autoSpaceDE w:val="0"/>
        <w:autoSpaceDN w:val="0"/>
        <w:adjustRightInd w:val="0"/>
        <w:ind w:left="1620" w:hanging="540"/>
        <w:jc w:val="both"/>
        <w:rPr>
          <w:rFonts w:ascii="Arial" w:hAnsi="Arial" w:cs="Arial"/>
          <w:color w:val="000000"/>
          <w:sz w:val="22"/>
          <w:szCs w:val="22"/>
        </w:rPr>
      </w:pPr>
    </w:p>
    <w:p w14:paraId="27969938" w14:textId="77777777" w:rsidR="00DA6497" w:rsidRDefault="00DA6497" w:rsidP="00DA6497">
      <w:pPr>
        <w:tabs>
          <w:tab w:val="left" w:pos="1620"/>
        </w:tabs>
        <w:autoSpaceDE w:val="0"/>
        <w:autoSpaceDN w:val="0"/>
        <w:adjustRightInd w:val="0"/>
        <w:ind w:left="1620" w:hanging="540"/>
        <w:jc w:val="both"/>
        <w:rPr>
          <w:rFonts w:ascii="Arial" w:hAnsi="Arial" w:cs="Arial"/>
          <w:color w:val="000000"/>
          <w:sz w:val="22"/>
          <w:szCs w:val="22"/>
        </w:rPr>
      </w:pPr>
      <w:r>
        <w:rPr>
          <w:rFonts w:ascii="Arial" w:hAnsi="Arial" w:cs="Arial"/>
          <w:color w:val="000000"/>
          <w:sz w:val="22"/>
          <w:szCs w:val="22"/>
        </w:rPr>
        <w:t>(r)</w:t>
      </w:r>
      <w:r>
        <w:rPr>
          <w:rFonts w:ascii="Arial" w:hAnsi="Arial" w:cs="Arial"/>
          <w:color w:val="000000"/>
          <w:sz w:val="22"/>
          <w:szCs w:val="22"/>
        </w:rPr>
        <w:tab/>
      </w:r>
      <w:r w:rsidRPr="00B05679">
        <w:rPr>
          <w:rFonts w:ascii="Arial" w:hAnsi="Arial" w:cs="Arial"/>
          <w:b/>
          <w:bCs/>
          <w:color w:val="000000"/>
          <w:sz w:val="22"/>
          <w:szCs w:val="22"/>
        </w:rPr>
        <w:t>Attachment1</w:t>
      </w:r>
      <w:r>
        <w:rPr>
          <w:rFonts w:ascii="Arial" w:hAnsi="Arial" w:cs="Arial"/>
          <w:b/>
          <w:bCs/>
          <w:color w:val="000000"/>
          <w:sz w:val="22"/>
          <w:szCs w:val="22"/>
        </w:rPr>
        <w:t>8</w:t>
      </w:r>
      <w:r w:rsidRPr="00B05679">
        <w:rPr>
          <w:rFonts w:ascii="Arial" w:hAnsi="Arial" w:cs="Arial"/>
          <w:b/>
          <w:bCs/>
          <w:color w:val="000000"/>
          <w:sz w:val="22"/>
          <w:szCs w:val="22"/>
        </w:rPr>
        <w:t>:</w:t>
      </w:r>
      <w:r w:rsidRPr="00B05679">
        <w:rPr>
          <w:rFonts w:ascii="Arial" w:hAnsi="Arial" w:cs="Arial"/>
          <w:color w:val="000000"/>
          <w:sz w:val="22"/>
          <w:szCs w:val="22"/>
        </w:rPr>
        <w:t xml:space="preserve"> Declaration </w:t>
      </w:r>
      <w:r>
        <w:rPr>
          <w:rFonts w:ascii="Arial" w:hAnsi="Arial" w:cs="Arial"/>
          <w:color w:val="000000"/>
          <w:sz w:val="22"/>
          <w:szCs w:val="22"/>
        </w:rPr>
        <w:t>on qualifying requirements</w:t>
      </w:r>
    </w:p>
    <w:p w14:paraId="5780C2D9" w14:textId="77777777" w:rsidR="00E32D97" w:rsidRPr="00D31C39" w:rsidRDefault="00E32D97" w:rsidP="008958A5">
      <w:pPr>
        <w:tabs>
          <w:tab w:val="left" w:pos="1620"/>
        </w:tabs>
        <w:autoSpaceDE w:val="0"/>
        <w:autoSpaceDN w:val="0"/>
        <w:adjustRightInd w:val="0"/>
        <w:ind w:left="1620" w:hanging="540"/>
        <w:jc w:val="both"/>
        <w:rPr>
          <w:rFonts w:ascii="Arial" w:hAnsi="Arial" w:cs="Arial"/>
          <w:color w:val="000000"/>
          <w:sz w:val="22"/>
          <w:szCs w:val="22"/>
        </w:rPr>
      </w:pPr>
    </w:p>
    <w:p w14:paraId="01BFDFF1" w14:textId="77777777" w:rsidR="005E08A6" w:rsidRPr="00D31C39" w:rsidRDefault="005E08A6" w:rsidP="009004DD">
      <w:pPr>
        <w:tabs>
          <w:tab w:val="left" w:pos="1080"/>
          <w:tab w:val="left" w:pos="1800"/>
          <w:tab w:val="left" w:pos="2520"/>
          <w:tab w:val="left" w:pos="5040"/>
        </w:tabs>
        <w:autoSpaceDE w:val="0"/>
        <w:ind w:left="1080" w:hanging="1080"/>
        <w:jc w:val="both"/>
        <w:rPr>
          <w:rFonts w:ascii="Arial" w:hAnsi="Arial" w:cs="Arial"/>
          <w:color w:val="000000"/>
          <w:sz w:val="22"/>
          <w:szCs w:val="22"/>
        </w:rPr>
      </w:pPr>
      <w:r w:rsidRPr="00D31C39">
        <w:rPr>
          <w:rFonts w:ascii="Arial" w:hAnsi="Arial" w:cs="Arial"/>
          <w:color w:val="000000"/>
          <w:sz w:val="22"/>
          <w:szCs w:val="22"/>
        </w:rPr>
        <w:t>3.0</w:t>
      </w:r>
      <w:r w:rsidRPr="00D31C39">
        <w:rPr>
          <w:rFonts w:ascii="Arial" w:hAnsi="Arial" w:cs="Arial"/>
          <w:color w:val="000000"/>
          <w:sz w:val="22"/>
          <w:szCs w:val="22"/>
        </w:rPr>
        <w:tab/>
        <w:t xml:space="preserve">We have read all the provisions of the Bidding Documents and confirm that notwithstanding anything stated elsewhere in our bid to the contrary, the provisions of the Bidding Documents are acceptable to us and we further confirm that we have not taken any deviation to the provisions of the Bidding Documents anywhere in our bid. </w:t>
      </w:r>
    </w:p>
    <w:p w14:paraId="38FEE39D" w14:textId="77777777" w:rsidR="005E08A6" w:rsidRPr="00D31C39" w:rsidRDefault="005E08A6" w:rsidP="009004DD">
      <w:pPr>
        <w:tabs>
          <w:tab w:val="left" w:pos="2160"/>
          <w:tab w:val="left" w:pos="2880"/>
          <w:tab w:val="left" w:pos="3600"/>
          <w:tab w:val="left" w:pos="6120"/>
        </w:tabs>
        <w:autoSpaceDE w:val="0"/>
        <w:ind w:left="1080" w:hanging="1080"/>
        <w:jc w:val="both"/>
        <w:rPr>
          <w:rFonts w:ascii="Arial" w:hAnsi="Arial" w:cs="Arial"/>
          <w:color w:val="000000"/>
          <w:sz w:val="22"/>
          <w:szCs w:val="22"/>
        </w:rPr>
      </w:pPr>
    </w:p>
    <w:p w14:paraId="256EC752" w14:textId="77777777" w:rsidR="005E08A6" w:rsidRPr="00D31C39" w:rsidRDefault="005E08A6" w:rsidP="009004DD">
      <w:pPr>
        <w:tabs>
          <w:tab w:val="left" w:pos="1080"/>
          <w:tab w:val="left" w:pos="1800"/>
          <w:tab w:val="left" w:pos="2520"/>
          <w:tab w:val="left" w:pos="5040"/>
        </w:tabs>
        <w:autoSpaceDE w:val="0"/>
        <w:autoSpaceDN w:val="0"/>
        <w:adjustRightInd w:val="0"/>
        <w:ind w:left="1080" w:hanging="1080"/>
        <w:jc w:val="both"/>
        <w:rPr>
          <w:rFonts w:ascii="Arial" w:hAnsi="Arial" w:cs="Arial"/>
          <w:color w:val="000000"/>
          <w:sz w:val="22"/>
          <w:szCs w:val="22"/>
          <w:lang w:eastAsia="en-IN"/>
        </w:rPr>
      </w:pPr>
      <w:r w:rsidRPr="00D31C39">
        <w:rPr>
          <w:rFonts w:ascii="Arial" w:hAnsi="Arial" w:cs="Arial"/>
          <w:color w:val="000000"/>
          <w:sz w:val="22"/>
          <w:szCs w:val="22"/>
        </w:rPr>
        <w:tab/>
      </w:r>
      <w:r w:rsidRPr="00D31C39">
        <w:rPr>
          <w:rFonts w:ascii="Arial" w:hAnsi="Arial" w:cs="Arial"/>
          <w:color w:val="000000"/>
          <w:sz w:val="22"/>
          <w:szCs w:val="22"/>
          <w:lang w:eastAsia="en-IN"/>
        </w:rPr>
        <w:t xml:space="preserve">We have furnished our compliance to the provisions of the Bidding Documents and its subsequent Amendment(s)/Clarification(s)/Addenda/Errata </w:t>
      </w:r>
      <w:r w:rsidR="00AD5F0A" w:rsidRPr="00D31C39">
        <w:rPr>
          <w:rFonts w:ascii="Arial" w:hAnsi="Arial" w:cs="Arial"/>
          <w:color w:val="000000"/>
          <w:sz w:val="22"/>
          <w:szCs w:val="22"/>
          <w:lang w:eastAsia="en-IN"/>
        </w:rPr>
        <w:t>by accepting the following General Technical Evaluation (GTE) condition on-line</w:t>
      </w:r>
      <w:r w:rsidRPr="00D31C39">
        <w:rPr>
          <w:rFonts w:ascii="Arial" w:hAnsi="Arial" w:cs="Arial"/>
          <w:color w:val="000000"/>
          <w:sz w:val="22"/>
          <w:szCs w:val="22"/>
          <w:lang w:eastAsia="en-IN"/>
        </w:rPr>
        <w:t xml:space="preserve">: </w:t>
      </w:r>
    </w:p>
    <w:p w14:paraId="25E151A2" w14:textId="77777777" w:rsidR="005E08A6" w:rsidRPr="00D31C39" w:rsidRDefault="005E08A6" w:rsidP="009004DD">
      <w:pPr>
        <w:tabs>
          <w:tab w:val="left" w:pos="1080"/>
          <w:tab w:val="left" w:pos="1800"/>
          <w:tab w:val="left" w:pos="2520"/>
          <w:tab w:val="left" w:pos="5040"/>
        </w:tabs>
        <w:autoSpaceDE w:val="0"/>
        <w:autoSpaceDN w:val="0"/>
        <w:adjustRightInd w:val="0"/>
        <w:spacing w:line="230" w:lineRule="atLeast"/>
        <w:ind w:left="1080" w:hanging="1080"/>
        <w:rPr>
          <w:rFonts w:ascii="Arial" w:hAnsi="Arial" w:cs="Arial"/>
          <w:color w:val="000000"/>
          <w:sz w:val="22"/>
          <w:szCs w:val="22"/>
          <w:lang w:eastAsia="en-IN"/>
        </w:rPr>
      </w:pPr>
      <w:r w:rsidRPr="00D31C39">
        <w:rPr>
          <w:rFonts w:ascii="Arial" w:hAnsi="Arial" w:cs="Arial"/>
          <w:color w:val="000000"/>
          <w:sz w:val="22"/>
          <w:szCs w:val="22"/>
          <w:lang w:eastAsia="en-IN"/>
        </w:rPr>
        <w:tab/>
      </w:r>
      <w:r w:rsidRPr="00D31C39">
        <w:rPr>
          <w:rFonts w:ascii="Arial" w:hAnsi="Arial" w:cs="Arial"/>
          <w:color w:val="000000"/>
          <w:sz w:val="22"/>
          <w:szCs w:val="22"/>
          <w:lang w:eastAsia="en-IN"/>
        </w:rPr>
        <w:tab/>
      </w:r>
      <w:r w:rsidRPr="00D31C39">
        <w:rPr>
          <w:rFonts w:ascii="Arial" w:hAnsi="Arial" w:cs="Arial"/>
          <w:color w:val="000000"/>
          <w:sz w:val="22"/>
          <w:szCs w:val="22"/>
          <w:lang w:eastAsia="en-IN"/>
        </w:rPr>
        <w:tab/>
      </w:r>
      <w:r w:rsidRPr="00D31C39">
        <w:rPr>
          <w:rFonts w:ascii="Arial" w:hAnsi="Arial" w:cs="Arial"/>
          <w:color w:val="000000"/>
          <w:sz w:val="22"/>
          <w:szCs w:val="22"/>
          <w:lang w:eastAsia="en-IN"/>
        </w:rPr>
        <w:tab/>
      </w:r>
      <w:r w:rsidRPr="00D31C39">
        <w:rPr>
          <w:rFonts w:ascii="Arial" w:hAnsi="Arial" w:cs="Arial"/>
          <w:color w:val="000000"/>
          <w:sz w:val="22"/>
          <w:szCs w:val="22"/>
          <w:lang w:eastAsia="en-IN"/>
        </w:rPr>
        <w:tab/>
      </w:r>
    </w:p>
    <w:p w14:paraId="50057A35" w14:textId="77777777" w:rsidR="005E08A6" w:rsidRPr="00D31C39" w:rsidRDefault="005E08A6" w:rsidP="009004DD">
      <w:pPr>
        <w:tabs>
          <w:tab w:val="left" w:pos="1080"/>
          <w:tab w:val="left" w:pos="1800"/>
          <w:tab w:val="left" w:pos="2520"/>
          <w:tab w:val="left" w:pos="5040"/>
        </w:tabs>
        <w:autoSpaceDE w:val="0"/>
        <w:autoSpaceDN w:val="0"/>
        <w:adjustRightInd w:val="0"/>
        <w:ind w:left="1080" w:hanging="1080"/>
        <w:rPr>
          <w:rFonts w:ascii="Tms Rmn" w:hAnsi="Tms Rmn" w:cs="Tms Rmn"/>
          <w:b/>
          <w:bCs/>
          <w:color w:val="000000"/>
          <w:sz w:val="22"/>
          <w:szCs w:val="22"/>
          <w:lang w:eastAsia="en-IN"/>
        </w:rPr>
      </w:pPr>
      <w:r w:rsidRPr="00D31C39">
        <w:rPr>
          <w:rFonts w:ascii="Arial" w:hAnsi="Arial" w:cs="Arial"/>
          <w:color w:val="000000"/>
          <w:sz w:val="22"/>
          <w:szCs w:val="22"/>
          <w:lang w:eastAsia="en-IN"/>
        </w:rPr>
        <w:tab/>
      </w:r>
      <w:r w:rsidRPr="00D31C39">
        <w:rPr>
          <w:rFonts w:ascii="Arial" w:hAnsi="Arial" w:cs="Arial"/>
          <w:color w:val="000000"/>
          <w:sz w:val="22"/>
          <w:szCs w:val="22"/>
          <w:lang w:eastAsia="en-IN"/>
        </w:rPr>
        <w:tab/>
      </w:r>
      <w:r w:rsidRPr="00D31C39">
        <w:rPr>
          <w:rFonts w:ascii="Arial" w:hAnsi="Arial" w:cs="Arial"/>
          <w:b/>
          <w:bCs/>
          <w:color w:val="000000"/>
          <w:sz w:val="22"/>
          <w:szCs w:val="22"/>
          <w:lang w:eastAsia="en-IN"/>
        </w:rPr>
        <w:t>"Do you certify compliance to all provisions of Bid Doc?"</w:t>
      </w:r>
    </w:p>
    <w:p w14:paraId="7D2E3298" w14:textId="77777777" w:rsidR="005E08A6" w:rsidRPr="00D31C39" w:rsidRDefault="005E08A6" w:rsidP="00FD2266">
      <w:pPr>
        <w:tabs>
          <w:tab w:val="left" w:pos="1080"/>
          <w:tab w:val="left" w:pos="1800"/>
          <w:tab w:val="left" w:pos="2520"/>
          <w:tab w:val="left" w:pos="5040"/>
        </w:tabs>
        <w:autoSpaceDE w:val="0"/>
        <w:autoSpaceDN w:val="0"/>
        <w:adjustRightInd w:val="0"/>
        <w:spacing w:line="230" w:lineRule="atLeast"/>
        <w:ind w:left="1080" w:hanging="1080"/>
        <w:rPr>
          <w:rFonts w:ascii="Arial" w:hAnsi="Arial" w:cs="Arial"/>
          <w:color w:val="000000"/>
          <w:sz w:val="22"/>
          <w:szCs w:val="22"/>
          <w:lang w:eastAsia="en-IN"/>
        </w:rPr>
      </w:pPr>
      <w:r w:rsidRPr="00D31C39">
        <w:rPr>
          <w:rFonts w:ascii="Arial" w:hAnsi="Arial" w:cs="Arial"/>
          <w:color w:val="000000"/>
          <w:sz w:val="22"/>
          <w:szCs w:val="22"/>
          <w:lang w:eastAsia="en-IN"/>
        </w:rPr>
        <w:tab/>
      </w:r>
    </w:p>
    <w:p w14:paraId="7057EE45" w14:textId="77777777" w:rsidR="005E08A6" w:rsidRPr="00D31C39" w:rsidRDefault="005E08A6" w:rsidP="009004DD">
      <w:pPr>
        <w:tabs>
          <w:tab w:val="left" w:pos="1080"/>
          <w:tab w:val="left" w:pos="1800"/>
          <w:tab w:val="left" w:pos="2520"/>
          <w:tab w:val="left" w:pos="5040"/>
        </w:tabs>
        <w:autoSpaceDE w:val="0"/>
        <w:autoSpaceDN w:val="0"/>
        <w:adjustRightInd w:val="0"/>
        <w:ind w:left="1080" w:hanging="1080"/>
        <w:jc w:val="both"/>
        <w:rPr>
          <w:rFonts w:ascii="Arial" w:hAnsi="Arial" w:cs="Arial"/>
          <w:color w:val="000000"/>
          <w:sz w:val="22"/>
          <w:szCs w:val="22"/>
          <w:lang w:eastAsia="en-IN"/>
        </w:rPr>
      </w:pPr>
    </w:p>
    <w:p w14:paraId="785CD369" w14:textId="77777777" w:rsidR="005E08A6" w:rsidRPr="00D31C39" w:rsidRDefault="005E08A6" w:rsidP="009004DD">
      <w:pPr>
        <w:tabs>
          <w:tab w:val="left" w:pos="1080"/>
          <w:tab w:val="left" w:pos="1800"/>
          <w:tab w:val="left" w:pos="2520"/>
          <w:tab w:val="left" w:pos="5040"/>
        </w:tabs>
        <w:autoSpaceDE w:val="0"/>
        <w:autoSpaceDN w:val="0"/>
        <w:adjustRightInd w:val="0"/>
        <w:ind w:left="1080" w:hanging="1080"/>
        <w:jc w:val="both"/>
        <w:rPr>
          <w:rFonts w:ascii="Arial" w:hAnsi="Arial" w:cs="Arial"/>
          <w:color w:val="000000"/>
          <w:spacing w:val="15"/>
          <w:sz w:val="22"/>
          <w:szCs w:val="22"/>
          <w:lang w:eastAsia="en-IN"/>
        </w:rPr>
      </w:pPr>
      <w:r w:rsidRPr="00D31C39">
        <w:rPr>
          <w:rFonts w:ascii="Arial" w:hAnsi="Arial" w:cs="Arial"/>
          <w:color w:val="000000"/>
          <w:sz w:val="22"/>
          <w:szCs w:val="22"/>
        </w:rPr>
        <w:tab/>
        <w:t xml:space="preserve">Acceptance of above </w:t>
      </w:r>
      <w:r w:rsidR="00AD5F0A" w:rsidRPr="00D31C39">
        <w:rPr>
          <w:rFonts w:ascii="Arial" w:hAnsi="Arial" w:cs="Arial"/>
          <w:color w:val="000000"/>
          <w:sz w:val="22"/>
          <w:szCs w:val="22"/>
        </w:rPr>
        <w:t>GTE conditions s</w:t>
      </w:r>
      <w:r w:rsidRPr="00D31C39">
        <w:rPr>
          <w:rFonts w:ascii="Arial" w:hAnsi="Arial" w:cs="Arial"/>
          <w:color w:val="000000"/>
          <w:sz w:val="22"/>
          <w:szCs w:val="22"/>
        </w:rPr>
        <w:t xml:space="preserve">hall be considered as our confirmation that any deviation, variation or additional condition etc. or any mention, contrary to the provisions of Bidding Documents and its subsequent Amendment(s)/Clarification(s)/Addenda/Errata (if any) found anywhere in our bid proposal, implicit or explicit shall stand unconditionally withdrawn, without any cost implication whatsoever to the Employer, failing which our bid </w:t>
      </w:r>
      <w:r w:rsidR="009F233B">
        <w:rPr>
          <w:rFonts w:ascii="Arial" w:hAnsi="Arial" w:cs="Arial"/>
          <w:color w:val="000000"/>
          <w:sz w:val="22"/>
          <w:szCs w:val="22"/>
        </w:rPr>
        <w:t>shall be rejected</w:t>
      </w:r>
      <w:r w:rsidRPr="00D31C39">
        <w:rPr>
          <w:rFonts w:ascii="Arial" w:hAnsi="Arial" w:cs="Arial"/>
          <w:color w:val="000000"/>
          <w:sz w:val="22"/>
          <w:szCs w:val="22"/>
        </w:rPr>
        <w:t>.</w:t>
      </w:r>
    </w:p>
    <w:p w14:paraId="1C275736" w14:textId="77777777" w:rsidR="005E08A6" w:rsidRPr="00D31C39" w:rsidRDefault="005E08A6" w:rsidP="008958A5">
      <w:pPr>
        <w:pStyle w:val="Header"/>
        <w:jc w:val="right"/>
        <w:rPr>
          <w:rFonts w:ascii="Arial" w:hAnsi="Arial" w:cs="Arial"/>
          <w:b/>
          <w:bCs/>
          <w:color w:val="000000"/>
          <w:sz w:val="22"/>
          <w:szCs w:val="22"/>
        </w:rPr>
      </w:pPr>
    </w:p>
    <w:p w14:paraId="2C497408" w14:textId="77777777" w:rsidR="005E08A6" w:rsidRPr="00D31C39" w:rsidRDefault="005E08A6"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3.1</w:t>
      </w:r>
      <w:r w:rsidRPr="00D31C39">
        <w:rPr>
          <w:rFonts w:ascii="Arial" w:hAnsi="Arial" w:cs="Arial"/>
          <w:color w:val="000000"/>
          <w:sz w:val="22"/>
          <w:szCs w:val="22"/>
        </w:rPr>
        <w:tab/>
        <w:t>We further declare that additional conditions, variations, deviations to the provisions of bidding documents and its subsequent Amendment(s)/ Clarification(s)/ Addenda/ Errata, if any, found in our proposal, shall not be given effect to.</w:t>
      </w:r>
    </w:p>
    <w:p w14:paraId="18F52057" w14:textId="77777777" w:rsidR="00EF180E" w:rsidRPr="00D31C39" w:rsidRDefault="00EF180E"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p>
    <w:p w14:paraId="0EE65D62"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lang w:val="en-IN" w:eastAsia="en-IN"/>
        </w:rPr>
      </w:pPr>
      <w:r w:rsidRPr="00824C86">
        <w:rPr>
          <w:rFonts w:ascii="Arial" w:hAnsi="Arial" w:cs="Arial"/>
          <w:color w:val="4F81BD" w:themeColor="accent1"/>
          <w:sz w:val="22"/>
          <w:szCs w:val="22"/>
          <w:lang w:val="en-IN" w:eastAsia="en-IN"/>
        </w:rPr>
        <w:t>3.2</w:t>
      </w:r>
      <w:r w:rsidRPr="00824C86">
        <w:rPr>
          <w:rFonts w:ascii="Arial" w:hAnsi="Arial" w:cs="Arial"/>
          <w:color w:val="4F81BD" w:themeColor="accent1"/>
          <w:sz w:val="22"/>
          <w:szCs w:val="22"/>
          <w:lang w:val="en-IN" w:eastAsia="en-IN"/>
        </w:rPr>
        <w:tab/>
        <w:t>We have furnished our compliance on "Qualifying Requirements" of NTPC by accepting the following General Technical Evaluation (GTE) conditions on-</w:t>
      </w:r>
      <w:proofErr w:type="gramStart"/>
      <w:r w:rsidRPr="00824C86">
        <w:rPr>
          <w:rFonts w:ascii="Arial" w:hAnsi="Arial" w:cs="Arial"/>
          <w:color w:val="4F81BD" w:themeColor="accent1"/>
          <w:sz w:val="22"/>
          <w:szCs w:val="22"/>
          <w:lang w:val="en-IN" w:eastAsia="en-IN"/>
        </w:rPr>
        <w:t>line :</w:t>
      </w:r>
      <w:proofErr w:type="gramEnd"/>
    </w:p>
    <w:p w14:paraId="36993FC9"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lang w:val="en-IN" w:eastAsia="en-IN"/>
        </w:rPr>
      </w:pPr>
    </w:p>
    <w:p w14:paraId="3030CAED"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lang w:val="en-IN" w:eastAsia="en-IN"/>
        </w:rPr>
      </w:pPr>
      <w:r w:rsidRPr="00824C86">
        <w:rPr>
          <w:rFonts w:ascii="Arial" w:hAnsi="Arial" w:cs="Arial"/>
          <w:color w:val="4F81BD" w:themeColor="accent1"/>
          <w:sz w:val="22"/>
          <w:szCs w:val="22"/>
          <w:lang w:val="en-IN" w:eastAsia="en-IN"/>
        </w:rPr>
        <w:tab/>
      </w:r>
      <w:r w:rsidRPr="00824C86">
        <w:rPr>
          <w:rFonts w:ascii="Arial" w:hAnsi="Arial" w:cs="Arial"/>
          <w:color w:val="4F81BD" w:themeColor="accent1"/>
          <w:sz w:val="22"/>
          <w:szCs w:val="22"/>
          <w:lang w:val="en-IN" w:eastAsia="en-IN"/>
        </w:rPr>
        <w:tab/>
      </w:r>
      <w:r w:rsidRPr="00824C86">
        <w:rPr>
          <w:rFonts w:ascii="Arial" w:hAnsi="Arial" w:cs="Arial"/>
          <w:b/>
          <w:bCs/>
          <w:color w:val="4F81BD" w:themeColor="accent1"/>
          <w:sz w:val="22"/>
          <w:szCs w:val="22"/>
          <w:lang w:val="en-IN" w:eastAsia="en-IN"/>
        </w:rPr>
        <w:t>"Do you certify full compliance on Qualifying Requirements?"</w:t>
      </w:r>
    </w:p>
    <w:p w14:paraId="5AE5B5D2"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rPr>
      </w:pPr>
    </w:p>
    <w:p w14:paraId="397D1D52"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rPr>
      </w:pPr>
      <w:r w:rsidRPr="00824C86">
        <w:rPr>
          <w:rFonts w:ascii="Arial" w:hAnsi="Arial" w:cs="Arial"/>
          <w:color w:val="4F81BD" w:themeColor="accent1"/>
          <w:sz w:val="22"/>
          <w:szCs w:val="22"/>
        </w:rPr>
        <w:t>3.3</w:t>
      </w:r>
      <w:r w:rsidRPr="00824C86">
        <w:rPr>
          <w:rFonts w:ascii="Arial" w:hAnsi="Arial" w:cs="Arial"/>
          <w:color w:val="4F81BD" w:themeColor="accent1"/>
          <w:sz w:val="22"/>
          <w:szCs w:val="22"/>
        </w:rPr>
        <w:tab/>
        <w:t>We hereby confirm that the reference works/installations declared by us in the bid, for establishing compliance to the specified Qualifying Requirement (QR), shall only be considered for evaluation/ establishing compliance to Qualifying Requirement (QR).</w:t>
      </w:r>
    </w:p>
    <w:p w14:paraId="0FDA9913" w14:textId="77777777" w:rsidR="00DA6497" w:rsidRPr="00824C86" w:rsidRDefault="00DA6497" w:rsidP="00DA6497">
      <w:pPr>
        <w:pStyle w:val="Header"/>
        <w:jc w:val="right"/>
        <w:rPr>
          <w:rFonts w:ascii="Arial" w:hAnsi="Arial" w:cs="Arial"/>
          <w:b/>
          <w:bCs/>
          <w:color w:val="4F81BD" w:themeColor="accent1"/>
          <w:sz w:val="22"/>
          <w:szCs w:val="22"/>
        </w:rPr>
      </w:pPr>
    </w:p>
    <w:p w14:paraId="502F2FEA" w14:textId="77777777" w:rsidR="00DA6497" w:rsidRPr="00824C86" w:rsidRDefault="00DA6497" w:rsidP="00DA6497">
      <w:pPr>
        <w:pStyle w:val="Header"/>
        <w:jc w:val="right"/>
        <w:rPr>
          <w:rFonts w:ascii="Arial" w:hAnsi="Arial" w:cs="Arial"/>
          <w:b/>
          <w:bCs/>
          <w:color w:val="4F81BD" w:themeColor="accent1"/>
          <w:sz w:val="22"/>
          <w:szCs w:val="22"/>
        </w:rPr>
      </w:pPr>
    </w:p>
    <w:p w14:paraId="3D4DFED2" w14:textId="77777777" w:rsidR="00DA6497" w:rsidRPr="00824C86" w:rsidRDefault="00DA6497" w:rsidP="00DA6497">
      <w:pPr>
        <w:pStyle w:val="Header"/>
        <w:jc w:val="right"/>
        <w:rPr>
          <w:rFonts w:ascii="Arial" w:hAnsi="Arial" w:cs="Arial"/>
          <w:b/>
          <w:bCs/>
          <w:color w:val="4F81BD" w:themeColor="accent1"/>
          <w:sz w:val="22"/>
          <w:szCs w:val="22"/>
        </w:rPr>
      </w:pPr>
    </w:p>
    <w:p w14:paraId="74359DD2" w14:textId="77777777" w:rsidR="00DA6497" w:rsidRDefault="00DA6497" w:rsidP="00DA6497">
      <w:pPr>
        <w:pStyle w:val="Header"/>
        <w:jc w:val="right"/>
        <w:rPr>
          <w:rFonts w:ascii="Arial" w:hAnsi="Arial" w:cs="Arial"/>
          <w:b/>
          <w:bCs/>
          <w:color w:val="4F81BD" w:themeColor="accent1"/>
          <w:sz w:val="22"/>
          <w:szCs w:val="22"/>
        </w:rPr>
      </w:pPr>
    </w:p>
    <w:p w14:paraId="47F471D5" w14:textId="77777777" w:rsidR="00DA6497" w:rsidRDefault="00DA6497" w:rsidP="00DA6497">
      <w:pPr>
        <w:pStyle w:val="Header"/>
        <w:jc w:val="right"/>
        <w:rPr>
          <w:rFonts w:ascii="Arial" w:hAnsi="Arial" w:cs="Arial"/>
          <w:b/>
          <w:bCs/>
          <w:color w:val="4F81BD" w:themeColor="accent1"/>
          <w:sz w:val="22"/>
          <w:szCs w:val="22"/>
        </w:rPr>
      </w:pPr>
    </w:p>
    <w:p w14:paraId="07BFCBA1" w14:textId="77777777" w:rsidR="00DA6497" w:rsidRDefault="00DA6497" w:rsidP="00DA6497">
      <w:pPr>
        <w:pStyle w:val="Header"/>
        <w:jc w:val="right"/>
        <w:rPr>
          <w:rFonts w:ascii="Arial" w:hAnsi="Arial" w:cs="Arial"/>
          <w:b/>
          <w:bCs/>
          <w:color w:val="4F81BD" w:themeColor="accent1"/>
          <w:sz w:val="22"/>
          <w:szCs w:val="22"/>
        </w:rPr>
      </w:pPr>
    </w:p>
    <w:p w14:paraId="63F38B65" w14:textId="77777777" w:rsidR="00DA6497" w:rsidRDefault="00DA6497" w:rsidP="00DA6497">
      <w:pPr>
        <w:pStyle w:val="Header"/>
        <w:jc w:val="right"/>
        <w:rPr>
          <w:rFonts w:ascii="Arial" w:hAnsi="Arial" w:cs="Arial"/>
          <w:b/>
          <w:bCs/>
          <w:color w:val="4F81BD" w:themeColor="accent1"/>
          <w:sz w:val="22"/>
          <w:szCs w:val="22"/>
        </w:rPr>
      </w:pPr>
    </w:p>
    <w:p w14:paraId="11378C78" w14:textId="77777777" w:rsidR="00DA6497" w:rsidRPr="00824C86" w:rsidRDefault="00DA6497" w:rsidP="00DA6497">
      <w:pPr>
        <w:pStyle w:val="Header"/>
        <w:jc w:val="right"/>
        <w:rPr>
          <w:rFonts w:ascii="Arial" w:hAnsi="Arial" w:cs="Arial"/>
          <w:b/>
          <w:bCs/>
          <w:color w:val="4F81BD" w:themeColor="accent1"/>
          <w:sz w:val="22"/>
          <w:szCs w:val="22"/>
        </w:rPr>
      </w:pPr>
      <w:r w:rsidRPr="00824C86">
        <w:rPr>
          <w:rFonts w:ascii="Arial" w:hAnsi="Arial" w:cs="Arial"/>
          <w:b/>
          <w:bCs/>
          <w:color w:val="4F81BD" w:themeColor="accent1"/>
          <w:sz w:val="22"/>
          <w:szCs w:val="22"/>
        </w:rPr>
        <w:t>BID FORM</w:t>
      </w:r>
    </w:p>
    <w:p w14:paraId="1B1484DA" w14:textId="77777777" w:rsidR="00DA6497" w:rsidRPr="00824C86" w:rsidRDefault="00DA6497" w:rsidP="00DA6497">
      <w:pPr>
        <w:tabs>
          <w:tab w:val="left" w:pos="1800"/>
          <w:tab w:val="left" w:pos="2520"/>
          <w:tab w:val="left" w:pos="5040"/>
        </w:tabs>
        <w:autoSpaceDE w:val="0"/>
        <w:autoSpaceDN w:val="0"/>
        <w:adjustRightInd w:val="0"/>
        <w:ind w:left="1800" w:hanging="1800"/>
        <w:jc w:val="right"/>
        <w:rPr>
          <w:rFonts w:ascii="Arial" w:hAnsi="Arial" w:cs="Arial"/>
          <w:color w:val="4F81BD" w:themeColor="accent1"/>
          <w:sz w:val="22"/>
          <w:szCs w:val="22"/>
        </w:rPr>
      </w:pPr>
      <w:r w:rsidRPr="00824C86">
        <w:rPr>
          <w:rFonts w:ascii="Arial" w:hAnsi="Arial" w:cs="Arial"/>
          <w:color w:val="4F81BD" w:themeColor="accent1"/>
          <w:sz w:val="22"/>
          <w:szCs w:val="22"/>
        </w:rPr>
        <w:t>Page 4 of 5</w:t>
      </w:r>
    </w:p>
    <w:p w14:paraId="7D396DF1" w14:textId="77777777" w:rsidR="00DA6497" w:rsidRPr="00824C86" w:rsidRDefault="00DA6497" w:rsidP="00DA6497">
      <w:pPr>
        <w:tabs>
          <w:tab w:val="left" w:pos="1080"/>
          <w:tab w:val="left" w:pos="1800"/>
          <w:tab w:val="left" w:pos="4320"/>
          <w:tab w:val="left" w:pos="5040"/>
        </w:tabs>
        <w:autoSpaceDE w:val="0"/>
        <w:autoSpaceDN w:val="0"/>
        <w:adjustRightInd w:val="0"/>
        <w:ind w:left="1080" w:hanging="1080"/>
        <w:jc w:val="both"/>
        <w:rPr>
          <w:rFonts w:ascii="Arial" w:hAnsi="Arial" w:cs="Arial"/>
          <w:color w:val="4F81BD" w:themeColor="accent1"/>
          <w:sz w:val="22"/>
          <w:szCs w:val="22"/>
        </w:rPr>
      </w:pPr>
      <w:r w:rsidRPr="00824C86">
        <w:rPr>
          <w:rFonts w:ascii="Arial" w:hAnsi="Arial" w:cs="Arial"/>
          <w:color w:val="4F81BD" w:themeColor="accent1"/>
          <w:sz w:val="22"/>
          <w:szCs w:val="22"/>
        </w:rPr>
        <w:tab/>
        <w:t>We further confirm that no change or substitution in respect of reference works/installations, as specified in our bid, by new/additional work/installation for meeting the specified Qualifying Requirement (QR) shall be offered by us.</w:t>
      </w:r>
    </w:p>
    <w:p w14:paraId="1F3BB315" w14:textId="77777777" w:rsidR="005E08A6" w:rsidRPr="00D31C39" w:rsidRDefault="003B3EA5"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4</w:t>
      </w:r>
      <w:r w:rsidR="005E08A6" w:rsidRPr="00D31C39">
        <w:rPr>
          <w:rFonts w:ascii="Arial" w:hAnsi="Arial" w:cs="Arial"/>
          <w:color w:val="000000"/>
          <w:sz w:val="22"/>
          <w:szCs w:val="22"/>
        </w:rPr>
        <w:t>.0</w:t>
      </w:r>
      <w:r w:rsidR="005E08A6" w:rsidRPr="00D31C39">
        <w:rPr>
          <w:rFonts w:ascii="Arial" w:hAnsi="Arial" w:cs="Arial"/>
          <w:color w:val="000000"/>
          <w:sz w:val="22"/>
          <w:szCs w:val="22"/>
        </w:rPr>
        <w:tab/>
        <w:t>We undertake, if our bid is accepted, to commence work immediately upon your Letter of Award to us and to achieve Completion of Work within the time specified in the Bidding Documents.</w:t>
      </w:r>
    </w:p>
    <w:p w14:paraId="50520245" w14:textId="77777777" w:rsidR="005E08A6" w:rsidRPr="00D31C39" w:rsidRDefault="003B3EA5"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lang w:val="en-US"/>
        </w:rPr>
      </w:pPr>
      <w:r w:rsidRPr="00D31C39">
        <w:rPr>
          <w:rFonts w:ascii="Arial" w:hAnsi="Arial" w:cs="Arial"/>
          <w:color w:val="000000"/>
          <w:sz w:val="22"/>
          <w:szCs w:val="22"/>
        </w:rPr>
        <w:t>5</w:t>
      </w:r>
      <w:r w:rsidR="005E08A6" w:rsidRPr="00D31C39">
        <w:rPr>
          <w:rFonts w:ascii="Arial" w:hAnsi="Arial" w:cs="Arial"/>
          <w:color w:val="000000"/>
          <w:sz w:val="22"/>
          <w:szCs w:val="22"/>
        </w:rPr>
        <w:t>.0</w:t>
      </w:r>
      <w:r w:rsidR="005E08A6" w:rsidRPr="00D31C39">
        <w:rPr>
          <w:rFonts w:ascii="Arial" w:hAnsi="Arial" w:cs="Arial"/>
          <w:color w:val="000000"/>
          <w:sz w:val="22"/>
          <w:szCs w:val="22"/>
        </w:rPr>
        <w:tab/>
        <w:t xml:space="preserve">If our bid is accepted, we undertake to provide Advance Payment Security, Contract Performance </w:t>
      </w:r>
      <w:proofErr w:type="gramStart"/>
      <w:r w:rsidR="005E08A6" w:rsidRPr="00D31C39">
        <w:rPr>
          <w:rFonts w:ascii="Arial" w:hAnsi="Arial" w:cs="Arial"/>
          <w:color w:val="000000"/>
          <w:sz w:val="22"/>
          <w:szCs w:val="22"/>
        </w:rPr>
        <w:t>Securities</w:t>
      </w:r>
      <w:proofErr w:type="gramEnd"/>
      <w:r w:rsidR="005E08A6" w:rsidRPr="00D31C39">
        <w:rPr>
          <w:rFonts w:ascii="Arial" w:hAnsi="Arial" w:cs="Arial"/>
          <w:color w:val="000000"/>
          <w:sz w:val="22"/>
          <w:szCs w:val="22"/>
        </w:rPr>
        <w:t xml:space="preserve"> </w:t>
      </w:r>
      <w:r w:rsidR="005E08A6" w:rsidRPr="00D31C39">
        <w:rPr>
          <w:rFonts w:ascii="Arial" w:hAnsi="Arial" w:cs="Arial"/>
          <w:color w:val="000000"/>
          <w:sz w:val="22"/>
          <w:szCs w:val="22"/>
          <w:lang w:val="en-US"/>
        </w:rPr>
        <w:t>and securities for Deed(s) of Joint Undertaking (as applicable)</w:t>
      </w:r>
      <w:r w:rsidR="005E08A6" w:rsidRPr="00D31C39">
        <w:rPr>
          <w:rFonts w:ascii="Arial" w:hAnsi="Arial" w:cs="Arial"/>
          <w:color w:val="000000"/>
          <w:sz w:val="22"/>
          <w:szCs w:val="22"/>
        </w:rPr>
        <w:t xml:space="preserve"> in the form and amounts and within the times specified in the Bidding Documents.</w:t>
      </w:r>
    </w:p>
    <w:p w14:paraId="752E0281" w14:textId="77777777" w:rsidR="005E08A6" w:rsidRPr="00D31C39" w:rsidRDefault="003B3EA5"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6</w:t>
      </w:r>
      <w:r w:rsidR="005E08A6" w:rsidRPr="00D31C39">
        <w:rPr>
          <w:rFonts w:ascii="Arial" w:hAnsi="Arial" w:cs="Arial"/>
          <w:color w:val="000000"/>
          <w:sz w:val="22"/>
          <w:szCs w:val="22"/>
        </w:rPr>
        <w:t>.0</w:t>
      </w:r>
      <w:r w:rsidR="005E08A6" w:rsidRPr="00D31C39">
        <w:rPr>
          <w:rFonts w:ascii="Arial" w:hAnsi="Arial" w:cs="Arial"/>
          <w:color w:val="000000"/>
          <w:sz w:val="22"/>
          <w:szCs w:val="22"/>
        </w:rPr>
        <w:tab/>
        <w:t xml:space="preserve">We agree to abide by this bid for a period of </w:t>
      </w:r>
      <w:r w:rsidR="00257903" w:rsidRPr="00D31C39">
        <w:rPr>
          <w:rFonts w:ascii="Arial" w:hAnsi="Arial" w:cs="Arial"/>
          <w:color w:val="000000"/>
          <w:sz w:val="22"/>
          <w:szCs w:val="22"/>
        </w:rPr>
        <w:t>six</w:t>
      </w:r>
      <w:r w:rsidR="005E08A6" w:rsidRPr="00D31C39">
        <w:rPr>
          <w:rFonts w:ascii="Arial" w:hAnsi="Arial" w:cs="Arial"/>
          <w:color w:val="000000"/>
          <w:sz w:val="22"/>
          <w:szCs w:val="22"/>
        </w:rPr>
        <w:t xml:space="preserve"> (</w:t>
      </w:r>
      <w:r w:rsidR="00257903" w:rsidRPr="00D31C39">
        <w:rPr>
          <w:rFonts w:ascii="Arial" w:hAnsi="Arial" w:cs="Arial"/>
          <w:color w:val="000000"/>
          <w:sz w:val="22"/>
          <w:szCs w:val="22"/>
        </w:rPr>
        <w:t>6</w:t>
      </w:r>
      <w:r w:rsidR="005E08A6" w:rsidRPr="00D31C39">
        <w:rPr>
          <w:rFonts w:ascii="Arial" w:hAnsi="Arial" w:cs="Arial"/>
          <w:color w:val="000000"/>
          <w:sz w:val="22"/>
          <w:szCs w:val="22"/>
        </w:rPr>
        <w:t>) months from the date of opening of Techno-Commercial Bids as stipulated in the Bidding Documents, unless extended by us on your request, and it shall remain binding upon us and may be accepted by you at any time before the expiration of that period.</w:t>
      </w:r>
    </w:p>
    <w:p w14:paraId="01230F38" w14:textId="77777777" w:rsidR="005E08A6" w:rsidRPr="00D31C39" w:rsidRDefault="003B3EA5"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7</w:t>
      </w:r>
      <w:r w:rsidR="005E08A6" w:rsidRPr="00D31C39">
        <w:rPr>
          <w:rFonts w:ascii="Arial" w:hAnsi="Arial" w:cs="Arial"/>
          <w:color w:val="000000"/>
          <w:sz w:val="22"/>
          <w:szCs w:val="22"/>
        </w:rPr>
        <w:t>.0</w:t>
      </w:r>
      <w:r w:rsidR="005E08A6" w:rsidRPr="00D31C39">
        <w:rPr>
          <w:rFonts w:ascii="Arial" w:hAnsi="Arial" w:cs="Arial"/>
          <w:color w:val="000000"/>
          <w:sz w:val="22"/>
          <w:szCs w:val="22"/>
        </w:rPr>
        <w:tab/>
        <w:t>Until a formal Contract is prepared and executed between us, this bid, together with your written acceptance thereof in the form of your Letter of Award</w:t>
      </w:r>
      <w:r w:rsidR="00257903" w:rsidRPr="00D31C39">
        <w:rPr>
          <w:rFonts w:ascii="Arial" w:hAnsi="Arial" w:cs="Arial"/>
          <w:color w:val="000000"/>
          <w:sz w:val="22"/>
          <w:szCs w:val="22"/>
        </w:rPr>
        <w:t>/ PO</w:t>
      </w:r>
      <w:r w:rsidR="005E08A6" w:rsidRPr="00D31C39">
        <w:rPr>
          <w:rFonts w:ascii="Arial" w:hAnsi="Arial" w:cs="Arial"/>
          <w:color w:val="000000"/>
          <w:sz w:val="22"/>
          <w:szCs w:val="22"/>
        </w:rPr>
        <w:t xml:space="preserve"> shall constitute a binding contract between us.</w:t>
      </w:r>
    </w:p>
    <w:p w14:paraId="390B90AA" w14:textId="77777777" w:rsidR="005E08A6" w:rsidRPr="00D31C39" w:rsidRDefault="003B3EA5"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lang w:val="en-US"/>
        </w:rPr>
      </w:pPr>
      <w:r w:rsidRPr="00D31C39">
        <w:rPr>
          <w:rFonts w:ascii="Arial" w:hAnsi="Arial" w:cs="Arial"/>
          <w:color w:val="000000"/>
          <w:sz w:val="22"/>
          <w:szCs w:val="22"/>
        </w:rPr>
        <w:t>8</w:t>
      </w:r>
      <w:r w:rsidR="005E08A6" w:rsidRPr="00D31C39">
        <w:rPr>
          <w:rFonts w:ascii="Arial" w:hAnsi="Arial" w:cs="Arial"/>
          <w:color w:val="000000"/>
          <w:sz w:val="22"/>
          <w:szCs w:val="22"/>
        </w:rPr>
        <w:t>.0</w:t>
      </w:r>
      <w:r w:rsidR="005E08A6" w:rsidRPr="00D31C39">
        <w:rPr>
          <w:rFonts w:ascii="Arial" w:hAnsi="Arial" w:cs="Arial"/>
          <w:color w:val="000000"/>
          <w:sz w:val="22"/>
          <w:szCs w:val="22"/>
        </w:rPr>
        <w:tab/>
      </w:r>
      <w:r w:rsidR="005E08A6" w:rsidRPr="00D31C39">
        <w:rPr>
          <w:rFonts w:ascii="Arial" w:hAnsi="Arial" w:cs="Arial"/>
          <w:color w:val="000000"/>
          <w:sz w:val="22"/>
          <w:szCs w:val="22"/>
          <w:lang w:val="en-US"/>
        </w:rPr>
        <w:t>We understand that you are not bound to accept the lowest or any other bid you may receive. Further we understand that NTPC reserves the right to reject any or all bids or cancel/withdraw the Invitation For Bids without assigning any reason whatsoever and in such case no bidder/intending bidder shall have any claim arising out of such situation.</w:t>
      </w:r>
    </w:p>
    <w:p w14:paraId="0BB9A1E1" w14:textId="37AC7E4F" w:rsidR="006E029D" w:rsidRDefault="006E029D" w:rsidP="006E029D">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lang w:val="en-US"/>
        </w:rPr>
      </w:pPr>
      <w:r w:rsidRPr="00D31C39">
        <w:rPr>
          <w:rFonts w:ascii="Arial" w:hAnsi="Arial" w:cs="Arial"/>
          <w:color w:val="000000"/>
          <w:sz w:val="22"/>
          <w:szCs w:val="22"/>
        </w:rPr>
        <w:t>9.0</w:t>
      </w:r>
      <w:r w:rsidRPr="00D31C39">
        <w:rPr>
          <w:rFonts w:ascii="Arial" w:hAnsi="Arial" w:cs="Arial"/>
          <w:color w:val="000000"/>
          <w:sz w:val="22"/>
          <w:szCs w:val="22"/>
        </w:rPr>
        <w:tab/>
      </w:r>
      <w:r>
        <w:rPr>
          <w:rFonts w:ascii="Arial" w:hAnsi="Arial" w:cs="Arial"/>
          <w:lang w:val="en-IN" w:eastAsia="en-IN" w:bidi="hi-IN"/>
        </w:rPr>
        <w:t xml:space="preserve">We have read the ITB clause regarding restrictions on procurement from a bidder of a </w:t>
      </w:r>
      <w:r w:rsidRPr="00DB33BB">
        <w:rPr>
          <w:rFonts w:ascii="Arial" w:hAnsi="Arial" w:cs="Arial"/>
          <w:color w:val="000000"/>
          <w:sz w:val="22"/>
          <w:szCs w:val="22"/>
          <w:lang w:val="en-US"/>
        </w:rPr>
        <w:t>country which shares a land border with India and on sub-contracting to contractors</w:t>
      </w:r>
      <w:r w:rsidR="00896482">
        <w:rPr>
          <w:rFonts w:ascii="Arial" w:hAnsi="Arial" w:cs="Arial"/>
          <w:color w:val="000000"/>
          <w:sz w:val="22"/>
          <w:szCs w:val="22"/>
          <w:lang w:val="en-US"/>
        </w:rPr>
        <w:t xml:space="preserve"> </w:t>
      </w:r>
      <w:r w:rsidRPr="00DB33BB">
        <w:rPr>
          <w:rFonts w:ascii="Arial" w:hAnsi="Arial" w:cs="Arial"/>
          <w:color w:val="000000"/>
          <w:sz w:val="22"/>
          <w:szCs w:val="22"/>
          <w:lang w:val="en-US"/>
        </w:rPr>
        <w:t>from such countries. We certify that we/our Collaborator/JV Partner/Consortium</w:t>
      </w:r>
      <w:r w:rsidR="00896482">
        <w:rPr>
          <w:rFonts w:ascii="Arial" w:hAnsi="Arial" w:cs="Arial"/>
          <w:color w:val="000000"/>
          <w:sz w:val="22"/>
          <w:szCs w:val="22"/>
          <w:lang w:val="en-US"/>
        </w:rPr>
        <w:t xml:space="preserve"> </w:t>
      </w:r>
      <w:r w:rsidRPr="00DB33BB">
        <w:rPr>
          <w:rFonts w:ascii="Arial" w:hAnsi="Arial" w:cs="Arial"/>
          <w:color w:val="000000"/>
          <w:sz w:val="22"/>
          <w:szCs w:val="22"/>
          <w:lang w:val="en-US"/>
        </w:rPr>
        <w:t xml:space="preserve">member are/is not from such a country or, if from such a country, have/has </w:t>
      </w:r>
      <w:proofErr w:type="spellStart"/>
      <w:r w:rsidRPr="00DB33BB">
        <w:rPr>
          <w:rFonts w:ascii="Arial" w:hAnsi="Arial" w:cs="Arial"/>
          <w:color w:val="000000"/>
          <w:sz w:val="22"/>
          <w:szCs w:val="22"/>
          <w:lang w:val="en-US"/>
        </w:rPr>
        <w:t>beenr</w:t>
      </w:r>
      <w:proofErr w:type="spellEnd"/>
      <w:r w:rsidR="00896482">
        <w:rPr>
          <w:rFonts w:ascii="Arial" w:hAnsi="Arial" w:cs="Arial"/>
          <w:color w:val="000000"/>
          <w:sz w:val="22"/>
          <w:szCs w:val="22"/>
          <w:lang w:val="en-US"/>
        </w:rPr>
        <w:t xml:space="preserve"> </w:t>
      </w:r>
      <w:proofErr w:type="spellStart"/>
      <w:r w:rsidRPr="00DB33BB">
        <w:rPr>
          <w:rFonts w:ascii="Arial" w:hAnsi="Arial" w:cs="Arial"/>
          <w:color w:val="000000"/>
          <w:sz w:val="22"/>
          <w:szCs w:val="22"/>
          <w:lang w:val="en-US"/>
        </w:rPr>
        <w:t>egistered</w:t>
      </w:r>
      <w:proofErr w:type="spellEnd"/>
      <w:r w:rsidRPr="00DB33BB">
        <w:rPr>
          <w:rFonts w:ascii="Arial" w:hAnsi="Arial" w:cs="Arial"/>
          <w:color w:val="000000"/>
          <w:sz w:val="22"/>
          <w:szCs w:val="22"/>
          <w:lang w:val="en-US"/>
        </w:rPr>
        <w:t xml:space="preserve"> with the Competent Authority and we will not sub-contract any work to a</w:t>
      </w:r>
      <w:r w:rsidR="00896482">
        <w:rPr>
          <w:rFonts w:ascii="Arial" w:hAnsi="Arial" w:cs="Arial"/>
          <w:color w:val="000000"/>
          <w:sz w:val="22"/>
          <w:szCs w:val="22"/>
          <w:lang w:val="en-US"/>
        </w:rPr>
        <w:t xml:space="preserve"> </w:t>
      </w:r>
      <w:r w:rsidRPr="00DB33BB">
        <w:rPr>
          <w:rFonts w:ascii="Arial" w:hAnsi="Arial" w:cs="Arial"/>
          <w:color w:val="000000"/>
          <w:sz w:val="22"/>
          <w:szCs w:val="22"/>
          <w:lang w:val="en-US"/>
        </w:rPr>
        <w:t>contractor from such countries unless such contractor is registered with the Competent</w:t>
      </w:r>
      <w:r w:rsidR="00896482">
        <w:rPr>
          <w:rFonts w:ascii="Arial" w:hAnsi="Arial" w:cs="Arial"/>
          <w:color w:val="000000"/>
          <w:sz w:val="22"/>
          <w:szCs w:val="22"/>
          <w:lang w:val="en-US"/>
        </w:rPr>
        <w:t xml:space="preserve"> </w:t>
      </w:r>
      <w:r w:rsidRPr="00DB33BB">
        <w:rPr>
          <w:rFonts w:ascii="Arial" w:hAnsi="Arial" w:cs="Arial"/>
          <w:color w:val="000000"/>
          <w:sz w:val="22"/>
          <w:szCs w:val="22"/>
          <w:lang w:val="en-US"/>
        </w:rPr>
        <w:t>Authority. We hereby certify that we fulfill all requirements in this regard and are eligible</w:t>
      </w:r>
      <w:r w:rsidR="00896482">
        <w:rPr>
          <w:rFonts w:ascii="Arial" w:hAnsi="Arial" w:cs="Arial"/>
          <w:color w:val="000000"/>
          <w:sz w:val="22"/>
          <w:szCs w:val="22"/>
          <w:lang w:val="en-US"/>
        </w:rPr>
        <w:t xml:space="preserve"> </w:t>
      </w:r>
      <w:r w:rsidRPr="00DB33BB">
        <w:rPr>
          <w:rFonts w:ascii="Arial" w:hAnsi="Arial" w:cs="Arial"/>
          <w:color w:val="000000"/>
          <w:sz w:val="22"/>
          <w:szCs w:val="22"/>
          <w:lang w:val="en-US"/>
        </w:rPr>
        <w:t>to be considered.</w:t>
      </w:r>
    </w:p>
    <w:p w14:paraId="6B83E4B1" w14:textId="77777777" w:rsidR="006E029D" w:rsidRDefault="006E029D" w:rsidP="006E029D">
      <w:pPr>
        <w:autoSpaceDE w:val="0"/>
        <w:autoSpaceDN w:val="0"/>
        <w:adjustRightInd w:val="0"/>
        <w:ind w:left="1134"/>
        <w:jc w:val="both"/>
        <w:rPr>
          <w:rFonts w:ascii="Arial" w:hAnsi="Arial" w:cs="Arial"/>
          <w:b/>
          <w:bCs/>
          <w:lang w:val="en-IN" w:eastAsia="en-IN" w:bidi="hi-IN"/>
        </w:rPr>
      </w:pPr>
      <w:r>
        <w:rPr>
          <w:rFonts w:ascii="Arial" w:hAnsi="Arial" w:cs="Arial"/>
          <w:b/>
          <w:bCs/>
          <w:lang w:val="en-IN" w:eastAsia="en-IN" w:bidi="hi-IN"/>
        </w:rPr>
        <w:t xml:space="preserve">*We further confirm that evidence of valid registration by the Competent        Authority for us/our </w:t>
      </w:r>
      <w:r w:rsidRPr="00DB33BB">
        <w:rPr>
          <w:rFonts w:ascii="Arial" w:hAnsi="Arial" w:cs="Arial"/>
          <w:b/>
          <w:bCs/>
          <w:lang w:val="en-IN" w:eastAsia="en-IN" w:bidi="hi-IN"/>
        </w:rPr>
        <w:t xml:space="preserve">Collaborator/JV Partner/Consortium member, as </w:t>
      </w:r>
      <w:proofErr w:type="spellStart"/>
      <w:proofErr w:type="gramStart"/>
      <w:r w:rsidRPr="00DB33BB">
        <w:rPr>
          <w:rFonts w:ascii="Arial" w:hAnsi="Arial" w:cs="Arial"/>
          <w:b/>
          <w:bCs/>
          <w:lang w:val="en-IN" w:eastAsia="en-IN" w:bidi="hi-IN"/>
        </w:rPr>
        <w:t>applicable,is</w:t>
      </w:r>
      <w:proofErr w:type="spellEnd"/>
      <w:proofErr w:type="gramEnd"/>
      <w:r w:rsidRPr="00DB33BB">
        <w:rPr>
          <w:rFonts w:ascii="Arial" w:hAnsi="Arial" w:cs="Arial"/>
          <w:b/>
          <w:bCs/>
          <w:lang w:val="en-IN" w:eastAsia="en-IN" w:bidi="hi-IN"/>
        </w:rPr>
        <w:t xml:space="preserve"> enclosed as Annexure…**...</w:t>
      </w:r>
    </w:p>
    <w:p w14:paraId="3DE93DBB" w14:textId="77777777" w:rsidR="006E029D" w:rsidRPr="00D31C39" w:rsidRDefault="006E029D" w:rsidP="006E029D">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Pr>
          <w:rFonts w:ascii="Arial" w:hAnsi="Arial" w:cs="Arial"/>
          <w:b/>
          <w:bCs/>
          <w:lang w:val="en-IN" w:eastAsia="en-IN" w:bidi="hi-IN"/>
        </w:rPr>
        <w:t>10.0</w:t>
      </w:r>
      <w:r>
        <w:rPr>
          <w:rFonts w:ascii="Arial" w:hAnsi="Arial" w:cs="Arial"/>
          <w:b/>
          <w:bCs/>
          <w:lang w:val="en-IN" w:eastAsia="en-IN" w:bidi="hi-IN"/>
        </w:rPr>
        <w:tab/>
      </w:r>
      <w:r w:rsidRPr="00D31C39">
        <w:rPr>
          <w:rFonts w:ascii="Arial" w:hAnsi="Arial" w:cs="Arial"/>
          <w:color w:val="000000"/>
          <w:sz w:val="22"/>
          <w:szCs w:val="22"/>
        </w:rPr>
        <w:t>We, hereby, declare that only the persons or firms interested in this proposal as principals are named here and that no other persons or firms other than those mentioned herein have any interest in this proposal or in the Contract to be entered into, if the award is made on us, and that this proposal is made without any connection with any other person, firm or party likewise submitting a proposal, is in all respects for and in good faith, without collusion or fraud.</w:t>
      </w:r>
    </w:p>
    <w:p w14:paraId="37F20A46" w14:textId="77777777" w:rsidR="005E08A6" w:rsidRPr="00D31C39" w:rsidRDefault="005E08A6"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p>
    <w:p w14:paraId="5B80E303" w14:textId="77777777" w:rsidR="005E08A6" w:rsidRPr="00D31C39" w:rsidRDefault="005E08A6"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p>
    <w:p w14:paraId="7A91E425" w14:textId="77777777" w:rsidR="005E08A6" w:rsidRPr="00D31C39" w:rsidRDefault="005E08A6" w:rsidP="008958A5">
      <w:pPr>
        <w:tabs>
          <w:tab w:val="left" w:pos="1080"/>
          <w:tab w:val="left" w:pos="1800"/>
          <w:tab w:val="left" w:pos="4320"/>
          <w:tab w:val="left" w:pos="5040"/>
        </w:tabs>
        <w:autoSpaceDE w:val="0"/>
        <w:autoSpaceDN w:val="0"/>
        <w:adjustRightInd w:val="0"/>
        <w:ind w:left="1080" w:hanging="1080"/>
        <w:jc w:val="both"/>
        <w:rPr>
          <w:rFonts w:ascii="Arial" w:hAnsi="Arial" w:cs="Arial"/>
          <w:color w:val="000000"/>
          <w:sz w:val="22"/>
          <w:szCs w:val="22"/>
        </w:rPr>
      </w:pPr>
      <w:r w:rsidRPr="00D31C39">
        <w:rPr>
          <w:rFonts w:ascii="Arial" w:hAnsi="Arial" w:cs="Arial"/>
          <w:color w:val="000000"/>
          <w:sz w:val="22"/>
          <w:szCs w:val="22"/>
        </w:rPr>
        <w:tab/>
        <w:t xml:space="preserve">Dated this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 xml:space="preserve"> day of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 xml:space="preserve"> 20</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 xml:space="preserve"> .</w:t>
      </w:r>
    </w:p>
    <w:p w14:paraId="49EA5B86" w14:textId="77777777" w:rsidR="005E08A6" w:rsidRPr="00D31C39" w:rsidRDefault="005E08A6" w:rsidP="008958A5">
      <w:pPr>
        <w:tabs>
          <w:tab w:val="left" w:pos="1080"/>
          <w:tab w:val="left" w:pos="1800"/>
          <w:tab w:val="left" w:pos="4320"/>
          <w:tab w:val="left" w:pos="5040"/>
        </w:tabs>
        <w:spacing w:line="320" w:lineRule="atLeast"/>
        <w:rPr>
          <w:rFonts w:ascii="Arial" w:hAnsi="Arial" w:cs="Arial"/>
          <w:color w:val="000000"/>
          <w:sz w:val="22"/>
          <w:szCs w:val="22"/>
        </w:rPr>
      </w:pPr>
      <w:r w:rsidRPr="00D31C39">
        <w:rPr>
          <w:rFonts w:ascii="Arial" w:hAnsi="Arial" w:cs="Arial"/>
          <w:color w:val="000000"/>
          <w:sz w:val="22"/>
          <w:szCs w:val="22"/>
        </w:rPr>
        <w:tab/>
      </w:r>
    </w:p>
    <w:p w14:paraId="3EC5F5BA" w14:textId="77777777" w:rsidR="005E08A6" w:rsidRPr="00D31C39" w:rsidRDefault="005E08A6" w:rsidP="008958A5">
      <w:pPr>
        <w:tabs>
          <w:tab w:val="left" w:pos="1080"/>
          <w:tab w:val="left" w:pos="1800"/>
          <w:tab w:val="left" w:pos="4320"/>
          <w:tab w:val="left" w:pos="5040"/>
        </w:tabs>
        <w:spacing w:line="320" w:lineRule="atLeast"/>
        <w:rPr>
          <w:rFonts w:ascii="Arial" w:hAnsi="Arial" w:cs="Arial"/>
          <w:color w:val="000000"/>
          <w:sz w:val="22"/>
          <w:szCs w:val="22"/>
        </w:rPr>
      </w:pPr>
      <w:r w:rsidRPr="00D31C39">
        <w:rPr>
          <w:rFonts w:ascii="Arial" w:hAnsi="Arial" w:cs="Arial"/>
          <w:color w:val="000000"/>
          <w:sz w:val="22"/>
          <w:szCs w:val="22"/>
        </w:rPr>
        <w:tab/>
        <w:t>Thanking you, we remain,</w:t>
      </w:r>
    </w:p>
    <w:p w14:paraId="3E13C6AC" w14:textId="77777777" w:rsidR="005E08A6" w:rsidRPr="00D31C39" w:rsidRDefault="005E08A6" w:rsidP="008958A5">
      <w:pPr>
        <w:tabs>
          <w:tab w:val="left" w:pos="1080"/>
          <w:tab w:val="left" w:pos="1800"/>
          <w:tab w:val="left" w:pos="4320"/>
          <w:tab w:val="left" w:pos="5040"/>
        </w:tabs>
        <w:spacing w:line="320" w:lineRule="atLeast"/>
        <w:ind w:left="1080"/>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Yours faithfully,</w:t>
      </w:r>
    </w:p>
    <w:p w14:paraId="17B9821D" w14:textId="77777777" w:rsidR="005E08A6" w:rsidRPr="00D31C39" w:rsidRDefault="005E08A6" w:rsidP="008958A5">
      <w:pPr>
        <w:tabs>
          <w:tab w:val="left" w:pos="1080"/>
          <w:tab w:val="left" w:pos="1800"/>
          <w:tab w:val="left" w:pos="4320"/>
          <w:tab w:val="left" w:pos="5040"/>
        </w:tabs>
        <w:spacing w:line="320" w:lineRule="atLeast"/>
        <w:ind w:left="1080"/>
        <w:rPr>
          <w:rFonts w:ascii="Arial" w:hAnsi="Arial" w:cs="Arial"/>
          <w:color w:val="000000"/>
          <w:sz w:val="22"/>
          <w:szCs w:val="22"/>
        </w:rPr>
      </w:pPr>
    </w:p>
    <w:p w14:paraId="42C14CE8" w14:textId="77777777" w:rsidR="005E08A6" w:rsidRPr="00D31C39" w:rsidRDefault="005E08A6" w:rsidP="00257903">
      <w:pPr>
        <w:tabs>
          <w:tab w:val="left" w:pos="5760"/>
        </w:tabs>
        <w:spacing w:line="320" w:lineRule="atLeast"/>
        <w:ind w:left="1080"/>
        <w:rPr>
          <w:rFonts w:ascii="Arial" w:hAnsi="Arial" w:cs="Arial"/>
          <w:color w:val="000000"/>
          <w:sz w:val="22"/>
          <w:szCs w:val="22"/>
        </w:rPr>
      </w:pPr>
      <w:proofErr w:type="gramStart"/>
      <w:r w:rsidRPr="00D31C39">
        <w:rPr>
          <w:rFonts w:ascii="Arial" w:hAnsi="Arial" w:cs="Arial"/>
          <w:color w:val="000000"/>
          <w:sz w:val="22"/>
          <w:szCs w:val="22"/>
        </w:rPr>
        <w:t>Date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t xml:space="preserve">Name of Authorised Person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p>
    <w:p w14:paraId="0CB026DE" w14:textId="77777777" w:rsidR="005E08A6" w:rsidRPr="00D31C39" w:rsidRDefault="005E08A6" w:rsidP="008958A5">
      <w:pPr>
        <w:tabs>
          <w:tab w:val="left" w:pos="5760"/>
        </w:tabs>
        <w:spacing w:line="320" w:lineRule="atLeast"/>
        <w:ind w:left="1080"/>
        <w:rPr>
          <w:rFonts w:ascii="Arial" w:hAnsi="Arial" w:cs="Arial"/>
          <w:color w:val="000000"/>
          <w:sz w:val="22"/>
          <w:szCs w:val="22"/>
        </w:rPr>
      </w:pPr>
      <w:proofErr w:type="gramStart"/>
      <w:r w:rsidRPr="00D31C39">
        <w:rPr>
          <w:rFonts w:ascii="Arial" w:hAnsi="Arial" w:cs="Arial"/>
          <w:color w:val="000000"/>
          <w:sz w:val="22"/>
          <w:szCs w:val="22"/>
        </w:rPr>
        <w:t>Place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t xml:space="preserve">Designation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p>
    <w:p w14:paraId="5CCFCA2B" w14:textId="77777777" w:rsidR="005E08A6" w:rsidRPr="00D31C39" w:rsidRDefault="005E08A6" w:rsidP="008958A5">
      <w:pPr>
        <w:tabs>
          <w:tab w:val="left" w:pos="5760"/>
        </w:tabs>
        <w:spacing w:line="320" w:lineRule="atLeast"/>
        <w:ind w:left="1080"/>
        <w:rPr>
          <w:rFonts w:ascii="Arial" w:hAnsi="Arial" w:cs="Arial"/>
          <w:color w:val="000000"/>
          <w:sz w:val="22"/>
          <w:szCs w:val="22"/>
        </w:rPr>
      </w:pPr>
    </w:p>
    <w:p w14:paraId="2A8BC451" w14:textId="77777777" w:rsidR="005E08A6" w:rsidRPr="00D31C39" w:rsidRDefault="005E08A6" w:rsidP="008958A5">
      <w:pPr>
        <w:tabs>
          <w:tab w:val="left" w:pos="5760"/>
        </w:tabs>
        <w:spacing w:line="320" w:lineRule="atLeast"/>
        <w:ind w:left="1080"/>
        <w:rPr>
          <w:rFonts w:ascii="Arial" w:hAnsi="Arial" w:cs="Arial"/>
          <w:color w:val="000000"/>
          <w:sz w:val="22"/>
          <w:szCs w:val="22"/>
        </w:rPr>
      </w:pPr>
      <w:r w:rsidRPr="00D31C39">
        <w:rPr>
          <w:rFonts w:ascii="Arial" w:hAnsi="Arial" w:cs="Arial"/>
          <w:color w:val="000000"/>
          <w:sz w:val="22"/>
          <w:szCs w:val="22"/>
        </w:rPr>
        <w:t xml:space="preserve">Business </w:t>
      </w:r>
      <w:proofErr w:type="gramStart"/>
      <w:r w:rsidRPr="00D31C39">
        <w:rPr>
          <w:rFonts w:ascii="Arial" w:hAnsi="Arial" w:cs="Arial"/>
          <w:color w:val="000000"/>
          <w:sz w:val="22"/>
          <w:szCs w:val="22"/>
        </w:rPr>
        <w:t>Address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p>
    <w:p w14:paraId="4EF71218" w14:textId="77777777" w:rsidR="005E08A6" w:rsidRPr="00D31C39" w:rsidRDefault="005E08A6" w:rsidP="008958A5">
      <w:pPr>
        <w:tabs>
          <w:tab w:val="left" w:pos="1080"/>
          <w:tab w:val="left" w:pos="1800"/>
          <w:tab w:val="left" w:pos="4320"/>
          <w:tab w:val="left" w:pos="5040"/>
        </w:tabs>
        <w:spacing w:line="320" w:lineRule="atLeast"/>
        <w:ind w:left="1080"/>
        <w:rPr>
          <w:rFonts w:ascii="Arial" w:hAnsi="Arial" w:cs="Arial"/>
          <w:color w:val="000000"/>
          <w:sz w:val="22"/>
          <w:szCs w:val="22"/>
        </w:rPr>
      </w:pPr>
      <w:r w:rsidRPr="00D31C39">
        <w:rPr>
          <w:rFonts w:ascii="Arial" w:hAnsi="Arial" w:cs="Arial"/>
          <w:color w:val="000000"/>
          <w:sz w:val="22"/>
          <w:szCs w:val="22"/>
        </w:rPr>
        <w:t xml:space="preserve">Fax </w:t>
      </w:r>
      <w:proofErr w:type="gramStart"/>
      <w:r w:rsidRPr="00D31C39">
        <w:rPr>
          <w:rFonts w:ascii="Arial" w:hAnsi="Arial" w:cs="Arial"/>
          <w:color w:val="000000"/>
          <w:sz w:val="22"/>
          <w:szCs w:val="22"/>
        </w:rPr>
        <w:t>No.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p>
    <w:p w14:paraId="777E052C" w14:textId="77777777" w:rsidR="005E08A6" w:rsidRPr="00D31C39" w:rsidRDefault="005E08A6" w:rsidP="008958A5">
      <w:pPr>
        <w:tabs>
          <w:tab w:val="left" w:pos="1080"/>
          <w:tab w:val="left" w:pos="1800"/>
          <w:tab w:val="left" w:pos="4320"/>
          <w:tab w:val="left" w:pos="5040"/>
        </w:tabs>
        <w:spacing w:line="320" w:lineRule="atLeast"/>
        <w:ind w:left="1080"/>
        <w:rPr>
          <w:rFonts w:ascii="Arial" w:hAnsi="Arial" w:cs="Arial"/>
          <w:color w:val="000000"/>
          <w:sz w:val="22"/>
          <w:szCs w:val="22"/>
        </w:rPr>
      </w:pPr>
      <w:r w:rsidRPr="00D31C39">
        <w:rPr>
          <w:rFonts w:ascii="Arial" w:hAnsi="Arial" w:cs="Arial"/>
          <w:color w:val="000000"/>
          <w:sz w:val="22"/>
          <w:szCs w:val="22"/>
        </w:rPr>
        <w:lastRenderedPageBreak/>
        <w:t xml:space="preserve">Phone </w:t>
      </w:r>
      <w:proofErr w:type="gramStart"/>
      <w:r w:rsidRPr="00D31C39">
        <w:rPr>
          <w:rFonts w:ascii="Arial" w:hAnsi="Arial" w:cs="Arial"/>
          <w:color w:val="000000"/>
          <w:sz w:val="22"/>
          <w:szCs w:val="22"/>
        </w:rPr>
        <w:t>No. :</w:t>
      </w:r>
      <w:proofErr w:type="gramEnd"/>
      <w:r w:rsidRPr="00D31C39">
        <w:rPr>
          <w:rFonts w:ascii="Arial" w:hAnsi="Arial" w:cs="Arial"/>
          <w:color w:val="000000"/>
          <w:sz w:val="22"/>
          <w:szCs w:val="22"/>
        </w:rPr>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p>
    <w:p w14:paraId="38995CC0" w14:textId="77777777" w:rsidR="005E08A6" w:rsidRPr="00D31C39" w:rsidRDefault="005E08A6" w:rsidP="008958A5">
      <w:pPr>
        <w:tabs>
          <w:tab w:val="left" w:pos="1440"/>
          <w:tab w:val="left" w:pos="2700"/>
          <w:tab w:val="left" w:pos="4320"/>
          <w:tab w:val="left" w:pos="5040"/>
        </w:tabs>
        <w:spacing w:line="320" w:lineRule="atLeast"/>
        <w:ind w:left="2160" w:hanging="1080"/>
        <w:rPr>
          <w:rFonts w:ascii="Arial" w:hAnsi="Arial" w:cs="Arial"/>
          <w:color w:val="000000"/>
          <w:sz w:val="22"/>
          <w:szCs w:val="22"/>
        </w:rPr>
      </w:pPr>
    </w:p>
    <w:p w14:paraId="6E87FDA6" w14:textId="77777777" w:rsidR="005E08A6" w:rsidRPr="00D31C39" w:rsidRDefault="005E08A6" w:rsidP="008958A5">
      <w:pPr>
        <w:tabs>
          <w:tab w:val="left" w:pos="1440"/>
          <w:tab w:val="left" w:pos="2700"/>
          <w:tab w:val="left" w:pos="4320"/>
          <w:tab w:val="left" w:pos="5040"/>
        </w:tabs>
        <w:spacing w:line="320" w:lineRule="atLeast"/>
        <w:ind w:left="2160" w:hanging="1080"/>
        <w:rPr>
          <w:rFonts w:ascii="Arial" w:hAnsi="Arial" w:cs="Arial"/>
          <w:color w:val="000000"/>
          <w:sz w:val="22"/>
          <w:szCs w:val="22"/>
        </w:rPr>
      </w:pPr>
      <w:proofErr w:type="gramStart"/>
      <w:r w:rsidRPr="00D31C39">
        <w:rPr>
          <w:rFonts w:ascii="Arial" w:hAnsi="Arial" w:cs="Arial"/>
          <w:color w:val="000000"/>
          <w:sz w:val="22"/>
          <w:szCs w:val="22"/>
        </w:rPr>
        <w:t>Note  :</w:t>
      </w:r>
      <w:proofErr w:type="gramEnd"/>
      <w:r w:rsidRPr="00D31C39">
        <w:rPr>
          <w:rFonts w:ascii="Arial" w:hAnsi="Arial" w:cs="Arial"/>
          <w:color w:val="000000"/>
          <w:sz w:val="22"/>
          <w:szCs w:val="22"/>
        </w:rPr>
        <w:tab/>
        <w:t>1.   Bidders may note that no prescribed proforma has been enclosed for:</w:t>
      </w:r>
    </w:p>
    <w:p w14:paraId="721AC994" w14:textId="77777777" w:rsidR="005E08A6" w:rsidRPr="00D31C39" w:rsidRDefault="005E08A6" w:rsidP="006C768D">
      <w:pPr>
        <w:tabs>
          <w:tab w:val="left" w:pos="1440"/>
          <w:tab w:val="left" w:pos="2520"/>
          <w:tab w:val="left" w:pos="3159"/>
          <w:tab w:val="left" w:pos="5040"/>
        </w:tabs>
        <w:ind w:left="2160" w:hanging="1080"/>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(a)</w:t>
      </w:r>
      <w:r w:rsidRPr="00D31C39">
        <w:rPr>
          <w:rFonts w:ascii="Arial" w:hAnsi="Arial" w:cs="Arial"/>
          <w:color w:val="000000"/>
          <w:sz w:val="22"/>
          <w:szCs w:val="22"/>
        </w:rPr>
        <w:tab/>
        <w:t>Attachment 2 (Legal Documents)</w:t>
      </w:r>
    </w:p>
    <w:p w14:paraId="08B431C6" w14:textId="77777777" w:rsidR="005E08A6" w:rsidRPr="00D31C39" w:rsidRDefault="005E08A6" w:rsidP="006C768D">
      <w:pPr>
        <w:tabs>
          <w:tab w:val="left" w:pos="585"/>
          <w:tab w:val="left" w:pos="1440"/>
          <w:tab w:val="left" w:pos="2520"/>
          <w:tab w:val="left" w:pos="3150"/>
          <w:tab w:val="left" w:pos="4230"/>
          <w:tab w:val="left" w:pos="5355"/>
          <w:tab w:val="left" w:pos="6570"/>
          <w:tab w:val="left" w:pos="7650"/>
          <w:tab w:val="left" w:pos="8640"/>
          <w:tab w:val="left" w:pos="9675"/>
          <w:tab w:val="left" w:pos="10710"/>
          <w:tab w:val="left" w:pos="11835"/>
        </w:tabs>
        <w:autoSpaceDE w:val="0"/>
        <w:autoSpaceDN w:val="0"/>
        <w:adjustRightInd w:val="0"/>
        <w:ind w:left="2160" w:hanging="1080"/>
        <w:rPr>
          <w:rFonts w:ascii="Arial" w:hAnsi="Arial" w:cs="Arial"/>
          <w:color w:val="000000"/>
          <w:spacing w:val="15"/>
          <w:sz w:val="22"/>
          <w:szCs w:val="22"/>
          <w:lang w:val="en-US"/>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(b)</w:t>
      </w:r>
      <w:r w:rsidRPr="00D31C39">
        <w:rPr>
          <w:rFonts w:ascii="Arial" w:hAnsi="Arial" w:cs="Arial"/>
          <w:color w:val="000000"/>
          <w:sz w:val="22"/>
          <w:szCs w:val="22"/>
        </w:rPr>
        <w:tab/>
        <w:t>Financial Documents to be submitted in Attachment 8.</w:t>
      </w:r>
    </w:p>
    <w:p w14:paraId="03E627EA" w14:textId="77777777" w:rsidR="005E08A6" w:rsidRPr="00D31C39" w:rsidRDefault="005E08A6" w:rsidP="008958A5">
      <w:pPr>
        <w:tabs>
          <w:tab w:val="left" w:pos="1080"/>
          <w:tab w:val="left" w:pos="1440"/>
          <w:tab w:val="left" w:pos="2160"/>
          <w:tab w:val="left" w:pos="4320"/>
          <w:tab w:val="left" w:pos="5040"/>
        </w:tabs>
        <w:rPr>
          <w:rFonts w:ascii="Arial" w:hAnsi="Arial" w:cs="Arial"/>
          <w:color w:val="000000"/>
          <w:sz w:val="22"/>
          <w:szCs w:val="22"/>
        </w:rPr>
      </w:pPr>
    </w:p>
    <w:p w14:paraId="2F95EB37" w14:textId="77777777" w:rsidR="005E08A6" w:rsidRPr="00D31C39" w:rsidRDefault="005E08A6" w:rsidP="008958A5">
      <w:pPr>
        <w:tabs>
          <w:tab w:val="left" w:pos="960"/>
          <w:tab w:val="left" w:pos="1800"/>
          <w:tab w:val="left" w:pos="2880"/>
        </w:tabs>
        <w:ind w:left="960" w:hanging="960"/>
        <w:rPr>
          <w:rFonts w:ascii="Arial" w:hAnsi="Arial" w:cs="Arial"/>
          <w:color w:val="000000"/>
          <w:sz w:val="22"/>
          <w:szCs w:val="22"/>
        </w:rPr>
      </w:pPr>
    </w:p>
    <w:p w14:paraId="256D6118" w14:textId="77777777" w:rsidR="005E08A6" w:rsidRPr="00D31C39" w:rsidRDefault="005E08A6" w:rsidP="00786EC4">
      <w:pPr>
        <w:tabs>
          <w:tab w:val="left" w:pos="585"/>
          <w:tab w:val="left" w:pos="1440"/>
          <w:tab w:val="left" w:pos="216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color w:val="000000"/>
          <w:sz w:val="22"/>
          <w:szCs w:val="22"/>
        </w:rPr>
      </w:pPr>
    </w:p>
    <w:p w14:paraId="70328D76" w14:textId="77777777" w:rsidR="005E08A6" w:rsidRPr="00D31C39" w:rsidRDefault="005E08A6" w:rsidP="00786EC4">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E69ED76" w14:textId="77777777" w:rsidR="005E08A6" w:rsidRPr="00D31C39" w:rsidRDefault="005E08A6" w:rsidP="00786EC4">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br w:type="page"/>
      </w:r>
      <w:r w:rsidRPr="00D31C39">
        <w:rPr>
          <w:rFonts w:ascii="Arial" w:hAnsi="Arial" w:cs="Arial"/>
          <w:b/>
          <w:bCs/>
          <w:color w:val="000000"/>
          <w:sz w:val="22"/>
          <w:szCs w:val="22"/>
        </w:rPr>
        <w:lastRenderedPageBreak/>
        <w:t>ATTACHMENT – 1</w:t>
      </w:r>
    </w:p>
    <w:p w14:paraId="20C7C2FA" w14:textId="77777777" w:rsidR="005E08A6" w:rsidRPr="00D31C39" w:rsidRDefault="005E08A6"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Page 1 of 1</w:t>
      </w:r>
    </w:p>
    <w:p w14:paraId="2A8FB502" w14:textId="77777777" w:rsidR="005E08A6" w:rsidRPr="00D31C39" w:rsidRDefault="005E08A6"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661FCC71" w14:textId="77777777" w:rsidR="005E08A6" w:rsidRPr="00D31C39" w:rsidRDefault="002702AF"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w:t>
      </w:r>
      <w:r w:rsidR="005E08A6" w:rsidRPr="00D31C39">
        <w:rPr>
          <w:rFonts w:ascii="Arial" w:hAnsi="Arial" w:cs="Arial"/>
          <w:b/>
          <w:bCs/>
          <w:color w:val="000000"/>
          <w:sz w:val="22"/>
          <w:szCs w:val="22"/>
          <w:lang w:val="en-US"/>
        </w:rPr>
        <w:t>PACKAGE</w:t>
      </w:r>
    </w:p>
    <w:p w14:paraId="6CF2E629"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3D74AE4D"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404FA01B" w14:textId="77777777" w:rsidR="005E08A6" w:rsidRPr="00D31C39" w:rsidRDefault="002702AF"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w:t>
      </w:r>
      <w:r w:rsidR="00AD5F0A" w:rsidRPr="00D31C39">
        <w:rPr>
          <w:rFonts w:ascii="Arial" w:hAnsi="Arial" w:cs="Arial"/>
          <w:b/>
          <w:bCs/>
          <w:color w:val="000000"/>
          <w:sz w:val="22"/>
          <w:szCs w:val="22"/>
          <w:lang w:val="en-US"/>
        </w:rPr>
        <w:t>………………….</w:t>
      </w:r>
      <w:r w:rsidR="005E08A6" w:rsidRPr="00D31C39">
        <w:rPr>
          <w:rFonts w:ascii="Arial" w:hAnsi="Arial" w:cs="Arial"/>
          <w:b/>
          <w:bCs/>
          <w:color w:val="000000"/>
          <w:sz w:val="22"/>
          <w:szCs w:val="22"/>
          <w:lang w:val="en-US"/>
        </w:rPr>
        <w:t xml:space="preserve"> POWER PROJECT, </w:t>
      </w:r>
    </w:p>
    <w:p w14:paraId="49BE075F" w14:textId="77777777" w:rsidR="005E08A6" w:rsidRPr="00D31C39" w:rsidRDefault="005E08A6" w:rsidP="00ED4E1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1A2DA001" w14:textId="77777777" w:rsidR="005E08A6" w:rsidRPr="00D31C39" w:rsidRDefault="005E08A6" w:rsidP="00ED4E1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BID DOCUMENT NO. </w:t>
      </w:r>
      <w:r w:rsidR="002702AF" w:rsidRPr="00D31C39">
        <w:rPr>
          <w:rFonts w:ascii="Arial" w:hAnsi="Arial" w:cs="Arial"/>
          <w:b/>
          <w:bCs/>
          <w:color w:val="000000"/>
          <w:sz w:val="22"/>
          <w:szCs w:val="22"/>
          <w:lang w:val="en-US"/>
        </w:rPr>
        <w:t>………………</w:t>
      </w:r>
    </w:p>
    <w:p w14:paraId="63600DB1"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rPr>
          <w:rFonts w:ascii="Arial" w:hAnsi="Arial" w:cs="Arial"/>
          <w:b/>
          <w:bCs/>
          <w:color w:val="000000"/>
          <w:sz w:val="22"/>
          <w:szCs w:val="22"/>
          <w:lang w:val="en-US"/>
        </w:rPr>
      </w:pPr>
    </w:p>
    <w:p w14:paraId="76FA3C81"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rPr>
          <w:rFonts w:ascii="Arial" w:hAnsi="Arial" w:cs="Arial"/>
          <w:b/>
          <w:bCs/>
          <w:color w:val="000000"/>
          <w:sz w:val="22"/>
          <w:szCs w:val="22"/>
          <w:lang w:val="en-US"/>
        </w:rPr>
      </w:pPr>
    </w:p>
    <w:p w14:paraId="78F00EB4"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rPr>
          <w:rFonts w:ascii="Arial" w:hAnsi="Arial" w:cs="Arial"/>
          <w:b/>
          <w:bCs/>
          <w:color w:val="000000"/>
          <w:sz w:val="22"/>
          <w:szCs w:val="22"/>
          <w:lang w:val="en-US"/>
        </w:rPr>
      </w:pPr>
    </w:p>
    <w:p w14:paraId="2C711AAF"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r w:rsidRPr="00D31C39">
        <w:rPr>
          <w:rFonts w:ascii="Arial" w:hAnsi="Arial" w:cs="Arial"/>
          <w:b/>
          <w:bCs/>
          <w:caps/>
          <w:color w:val="000000"/>
          <w:sz w:val="22"/>
          <w:szCs w:val="22"/>
          <w:lang w:val="en-US"/>
        </w:rPr>
        <w:t>BID SECURITY</w:t>
      </w:r>
      <w:r w:rsidR="009F233B">
        <w:rPr>
          <w:rFonts w:ascii="Arial" w:hAnsi="Arial" w:cs="Arial"/>
          <w:b/>
          <w:bCs/>
          <w:caps/>
          <w:color w:val="000000"/>
          <w:sz w:val="22"/>
          <w:szCs w:val="22"/>
          <w:lang w:val="en-US"/>
        </w:rPr>
        <w:t xml:space="preserve"> </w:t>
      </w:r>
      <w:r w:rsidR="009F233B" w:rsidRPr="00072968">
        <w:rPr>
          <w:rFonts w:ascii="Arial" w:hAnsi="Arial" w:cs="Arial"/>
          <w:b/>
          <w:bCs/>
          <w:caps/>
          <w:strike/>
          <w:color w:val="000000"/>
          <w:sz w:val="22"/>
          <w:szCs w:val="22"/>
          <w:lang w:val="en-US"/>
        </w:rPr>
        <w:t>Declaration</w:t>
      </w:r>
    </w:p>
    <w:p w14:paraId="0A1978D4"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0E3D1AE9"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593E1178"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3D31049B"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r w:rsidRPr="00D31C39">
        <w:rPr>
          <w:rFonts w:ascii="Arial" w:hAnsi="Arial" w:cs="Arial"/>
          <w:b/>
          <w:bCs/>
          <w:caps/>
          <w:color w:val="000000"/>
          <w:sz w:val="22"/>
          <w:szCs w:val="22"/>
          <w:lang w:val="en-US"/>
        </w:rPr>
        <w:t xml:space="preserve">Bidder to furnish Bid Security </w:t>
      </w:r>
      <w:r w:rsidR="009F233B" w:rsidRPr="00072968">
        <w:rPr>
          <w:rFonts w:ascii="Arial" w:hAnsi="Arial" w:cs="Arial"/>
          <w:b/>
          <w:bCs/>
          <w:caps/>
          <w:strike/>
          <w:color w:val="000000"/>
          <w:sz w:val="22"/>
          <w:szCs w:val="22"/>
          <w:lang w:val="en-US"/>
        </w:rPr>
        <w:t>DECLARATION</w:t>
      </w:r>
      <w:r w:rsidR="009F233B">
        <w:rPr>
          <w:rFonts w:ascii="Arial" w:hAnsi="Arial" w:cs="Arial"/>
          <w:b/>
          <w:bCs/>
          <w:caps/>
          <w:color w:val="000000"/>
          <w:sz w:val="22"/>
          <w:szCs w:val="22"/>
          <w:lang w:val="en-US"/>
        </w:rPr>
        <w:t xml:space="preserve"> </w:t>
      </w:r>
      <w:r w:rsidRPr="00D31C39">
        <w:rPr>
          <w:rFonts w:ascii="Arial" w:hAnsi="Arial" w:cs="Arial"/>
          <w:b/>
          <w:bCs/>
          <w:caps/>
          <w:color w:val="000000"/>
          <w:sz w:val="22"/>
          <w:szCs w:val="22"/>
          <w:lang w:val="en-US"/>
        </w:rPr>
        <w:t>in line with</w:t>
      </w:r>
    </w:p>
    <w:p w14:paraId="1C8A8A40" w14:textId="77777777" w:rsidR="005E08A6" w:rsidRPr="00144B6C"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r w:rsidRPr="00D31C39">
        <w:rPr>
          <w:rFonts w:ascii="Arial" w:hAnsi="Arial" w:cs="Arial"/>
          <w:b/>
          <w:bCs/>
          <w:caps/>
          <w:color w:val="000000"/>
          <w:sz w:val="22"/>
          <w:szCs w:val="22"/>
          <w:lang w:val="en-US"/>
        </w:rPr>
        <w:t xml:space="preserve">ITB Clause 14.0 </w:t>
      </w:r>
      <w:r w:rsidRPr="00144B6C">
        <w:rPr>
          <w:rFonts w:ascii="Arial" w:hAnsi="Arial" w:cs="Arial"/>
          <w:b/>
          <w:bCs/>
          <w:caps/>
          <w:strike/>
          <w:color w:val="000000"/>
          <w:sz w:val="22"/>
          <w:szCs w:val="22"/>
          <w:lang w:val="en-US"/>
        </w:rPr>
        <w:t>and as per format given</w:t>
      </w:r>
    </w:p>
    <w:p w14:paraId="09E667DC" w14:textId="77777777" w:rsidR="005E08A6" w:rsidRPr="00144B6C" w:rsidRDefault="005E08A6" w:rsidP="00ED4E12">
      <w:pPr>
        <w:autoSpaceDE w:val="0"/>
        <w:autoSpaceDN w:val="0"/>
        <w:adjustRightInd w:val="0"/>
        <w:jc w:val="center"/>
        <w:rPr>
          <w:rFonts w:ascii="Arial" w:hAnsi="Arial" w:cs="Arial"/>
          <w:b/>
          <w:bCs/>
          <w:caps/>
          <w:strike/>
          <w:color w:val="000000"/>
          <w:sz w:val="22"/>
          <w:szCs w:val="22"/>
          <w:lang w:val="en-US"/>
        </w:rPr>
      </w:pPr>
      <w:r w:rsidRPr="00144B6C">
        <w:rPr>
          <w:rFonts w:ascii="Arial" w:hAnsi="Arial" w:cs="Arial"/>
          <w:b/>
          <w:bCs/>
          <w:caps/>
          <w:strike/>
          <w:color w:val="000000"/>
          <w:sz w:val="22"/>
          <w:szCs w:val="22"/>
          <w:lang w:val="en-US"/>
        </w:rPr>
        <w:t>at SL. No. 1 of Section VIII</w:t>
      </w:r>
    </w:p>
    <w:p w14:paraId="672B15A5" w14:textId="77777777" w:rsidR="005E08A6" w:rsidRPr="00144B6C" w:rsidRDefault="005E08A6" w:rsidP="00ED4E12">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center"/>
        <w:rPr>
          <w:rFonts w:ascii="Arial" w:hAnsi="Arial" w:cs="Arial"/>
          <w:b/>
          <w:bCs/>
          <w:strike/>
          <w:color w:val="000000"/>
          <w:sz w:val="22"/>
          <w:szCs w:val="22"/>
        </w:rPr>
      </w:pPr>
      <w:r w:rsidRPr="00144B6C">
        <w:rPr>
          <w:rFonts w:ascii="Arial" w:hAnsi="Arial" w:cs="Arial"/>
          <w:b/>
          <w:bCs/>
          <w:caps/>
          <w:strike/>
          <w:color w:val="000000"/>
          <w:sz w:val="22"/>
          <w:szCs w:val="22"/>
          <w:lang w:val="en-US"/>
        </w:rPr>
        <w:t>(Forms &amp; Procedures) – BOOK 3 OF 3</w:t>
      </w:r>
    </w:p>
    <w:p w14:paraId="7AEA5A04"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0B8C4E0F"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209B39A4"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7DFF1826"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E4E6643"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0B5E6F0"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D6973C8"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118B9D65"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421E816"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13D156E8"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0FFBD9F"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4E1A7792"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869EAB6"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425E3DAE"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47115D4"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715F22C8"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9C63868"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746EE165"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5CC9C3F2"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436EF640"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12E9DF34"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1247B39"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5F980F6C" w14:textId="77777777" w:rsidR="005E08A6" w:rsidRPr="00D31C39" w:rsidRDefault="005E08A6" w:rsidP="005D6DDC">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7949AA4" w14:textId="77777777" w:rsidR="00AD5F0A" w:rsidRPr="00D31C39" w:rsidRDefault="00B06A48" w:rsidP="00E20142">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br w:type="page"/>
      </w:r>
      <w:r w:rsidR="00AD5F0A" w:rsidRPr="00D31C39">
        <w:rPr>
          <w:rFonts w:ascii="Arial" w:hAnsi="Arial" w:cs="Arial"/>
          <w:b/>
          <w:bCs/>
          <w:color w:val="000000"/>
          <w:sz w:val="22"/>
          <w:szCs w:val="22"/>
        </w:rPr>
        <w:lastRenderedPageBreak/>
        <w:t>ATTACHMENT – 1A</w:t>
      </w:r>
    </w:p>
    <w:p w14:paraId="4AFD81CF"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Page 1 of 1</w:t>
      </w:r>
    </w:p>
    <w:p w14:paraId="7A69C22E"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464B52B3"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sidRPr="006C7EE1">
        <w:rPr>
          <w:rFonts w:ascii="Arial" w:hAnsi="Arial" w:cs="Arial"/>
          <w:b/>
          <w:bCs/>
          <w:caps/>
          <w:strike/>
          <w:color w:val="000000"/>
          <w:sz w:val="22"/>
          <w:szCs w:val="22"/>
          <w:lang w:val="en-US"/>
        </w:rPr>
        <w:t xml:space="preserve">………… </w:t>
      </w:r>
      <w:r w:rsidRPr="006C7EE1">
        <w:rPr>
          <w:rFonts w:ascii="Arial" w:hAnsi="Arial" w:cs="Arial"/>
          <w:b/>
          <w:bCs/>
          <w:strike/>
          <w:color w:val="000000"/>
          <w:sz w:val="22"/>
          <w:szCs w:val="22"/>
          <w:lang w:val="en-US"/>
        </w:rPr>
        <w:t>PACKAGE</w:t>
      </w:r>
    </w:p>
    <w:p w14:paraId="52B07DC2"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sidRPr="006C7EE1">
        <w:rPr>
          <w:rFonts w:ascii="Arial" w:hAnsi="Arial" w:cs="Arial"/>
          <w:b/>
          <w:bCs/>
          <w:strike/>
          <w:color w:val="000000"/>
          <w:sz w:val="22"/>
          <w:szCs w:val="22"/>
          <w:lang w:val="en-US"/>
        </w:rPr>
        <w:t xml:space="preserve">FOR </w:t>
      </w:r>
    </w:p>
    <w:p w14:paraId="57D5686C"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p>
    <w:p w14:paraId="3113D51F"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sidRPr="006C7EE1">
        <w:rPr>
          <w:rFonts w:ascii="Arial" w:hAnsi="Arial" w:cs="Arial"/>
          <w:b/>
          <w:bCs/>
          <w:strike/>
          <w:color w:val="000000"/>
          <w:sz w:val="22"/>
          <w:szCs w:val="22"/>
          <w:lang w:val="en-US"/>
        </w:rPr>
        <w:t xml:space="preserve">………………………………. POWER PROJECT, </w:t>
      </w:r>
    </w:p>
    <w:p w14:paraId="60E3D097" w14:textId="77777777" w:rsidR="00AD5F0A" w:rsidRPr="006C7EE1" w:rsidRDefault="00AD5F0A" w:rsidP="00AD5F0A">
      <w:pPr>
        <w:tabs>
          <w:tab w:val="left" w:pos="1440"/>
          <w:tab w:val="left" w:pos="2160"/>
          <w:tab w:val="left" w:pos="2880"/>
          <w:tab w:val="left" w:pos="7740"/>
        </w:tabs>
        <w:autoSpaceDE w:val="0"/>
        <w:autoSpaceDN w:val="0"/>
        <w:adjustRightInd w:val="0"/>
        <w:jc w:val="center"/>
        <w:rPr>
          <w:rFonts w:ascii="Arial" w:hAnsi="Arial" w:cs="Arial"/>
          <w:b/>
          <w:bCs/>
          <w:strike/>
          <w:color w:val="000000"/>
          <w:sz w:val="22"/>
          <w:szCs w:val="22"/>
          <w:lang w:val="en-US"/>
        </w:rPr>
      </w:pPr>
    </w:p>
    <w:p w14:paraId="1EC611E4" w14:textId="77777777" w:rsidR="00AD5F0A" w:rsidRPr="006C7EE1" w:rsidRDefault="00AD5F0A" w:rsidP="00AD5F0A">
      <w:pPr>
        <w:tabs>
          <w:tab w:val="left" w:pos="1440"/>
          <w:tab w:val="left" w:pos="2160"/>
          <w:tab w:val="left" w:pos="2880"/>
          <w:tab w:val="left" w:pos="7740"/>
        </w:tabs>
        <w:autoSpaceDE w:val="0"/>
        <w:autoSpaceDN w:val="0"/>
        <w:adjustRightInd w:val="0"/>
        <w:jc w:val="center"/>
        <w:rPr>
          <w:rFonts w:ascii="Arial" w:hAnsi="Arial" w:cs="Arial"/>
          <w:b/>
          <w:bCs/>
          <w:strike/>
          <w:color w:val="000000"/>
          <w:sz w:val="22"/>
          <w:szCs w:val="22"/>
          <w:lang w:val="en-US"/>
        </w:rPr>
      </w:pPr>
      <w:r w:rsidRPr="006C7EE1">
        <w:rPr>
          <w:rFonts w:ascii="Arial" w:hAnsi="Arial" w:cs="Arial"/>
          <w:b/>
          <w:bCs/>
          <w:strike/>
          <w:color w:val="000000"/>
          <w:sz w:val="22"/>
          <w:szCs w:val="22"/>
          <w:lang w:val="en-US"/>
        </w:rPr>
        <w:t>BID DOCUMENT NO. -………………</w:t>
      </w:r>
    </w:p>
    <w:p w14:paraId="2FA913EC"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rPr>
          <w:rFonts w:ascii="Arial" w:hAnsi="Arial" w:cs="Arial"/>
          <w:b/>
          <w:bCs/>
          <w:strike/>
          <w:color w:val="000000"/>
          <w:sz w:val="22"/>
          <w:szCs w:val="22"/>
          <w:lang w:val="en-US"/>
        </w:rPr>
      </w:pPr>
    </w:p>
    <w:p w14:paraId="046E1224"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rPr>
          <w:rFonts w:ascii="Arial" w:hAnsi="Arial" w:cs="Arial"/>
          <w:b/>
          <w:bCs/>
          <w:strike/>
          <w:color w:val="000000"/>
          <w:sz w:val="22"/>
          <w:szCs w:val="22"/>
          <w:lang w:val="en-US"/>
        </w:rPr>
      </w:pPr>
    </w:p>
    <w:p w14:paraId="0DBA948C"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rPr>
          <w:rFonts w:ascii="Arial" w:hAnsi="Arial" w:cs="Arial"/>
          <w:b/>
          <w:bCs/>
          <w:strike/>
          <w:color w:val="000000"/>
          <w:sz w:val="22"/>
          <w:szCs w:val="22"/>
          <w:lang w:val="en-US"/>
        </w:rPr>
      </w:pPr>
    </w:p>
    <w:p w14:paraId="49E16B71"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r w:rsidRPr="006C7EE1">
        <w:rPr>
          <w:rFonts w:ascii="Arial" w:hAnsi="Arial" w:cs="Arial"/>
          <w:b/>
          <w:bCs/>
          <w:caps/>
          <w:strike/>
          <w:color w:val="000000"/>
          <w:sz w:val="22"/>
          <w:szCs w:val="22"/>
          <w:lang w:val="en-US"/>
        </w:rPr>
        <w:t>TENDER FEE</w:t>
      </w:r>
    </w:p>
    <w:p w14:paraId="67E3AACF"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p>
    <w:p w14:paraId="241CC275"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p>
    <w:p w14:paraId="7E5CD49F"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p>
    <w:p w14:paraId="4A55DAF6"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caps/>
          <w:strike/>
          <w:color w:val="000000"/>
          <w:sz w:val="22"/>
          <w:szCs w:val="22"/>
          <w:lang w:val="en-US"/>
        </w:rPr>
      </w:pPr>
      <w:r w:rsidRPr="006C7EE1">
        <w:rPr>
          <w:rFonts w:ascii="Arial" w:hAnsi="Arial" w:cs="Arial"/>
          <w:b/>
          <w:bCs/>
          <w:caps/>
          <w:strike/>
          <w:color w:val="000000"/>
          <w:sz w:val="22"/>
          <w:szCs w:val="22"/>
          <w:lang w:val="en-US"/>
        </w:rPr>
        <w:t>Bidder to furnish TENDER FEE in line with</w:t>
      </w:r>
    </w:p>
    <w:p w14:paraId="5ABDEB4E" w14:textId="77777777" w:rsidR="00AD5F0A" w:rsidRPr="006C7EE1" w:rsidRDefault="00AD5F0A" w:rsidP="00AD5F0A">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rPr>
      </w:pPr>
      <w:r w:rsidRPr="006C7EE1">
        <w:rPr>
          <w:rFonts w:ascii="Arial" w:hAnsi="Arial" w:cs="Arial"/>
          <w:b/>
          <w:bCs/>
          <w:caps/>
          <w:strike/>
          <w:color w:val="000000"/>
          <w:sz w:val="22"/>
          <w:szCs w:val="22"/>
          <w:lang w:val="en-US"/>
        </w:rPr>
        <w:t>ITB Clause 14.</w:t>
      </w:r>
      <w:r w:rsidR="00EF180E" w:rsidRPr="006C7EE1">
        <w:rPr>
          <w:rFonts w:ascii="Arial" w:hAnsi="Arial" w:cs="Arial"/>
          <w:b/>
          <w:bCs/>
          <w:caps/>
          <w:strike/>
          <w:color w:val="000000"/>
          <w:sz w:val="22"/>
          <w:szCs w:val="22"/>
          <w:lang w:val="en-US"/>
        </w:rPr>
        <w:t>10</w:t>
      </w:r>
    </w:p>
    <w:p w14:paraId="42F8E44E"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15B5D6D"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091BF751"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10EB944D"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8A51874"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0A7E2BF"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33B2939A"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4D54918"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656208DD"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7CFAFCBE" w14:textId="77777777" w:rsidR="00AD5F0A" w:rsidRPr="00D31C39" w:rsidRDefault="00AD5F0A" w:rsidP="00AD5F0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pPr>
    </w:p>
    <w:p w14:paraId="43BF0BE5"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1338283C"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6C6C49AE"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115387C8"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4C8CC8F7"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006863E"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2558E28D"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DF7EF85"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0BACB948"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7C4CAB36"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24512F54"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99174F8"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3C412490"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2A247351"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368BD72"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7438A224"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3BB13637"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1879AEA1"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0F2D1761"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4FE6A341"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E11C53C"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6AC879B8"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27F26967"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19C25B14"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502CCCC1"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61B7F4AF" w14:textId="77777777" w:rsidR="00AD5F0A" w:rsidRPr="00D31C39" w:rsidRDefault="00AD5F0A"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6932BEFB" w14:textId="77777777" w:rsidR="00AD5F0A" w:rsidRPr="00D31C39" w:rsidRDefault="00B06A48"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br w:type="page"/>
      </w:r>
    </w:p>
    <w:p w14:paraId="5AD5821E" w14:textId="77777777" w:rsidR="005E08A6" w:rsidRPr="00D31C39" w:rsidRDefault="005E08A6"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ATTACHMENT – 2</w:t>
      </w:r>
    </w:p>
    <w:p w14:paraId="4BED980F" w14:textId="77777777" w:rsidR="005E08A6" w:rsidRPr="00D31C39" w:rsidRDefault="005E08A6"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Page 1 of 1</w:t>
      </w:r>
    </w:p>
    <w:p w14:paraId="74EF4526" w14:textId="77777777" w:rsidR="005E08A6" w:rsidRPr="00D31C39" w:rsidRDefault="005E08A6" w:rsidP="00793529">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color w:val="000000"/>
          <w:sz w:val="22"/>
          <w:szCs w:val="22"/>
        </w:rPr>
      </w:pPr>
    </w:p>
    <w:p w14:paraId="1A3CAA8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2465FFB1"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780EE13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6DE22855"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w:t>
      </w:r>
      <w:r w:rsidR="00AD5F0A" w:rsidRPr="00D31C39">
        <w:rPr>
          <w:rFonts w:ascii="Arial" w:hAnsi="Arial" w:cs="Arial"/>
          <w:b/>
          <w:bCs/>
          <w:color w:val="000000"/>
          <w:sz w:val="22"/>
          <w:szCs w:val="22"/>
          <w:lang w:val="en-US"/>
        </w:rPr>
        <w:t>……………</w:t>
      </w:r>
      <w:proofErr w:type="gramStart"/>
      <w:r w:rsidR="00AD5F0A" w:rsidRPr="00D31C39">
        <w:rPr>
          <w:rFonts w:ascii="Arial" w:hAnsi="Arial" w:cs="Arial"/>
          <w:b/>
          <w:bCs/>
          <w:color w:val="000000"/>
          <w:sz w:val="22"/>
          <w:szCs w:val="22"/>
          <w:lang w:val="en-US"/>
        </w:rPr>
        <w:t>….</w:t>
      </w:r>
      <w:r w:rsidRPr="00D31C39">
        <w:rPr>
          <w:rFonts w:ascii="Arial" w:hAnsi="Arial" w:cs="Arial"/>
          <w:b/>
          <w:bCs/>
          <w:color w:val="000000"/>
          <w:sz w:val="22"/>
          <w:szCs w:val="22"/>
          <w:lang w:val="en-US"/>
        </w:rPr>
        <w:t>POWER</w:t>
      </w:r>
      <w:proofErr w:type="gramEnd"/>
      <w:r w:rsidRPr="00D31C39">
        <w:rPr>
          <w:rFonts w:ascii="Arial" w:hAnsi="Arial" w:cs="Arial"/>
          <w:b/>
          <w:bCs/>
          <w:color w:val="000000"/>
          <w:sz w:val="22"/>
          <w:szCs w:val="22"/>
          <w:lang w:val="en-US"/>
        </w:rPr>
        <w:t xml:space="preserve"> PROJECT, </w:t>
      </w:r>
    </w:p>
    <w:p w14:paraId="183237BF"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59915F65"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39058AB2"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rPr>
          <w:rFonts w:ascii="Arial" w:hAnsi="Arial" w:cs="Arial"/>
          <w:b/>
          <w:bCs/>
          <w:color w:val="000000"/>
          <w:sz w:val="22"/>
          <w:szCs w:val="22"/>
          <w:lang w:val="en-US"/>
        </w:rPr>
      </w:pPr>
    </w:p>
    <w:p w14:paraId="24A6A2CF"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rPr>
          <w:rFonts w:ascii="Arial" w:hAnsi="Arial" w:cs="Arial"/>
          <w:b/>
          <w:bCs/>
          <w:color w:val="000000"/>
          <w:sz w:val="22"/>
          <w:szCs w:val="22"/>
          <w:lang w:val="en-US"/>
        </w:rPr>
      </w:pPr>
    </w:p>
    <w:p w14:paraId="27C0B85E"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DOCUMENTS RELATED TO LEGAL STATUS OF BIDDER</w:t>
      </w:r>
    </w:p>
    <w:p w14:paraId="276DA778"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34BE7EB6"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0B0FD6F9"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79B6D38A"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75DE411A"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6A7478E8" w14:textId="77777777" w:rsidR="005E08A6" w:rsidRPr="00D31C39" w:rsidRDefault="005E08A6" w:rsidP="00ED4E1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r w:rsidRPr="00D31C39">
        <w:rPr>
          <w:rFonts w:ascii="Arial" w:hAnsi="Arial" w:cs="Arial"/>
          <w:b/>
          <w:bCs/>
          <w:caps/>
          <w:color w:val="000000"/>
          <w:sz w:val="22"/>
          <w:szCs w:val="22"/>
          <w:lang w:val="en-US"/>
        </w:rPr>
        <w:t xml:space="preserve">BIDDER TO ATTACH THE LEGAL DOCUMENTS IN </w:t>
      </w:r>
    </w:p>
    <w:p w14:paraId="114F3CDE" w14:textId="77777777" w:rsidR="005E08A6" w:rsidRPr="00D31C39" w:rsidRDefault="005E08A6" w:rsidP="00ED4E12">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center"/>
        <w:rPr>
          <w:rFonts w:ascii="Arial" w:hAnsi="Arial" w:cs="Arial"/>
          <w:b/>
          <w:bCs/>
          <w:color w:val="000000"/>
          <w:sz w:val="22"/>
          <w:szCs w:val="22"/>
        </w:rPr>
      </w:pPr>
      <w:r w:rsidRPr="00D31C39">
        <w:rPr>
          <w:rFonts w:ascii="Arial" w:hAnsi="Arial" w:cs="Arial"/>
          <w:b/>
          <w:bCs/>
          <w:caps/>
          <w:color w:val="000000"/>
          <w:sz w:val="22"/>
          <w:szCs w:val="22"/>
          <w:lang w:val="en-US"/>
        </w:rPr>
        <w:t>ACCORDANCE WITH ITB SUB-CLAUSE 11.</w:t>
      </w:r>
      <w:r w:rsidR="00AB6651" w:rsidRPr="00D31C39">
        <w:rPr>
          <w:rFonts w:ascii="Arial" w:hAnsi="Arial" w:cs="Arial"/>
          <w:b/>
          <w:bCs/>
          <w:caps/>
          <w:color w:val="000000"/>
          <w:sz w:val="22"/>
          <w:szCs w:val="22"/>
          <w:lang w:val="en-US"/>
        </w:rPr>
        <w:t>1.1(B</w:t>
      </w:r>
      <w:r w:rsidR="00EF180E" w:rsidRPr="00D31C39">
        <w:rPr>
          <w:rFonts w:ascii="Arial" w:hAnsi="Arial" w:cs="Arial"/>
          <w:b/>
          <w:bCs/>
          <w:caps/>
          <w:color w:val="000000"/>
          <w:sz w:val="22"/>
          <w:szCs w:val="22"/>
          <w:lang w:val="en-US"/>
        </w:rPr>
        <w:t>)</w:t>
      </w:r>
      <w:r w:rsidRPr="00D31C39">
        <w:rPr>
          <w:rFonts w:ascii="Arial" w:hAnsi="Arial" w:cs="Arial"/>
          <w:b/>
          <w:bCs/>
          <w:caps/>
          <w:color w:val="000000"/>
          <w:sz w:val="22"/>
          <w:szCs w:val="22"/>
          <w:lang w:val="en-US"/>
        </w:rPr>
        <w:t>(</w:t>
      </w:r>
      <w:r w:rsidRPr="00D31C39">
        <w:rPr>
          <w:rFonts w:ascii="Arial" w:hAnsi="Arial" w:cs="Arial"/>
          <w:b/>
          <w:bCs/>
          <w:color w:val="000000"/>
          <w:sz w:val="22"/>
          <w:szCs w:val="22"/>
          <w:lang w:val="en-US"/>
        </w:rPr>
        <w:t>b</w:t>
      </w:r>
      <w:r w:rsidRPr="00D31C39">
        <w:rPr>
          <w:rFonts w:ascii="Arial" w:hAnsi="Arial" w:cs="Arial"/>
          <w:b/>
          <w:bCs/>
          <w:caps/>
          <w:color w:val="000000"/>
          <w:sz w:val="22"/>
          <w:szCs w:val="22"/>
          <w:lang w:val="en-US"/>
        </w:rPr>
        <w:t>)</w:t>
      </w:r>
    </w:p>
    <w:p w14:paraId="27DEC94C" w14:textId="77777777" w:rsidR="005E08A6" w:rsidRPr="00D31C39" w:rsidRDefault="005E08A6" w:rsidP="00F7553E">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rPr>
          <w:rFonts w:ascii="Arial" w:hAnsi="Arial" w:cs="Arial"/>
          <w:b/>
          <w:bCs/>
          <w:color w:val="000000"/>
          <w:sz w:val="22"/>
          <w:szCs w:val="22"/>
        </w:rPr>
        <w:sectPr w:rsidR="005E08A6" w:rsidRPr="00D31C39" w:rsidSect="00601ADD">
          <w:pgSz w:w="12240" w:h="15840" w:code="1"/>
          <w:pgMar w:top="1080" w:right="1080" w:bottom="907" w:left="1440" w:header="432" w:footer="720" w:gutter="0"/>
          <w:pgNumType w:start="1"/>
          <w:cols w:space="720"/>
          <w:noEndnote/>
        </w:sectPr>
      </w:pPr>
    </w:p>
    <w:p w14:paraId="268F3BA0" w14:textId="5DEC6FB1" w:rsidR="0002251F" w:rsidRDefault="003D3197"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r>
        <w:rPr>
          <w:rFonts w:ascii="Arial" w:hAnsi="Arial" w:cs="Arial"/>
          <w:b/>
          <w:bCs/>
          <w:caps/>
          <w:color w:val="000000"/>
          <w:sz w:val="22"/>
          <w:szCs w:val="22"/>
          <w:lang w:val="en-US"/>
        </w:rPr>
        <w:lastRenderedPageBreak/>
        <w:t xml:space="preserve">             </w:t>
      </w:r>
      <w:r w:rsidR="0002251F" w:rsidRPr="00175A56">
        <w:rPr>
          <w:rFonts w:ascii="Arial" w:hAnsi="Arial" w:cs="Arial"/>
          <w:b/>
          <w:bCs/>
          <w:caps/>
          <w:color w:val="000000"/>
          <w:sz w:val="22"/>
          <w:szCs w:val="22"/>
          <w:highlight w:val="green"/>
          <w:lang w:val="en-US"/>
        </w:rPr>
        <w:t>Replaced b</w:t>
      </w:r>
      <w:r w:rsidR="00175A56" w:rsidRPr="00175A56">
        <w:rPr>
          <w:rFonts w:ascii="Arial" w:hAnsi="Arial" w:cs="Arial"/>
          <w:b/>
          <w:bCs/>
          <w:caps/>
          <w:color w:val="000000"/>
          <w:sz w:val="22"/>
          <w:szCs w:val="22"/>
          <w:highlight w:val="green"/>
          <w:lang w:val="en-US"/>
        </w:rPr>
        <w:t>Y</w:t>
      </w:r>
      <w:r w:rsidR="0002251F" w:rsidRPr="00175A56">
        <w:rPr>
          <w:rFonts w:ascii="Arial" w:hAnsi="Arial" w:cs="Arial"/>
          <w:b/>
          <w:bCs/>
          <w:caps/>
          <w:color w:val="000000"/>
          <w:sz w:val="22"/>
          <w:szCs w:val="22"/>
          <w:highlight w:val="green"/>
          <w:lang w:val="en-US"/>
        </w:rPr>
        <w:t xml:space="preserve"> Annexure I of QUALIFYING REQUIREMENT AND DOCUMENT VERIFICATION</w:t>
      </w:r>
    </w:p>
    <w:p w14:paraId="738DAD17" w14:textId="77777777" w:rsidR="0002251F" w:rsidRDefault="0002251F"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428E11B4" w14:textId="77777777" w:rsidR="0002251F" w:rsidRDefault="0002251F"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28DD2860" w14:textId="394238B1" w:rsidR="00A034B2" w:rsidRPr="0002251F" w:rsidRDefault="003D3197"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Pr>
          <w:rFonts w:ascii="Arial" w:hAnsi="Arial" w:cs="Arial"/>
          <w:b/>
          <w:bCs/>
          <w:caps/>
          <w:color w:val="000000"/>
          <w:sz w:val="22"/>
          <w:szCs w:val="22"/>
          <w:lang w:val="en-US"/>
        </w:rPr>
        <w:t xml:space="preserve">                                                     </w:t>
      </w:r>
      <w:r w:rsidR="00A034B2" w:rsidRPr="0002251F">
        <w:rPr>
          <w:rFonts w:ascii="Arial" w:hAnsi="Arial" w:cs="Arial"/>
          <w:b/>
          <w:bCs/>
          <w:caps/>
          <w:strike/>
          <w:color w:val="000000"/>
          <w:sz w:val="22"/>
          <w:szCs w:val="22"/>
          <w:lang w:val="en-US"/>
        </w:rPr>
        <w:t xml:space="preserve">………… </w:t>
      </w:r>
      <w:r w:rsidR="00A034B2" w:rsidRPr="0002251F">
        <w:rPr>
          <w:rFonts w:ascii="Arial" w:hAnsi="Arial" w:cs="Arial"/>
          <w:b/>
          <w:bCs/>
          <w:strike/>
          <w:color w:val="000000"/>
          <w:sz w:val="22"/>
          <w:szCs w:val="22"/>
          <w:lang w:val="en-US"/>
        </w:rPr>
        <w:t>PACKAGE</w:t>
      </w:r>
      <w:r w:rsidRPr="0002251F">
        <w:rPr>
          <w:rFonts w:ascii="Arial" w:hAnsi="Arial" w:cs="Arial"/>
          <w:b/>
          <w:bCs/>
          <w:strike/>
          <w:color w:val="000000"/>
          <w:sz w:val="22"/>
          <w:szCs w:val="22"/>
          <w:lang w:val="en-US"/>
        </w:rPr>
        <w:t xml:space="preserve">                                   </w:t>
      </w:r>
      <w:r w:rsidRPr="0002251F">
        <w:rPr>
          <w:rFonts w:ascii="Arial" w:hAnsi="Arial" w:cs="Arial"/>
          <w:b/>
          <w:bCs/>
          <w:strike/>
          <w:color w:val="000000"/>
          <w:sz w:val="22"/>
          <w:szCs w:val="22"/>
          <w:highlight w:val="yellow"/>
          <w:lang w:val="en-US"/>
        </w:rPr>
        <w:t>ATTACHMENT 3</w:t>
      </w:r>
    </w:p>
    <w:p w14:paraId="4762B474" w14:textId="77777777" w:rsidR="00A034B2" w:rsidRPr="0002251F"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sidRPr="0002251F">
        <w:rPr>
          <w:rFonts w:ascii="Arial" w:hAnsi="Arial" w:cs="Arial"/>
          <w:b/>
          <w:bCs/>
          <w:strike/>
          <w:color w:val="000000"/>
          <w:sz w:val="22"/>
          <w:szCs w:val="22"/>
          <w:lang w:val="en-US"/>
        </w:rPr>
        <w:t xml:space="preserve">FOR </w:t>
      </w:r>
    </w:p>
    <w:p w14:paraId="30B1AE38" w14:textId="77777777" w:rsidR="00A034B2" w:rsidRPr="0002251F"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p>
    <w:p w14:paraId="2B755949" w14:textId="30065613" w:rsidR="00A034B2" w:rsidRPr="0002251F" w:rsidRDefault="00750BB1"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strike/>
          <w:color w:val="000000"/>
          <w:sz w:val="22"/>
          <w:szCs w:val="22"/>
          <w:lang w:val="en-US"/>
        </w:rPr>
      </w:pPr>
      <w:r w:rsidRPr="0002251F">
        <w:rPr>
          <w:rFonts w:ascii="Arial" w:hAnsi="Arial" w:cs="Arial"/>
          <w:b/>
          <w:bCs/>
          <w:strike/>
          <w:color w:val="000000"/>
          <w:sz w:val="22"/>
          <w:szCs w:val="22"/>
          <w:lang w:val="en-US"/>
        </w:rPr>
        <w:t>NTPP BRBCL</w:t>
      </w:r>
      <w:r w:rsidR="00A034B2" w:rsidRPr="0002251F">
        <w:rPr>
          <w:rFonts w:ascii="Arial" w:hAnsi="Arial" w:cs="Arial"/>
          <w:b/>
          <w:bCs/>
          <w:strike/>
          <w:color w:val="000000"/>
          <w:sz w:val="22"/>
          <w:szCs w:val="22"/>
          <w:lang w:val="en-US"/>
        </w:rPr>
        <w:t xml:space="preserve">, </w:t>
      </w:r>
    </w:p>
    <w:p w14:paraId="4FEF0F2C" w14:textId="77777777" w:rsidR="00A034B2" w:rsidRPr="0002251F" w:rsidRDefault="00A034B2" w:rsidP="00A034B2">
      <w:pPr>
        <w:tabs>
          <w:tab w:val="left" w:pos="1440"/>
          <w:tab w:val="left" w:pos="2160"/>
          <w:tab w:val="left" w:pos="2880"/>
          <w:tab w:val="left" w:pos="7740"/>
        </w:tabs>
        <w:autoSpaceDE w:val="0"/>
        <w:autoSpaceDN w:val="0"/>
        <w:adjustRightInd w:val="0"/>
        <w:jc w:val="center"/>
        <w:rPr>
          <w:rFonts w:ascii="Arial" w:hAnsi="Arial" w:cs="Arial"/>
          <w:b/>
          <w:bCs/>
          <w:strike/>
          <w:color w:val="000000"/>
          <w:sz w:val="22"/>
          <w:szCs w:val="22"/>
          <w:lang w:val="en-US"/>
        </w:rPr>
      </w:pPr>
    </w:p>
    <w:p w14:paraId="2125FA08" w14:textId="77777777" w:rsidR="005E08A6" w:rsidRPr="0002251F" w:rsidRDefault="005E08A6" w:rsidP="00F33975">
      <w:pPr>
        <w:tabs>
          <w:tab w:val="left" w:pos="1440"/>
          <w:tab w:val="left" w:pos="3600"/>
          <w:tab w:val="left" w:pos="6075"/>
        </w:tabs>
        <w:autoSpaceDE w:val="0"/>
        <w:autoSpaceDN w:val="0"/>
        <w:adjustRightInd w:val="0"/>
        <w:ind w:left="360" w:hanging="360"/>
        <w:jc w:val="both"/>
        <w:rPr>
          <w:rFonts w:ascii="Arial" w:hAnsi="Arial" w:cs="Arial"/>
          <w:strike/>
          <w:sz w:val="22"/>
          <w:szCs w:val="22"/>
        </w:rPr>
      </w:pPr>
      <w:r w:rsidRPr="0002251F">
        <w:rPr>
          <w:rFonts w:ascii="Arial" w:hAnsi="Arial" w:cs="Arial"/>
          <w:b/>
          <w:bCs/>
          <w:strike/>
          <w:sz w:val="22"/>
          <w:szCs w:val="22"/>
          <w:lang w:val="en-IN" w:eastAsia="en-IN"/>
        </w:rPr>
        <w:tab/>
      </w:r>
    </w:p>
    <w:p w14:paraId="48F5BFBA" w14:textId="77777777" w:rsidR="00D35C83" w:rsidRPr="0002251F" w:rsidRDefault="00D07A2E" w:rsidP="00D35C83">
      <w:pPr>
        <w:tabs>
          <w:tab w:val="left" w:pos="720"/>
        </w:tabs>
        <w:autoSpaceDE w:val="0"/>
        <w:autoSpaceDN w:val="0"/>
        <w:adjustRightInd w:val="0"/>
        <w:ind w:left="720" w:hanging="720"/>
        <w:jc w:val="both"/>
        <w:rPr>
          <w:rFonts w:ascii="Arial" w:hAnsi="Arial" w:cs="Arial"/>
          <w:b/>
          <w:strike/>
          <w:sz w:val="22"/>
          <w:szCs w:val="22"/>
        </w:rPr>
      </w:pPr>
      <w:r w:rsidRPr="0002251F">
        <w:rPr>
          <w:rFonts w:ascii="Arial" w:hAnsi="Arial" w:cs="Arial"/>
          <w:b/>
          <w:strike/>
          <w:sz w:val="22"/>
          <w:szCs w:val="22"/>
        </w:rPr>
        <w:t>[</w:t>
      </w:r>
      <w:r w:rsidR="00D35C83" w:rsidRPr="0002251F">
        <w:rPr>
          <w:rFonts w:ascii="Arial" w:hAnsi="Arial" w:cs="Arial"/>
          <w:b/>
          <w:strike/>
          <w:sz w:val="22"/>
          <w:szCs w:val="22"/>
        </w:rPr>
        <w:t xml:space="preserve">Qualification Data to be filled in by bidders who are seeking qualification as per item No. </w:t>
      </w:r>
      <w:r w:rsidR="00257903" w:rsidRPr="0002251F">
        <w:rPr>
          <w:rFonts w:ascii="Arial" w:hAnsi="Arial" w:cs="Arial"/>
          <w:b/>
          <w:strike/>
          <w:sz w:val="22"/>
          <w:szCs w:val="22"/>
        </w:rPr>
        <w:t>……………</w:t>
      </w:r>
      <w:r w:rsidR="00D35C83" w:rsidRPr="0002251F">
        <w:rPr>
          <w:rFonts w:ascii="Arial" w:hAnsi="Arial" w:cs="Arial"/>
          <w:b/>
          <w:strike/>
          <w:sz w:val="22"/>
          <w:szCs w:val="22"/>
        </w:rPr>
        <w:t xml:space="preserve"> of Bid Data Sheets</w:t>
      </w:r>
      <w:r w:rsidRPr="0002251F">
        <w:rPr>
          <w:rFonts w:ascii="Arial" w:hAnsi="Arial" w:cs="Arial"/>
          <w:b/>
          <w:strike/>
          <w:sz w:val="22"/>
          <w:szCs w:val="22"/>
        </w:rPr>
        <w:t>]</w:t>
      </w:r>
    </w:p>
    <w:p w14:paraId="16C90C9A" w14:textId="77777777" w:rsidR="00D07A2E" w:rsidRPr="0002251F" w:rsidRDefault="00D07A2E" w:rsidP="00D35C83">
      <w:pPr>
        <w:tabs>
          <w:tab w:val="left" w:pos="720"/>
        </w:tabs>
        <w:autoSpaceDE w:val="0"/>
        <w:autoSpaceDN w:val="0"/>
        <w:adjustRightInd w:val="0"/>
        <w:ind w:left="720" w:hanging="720"/>
        <w:jc w:val="both"/>
        <w:rPr>
          <w:rFonts w:ascii="Arial" w:hAnsi="Arial" w:cs="Arial"/>
          <w:strike/>
          <w:sz w:val="22"/>
          <w:szCs w:val="22"/>
        </w:rPr>
      </w:pPr>
    </w:p>
    <w:p w14:paraId="39F5351B" w14:textId="77777777" w:rsidR="00DA6497" w:rsidRPr="0002251F" w:rsidRDefault="00D35C83" w:rsidP="00D35C83">
      <w:pPr>
        <w:tabs>
          <w:tab w:val="left" w:pos="720"/>
        </w:tabs>
        <w:autoSpaceDE w:val="0"/>
        <w:autoSpaceDN w:val="0"/>
        <w:adjustRightInd w:val="0"/>
        <w:ind w:left="720" w:hanging="720"/>
        <w:jc w:val="both"/>
        <w:rPr>
          <w:rFonts w:ascii="Arial" w:hAnsi="Arial" w:cs="Arial"/>
          <w:strike/>
          <w:sz w:val="22"/>
          <w:szCs w:val="22"/>
        </w:rPr>
      </w:pPr>
      <w:r w:rsidRPr="0002251F">
        <w:rPr>
          <w:rFonts w:ascii="Arial" w:hAnsi="Arial" w:cs="Arial"/>
          <w:strike/>
          <w:sz w:val="22"/>
          <w:szCs w:val="22"/>
        </w:rPr>
        <w:t xml:space="preserve">Bidder's Name &amp; Address: </w:t>
      </w:r>
    </w:p>
    <w:p w14:paraId="0F031963" w14:textId="77777777" w:rsidR="00DA6497" w:rsidRPr="0002251F" w:rsidRDefault="00DA6497" w:rsidP="00D35C83">
      <w:pPr>
        <w:tabs>
          <w:tab w:val="left" w:pos="720"/>
        </w:tabs>
        <w:autoSpaceDE w:val="0"/>
        <w:autoSpaceDN w:val="0"/>
        <w:adjustRightInd w:val="0"/>
        <w:ind w:left="720" w:hanging="720"/>
        <w:jc w:val="both"/>
        <w:rPr>
          <w:rFonts w:ascii="Arial" w:hAnsi="Arial" w:cs="Arial"/>
          <w:strike/>
          <w:sz w:val="22"/>
          <w:szCs w:val="22"/>
        </w:rPr>
      </w:pPr>
    </w:p>
    <w:p w14:paraId="04F1B6DF" w14:textId="77777777" w:rsidR="00D07A2E" w:rsidRPr="0002251F" w:rsidRDefault="00D35C83" w:rsidP="00D35C83">
      <w:pPr>
        <w:tabs>
          <w:tab w:val="left" w:pos="720"/>
        </w:tabs>
        <w:autoSpaceDE w:val="0"/>
        <w:autoSpaceDN w:val="0"/>
        <w:adjustRightInd w:val="0"/>
        <w:ind w:left="720" w:hanging="720"/>
        <w:jc w:val="both"/>
        <w:rPr>
          <w:rFonts w:ascii="Arial" w:hAnsi="Arial" w:cs="Arial"/>
          <w:strike/>
          <w:sz w:val="22"/>
          <w:szCs w:val="22"/>
        </w:rPr>
      </w:pPr>
      <w:r w:rsidRPr="0002251F">
        <w:rPr>
          <w:rFonts w:ascii="Arial" w:hAnsi="Arial" w:cs="Arial"/>
          <w:strike/>
          <w:sz w:val="22"/>
          <w:szCs w:val="22"/>
        </w:rPr>
        <w:t>To</w:t>
      </w:r>
      <w:r w:rsidR="00D07A2E" w:rsidRPr="0002251F">
        <w:rPr>
          <w:rFonts w:ascii="Arial" w:hAnsi="Arial" w:cs="Arial"/>
          <w:strike/>
          <w:sz w:val="22"/>
          <w:szCs w:val="22"/>
        </w:rPr>
        <w:t>,</w:t>
      </w:r>
    </w:p>
    <w:p w14:paraId="18577A85" w14:textId="77777777" w:rsidR="00F54B73" w:rsidRPr="0002251F" w:rsidRDefault="00F54B73" w:rsidP="00F54B73">
      <w:pPr>
        <w:tabs>
          <w:tab w:val="left" w:pos="1440"/>
          <w:tab w:val="left" w:pos="2160"/>
          <w:tab w:val="left" w:pos="2880"/>
        </w:tabs>
        <w:rPr>
          <w:rFonts w:ascii="Arial" w:hAnsi="Arial" w:cs="Arial"/>
          <w:b/>
          <w:bCs/>
          <w:strike/>
          <w:color w:val="000000"/>
          <w:sz w:val="22"/>
          <w:szCs w:val="22"/>
        </w:rPr>
      </w:pPr>
      <w:r w:rsidRPr="0002251F">
        <w:rPr>
          <w:rFonts w:ascii="Arial" w:hAnsi="Arial" w:cs="Arial"/>
          <w:b/>
          <w:bCs/>
          <w:strike/>
          <w:color w:val="000000"/>
          <w:sz w:val="22"/>
          <w:szCs w:val="22"/>
        </w:rPr>
        <w:t xml:space="preserve">DGM </w:t>
      </w:r>
      <w:r w:rsidRPr="0002251F">
        <w:rPr>
          <w:rFonts w:ascii="Arial" w:hAnsi="Arial"/>
          <w:b/>
          <w:bCs/>
          <w:strike/>
          <w:sz w:val="22"/>
          <w:szCs w:val="22"/>
        </w:rPr>
        <w:t>C&amp;M</w:t>
      </w:r>
    </w:p>
    <w:p w14:paraId="6F03EF85" w14:textId="77777777" w:rsidR="00F54B73" w:rsidRPr="0002251F" w:rsidRDefault="00F54B73" w:rsidP="00F54B73">
      <w:pPr>
        <w:jc w:val="both"/>
        <w:rPr>
          <w:rFonts w:ascii="Arial" w:hAnsi="Arial"/>
          <w:b/>
          <w:bCs/>
          <w:strike/>
          <w:sz w:val="22"/>
          <w:szCs w:val="22"/>
        </w:rPr>
      </w:pPr>
      <w:r w:rsidRPr="0002251F">
        <w:rPr>
          <w:rFonts w:ascii="Arial" w:hAnsi="Arial"/>
          <w:b/>
          <w:bCs/>
          <w:strike/>
          <w:sz w:val="22"/>
          <w:szCs w:val="22"/>
        </w:rPr>
        <w:t xml:space="preserve">BRBCL </w:t>
      </w:r>
    </w:p>
    <w:p w14:paraId="0508ABCB" w14:textId="77777777" w:rsidR="00F54B73" w:rsidRPr="0002251F" w:rsidRDefault="00F54B73" w:rsidP="00F54B73">
      <w:pPr>
        <w:jc w:val="both"/>
        <w:rPr>
          <w:rFonts w:ascii="Arial" w:hAnsi="Arial"/>
          <w:b/>
          <w:bCs/>
          <w:strike/>
          <w:sz w:val="22"/>
          <w:szCs w:val="22"/>
        </w:rPr>
      </w:pPr>
      <w:r w:rsidRPr="0002251F">
        <w:rPr>
          <w:rFonts w:ascii="Arial" w:hAnsi="Arial"/>
          <w:b/>
          <w:bCs/>
          <w:strike/>
          <w:sz w:val="22"/>
          <w:szCs w:val="22"/>
        </w:rPr>
        <w:t xml:space="preserve">NTPC </w:t>
      </w:r>
      <w:proofErr w:type="spellStart"/>
      <w:r w:rsidRPr="0002251F">
        <w:rPr>
          <w:rFonts w:ascii="Arial" w:hAnsi="Arial"/>
          <w:b/>
          <w:bCs/>
          <w:strike/>
          <w:sz w:val="22"/>
          <w:szCs w:val="22"/>
        </w:rPr>
        <w:t>Nabinagar</w:t>
      </w:r>
      <w:proofErr w:type="spellEnd"/>
    </w:p>
    <w:p w14:paraId="38B34292" w14:textId="77777777" w:rsidR="00F54B73" w:rsidRPr="0002251F" w:rsidRDefault="00F54B73" w:rsidP="00F54B73">
      <w:pPr>
        <w:jc w:val="both"/>
        <w:rPr>
          <w:rFonts w:ascii="Arial" w:hAnsi="Arial"/>
          <w:b/>
          <w:bCs/>
          <w:strike/>
          <w:sz w:val="22"/>
          <w:szCs w:val="22"/>
        </w:rPr>
      </w:pPr>
      <w:r w:rsidRPr="0002251F">
        <w:rPr>
          <w:rFonts w:ascii="Arial" w:hAnsi="Arial"/>
          <w:b/>
          <w:bCs/>
          <w:strike/>
          <w:sz w:val="22"/>
          <w:szCs w:val="22"/>
        </w:rPr>
        <w:t>Aurangabad Bihar 824303</w:t>
      </w:r>
    </w:p>
    <w:p w14:paraId="757392DB" w14:textId="77777777" w:rsidR="00D07A2E" w:rsidRPr="0002251F" w:rsidRDefault="00D07A2E" w:rsidP="00DA6497">
      <w:pPr>
        <w:tabs>
          <w:tab w:val="left" w:pos="720"/>
        </w:tabs>
        <w:autoSpaceDE w:val="0"/>
        <w:autoSpaceDN w:val="0"/>
        <w:adjustRightInd w:val="0"/>
        <w:ind w:left="720" w:hanging="720"/>
        <w:jc w:val="both"/>
        <w:rPr>
          <w:rFonts w:ascii="Arial" w:hAnsi="Arial" w:cs="Arial"/>
          <w:strike/>
          <w:sz w:val="22"/>
          <w:szCs w:val="22"/>
        </w:rPr>
      </w:pPr>
    </w:p>
    <w:p w14:paraId="6DD5D790" w14:textId="77777777" w:rsidR="0051092A" w:rsidRPr="0002251F" w:rsidRDefault="00D35C83" w:rsidP="00D07A2E">
      <w:pPr>
        <w:tabs>
          <w:tab w:val="left" w:pos="1350"/>
        </w:tabs>
        <w:autoSpaceDE w:val="0"/>
        <w:autoSpaceDN w:val="0"/>
        <w:adjustRightInd w:val="0"/>
        <w:ind w:left="1350" w:hanging="1350"/>
        <w:jc w:val="both"/>
        <w:rPr>
          <w:rFonts w:ascii="Arial" w:hAnsi="Arial" w:cs="Arial"/>
          <w:strike/>
          <w:sz w:val="22"/>
          <w:szCs w:val="22"/>
        </w:rPr>
      </w:pPr>
      <w:r w:rsidRPr="0002251F">
        <w:rPr>
          <w:rFonts w:ascii="Arial" w:hAnsi="Arial" w:cs="Arial"/>
          <w:strike/>
          <w:sz w:val="22"/>
          <w:szCs w:val="22"/>
        </w:rPr>
        <w:t xml:space="preserve">1.0 We confirm that we meet the qualifying requirements specified in Item No. </w:t>
      </w:r>
      <w:proofErr w:type="gramStart"/>
      <w:r w:rsidR="00AA64E7" w:rsidRPr="0002251F">
        <w:rPr>
          <w:rFonts w:ascii="Arial" w:hAnsi="Arial" w:cs="Arial"/>
          <w:strike/>
          <w:sz w:val="22"/>
          <w:szCs w:val="22"/>
        </w:rPr>
        <w:t>….</w:t>
      </w:r>
      <w:r w:rsidRPr="0002251F">
        <w:rPr>
          <w:rFonts w:ascii="Arial" w:hAnsi="Arial" w:cs="Arial"/>
          <w:strike/>
          <w:sz w:val="22"/>
          <w:szCs w:val="22"/>
        </w:rPr>
        <w:t>of</w:t>
      </w:r>
      <w:proofErr w:type="gramEnd"/>
      <w:r w:rsidRPr="0002251F">
        <w:rPr>
          <w:rFonts w:ascii="Arial" w:hAnsi="Arial" w:cs="Arial"/>
          <w:strike/>
          <w:sz w:val="22"/>
          <w:szCs w:val="22"/>
        </w:rPr>
        <w:t xml:space="preserve"> Bid Data Sheets, Section-III of Bidding Documents</w:t>
      </w:r>
      <w:r w:rsidR="00282414" w:rsidRPr="0002251F">
        <w:rPr>
          <w:rFonts w:ascii="Arial" w:hAnsi="Arial" w:cs="Arial"/>
          <w:strike/>
          <w:sz w:val="22"/>
          <w:szCs w:val="22"/>
        </w:rPr>
        <w:t>/ NIT</w:t>
      </w:r>
      <w:r w:rsidRPr="0002251F">
        <w:rPr>
          <w:rFonts w:ascii="Arial" w:hAnsi="Arial" w:cs="Arial"/>
          <w:strike/>
          <w:sz w:val="22"/>
          <w:szCs w:val="22"/>
        </w:rPr>
        <w:t xml:space="preserve">. In this regard we declare that we have </w:t>
      </w:r>
      <w:r w:rsidR="0051092A" w:rsidRPr="0002251F">
        <w:rPr>
          <w:rFonts w:ascii="Arial" w:hAnsi="Arial" w:cs="Arial"/>
          <w:strike/>
          <w:sz w:val="22"/>
          <w:szCs w:val="22"/>
        </w:rPr>
        <w:t>executed</w:t>
      </w:r>
      <w:r w:rsidR="00AA64E7" w:rsidRPr="0002251F">
        <w:rPr>
          <w:rFonts w:ascii="Arial" w:hAnsi="Arial" w:cs="Arial"/>
          <w:strike/>
          <w:sz w:val="22"/>
          <w:szCs w:val="22"/>
        </w:rPr>
        <w:t xml:space="preserve"> the following Work </w:t>
      </w:r>
      <w:r w:rsidR="0051092A" w:rsidRPr="0002251F">
        <w:rPr>
          <w:rFonts w:ascii="Arial" w:hAnsi="Arial" w:cs="Arial"/>
          <w:strike/>
          <w:sz w:val="22"/>
          <w:szCs w:val="22"/>
        </w:rPr>
        <w:t xml:space="preserve">during last seven (7) years reckoned from the date of techno-commercial bid </w:t>
      </w:r>
      <w:r w:rsidR="00257903" w:rsidRPr="0002251F">
        <w:rPr>
          <w:rFonts w:ascii="Arial" w:hAnsi="Arial" w:cs="Arial"/>
          <w:strike/>
          <w:sz w:val="22"/>
          <w:szCs w:val="22"/>
        </w:rPr>
        <w:t>opening</w:t>
      </w:r>
      <w:r w:rsidR="0051092A" w:rsidRPr="0002251F">
        <w:rPr>
          <w:rFonts w:ascii="Arial" w:hAnsi="Arial" w:cs="Arial"/>
          <w:strike/>
          <w:sz w:val="22"/>
          <w:szCs w:val="22"/>
        </w:rPr>
        <w:t xml:space="preserve">. The details of work(s) </w:t>
      </w:r>
      <w:r w:rsidRPr="0002251F">
        <w:rPr>
          <w:rFonts w:ascii="Arial" w:hAnsi="Arial" w:cs="Arial"/>
          <w:strike/>
          <w:sz w:val="22"/>
          <w:szCs w:val="22"/>
        </w:rPr>
        <w:t xml:space="preserve">are given below: </w:t>
      </w:r>
    </w:p>
    <w:p w14:paraId="3FBBA0D4" w14:textId="77777777" w:rsidR="007F18FD" w:rsidRPr="0002251F" w:rsidRDefault="007F18FD" w:rsidP="00257903">
      <w:pPr>
        <w:tabs>
          <w:tab w:val="left" w:pos="1350"/>
        </w:tabs>
        <w:autoSpaceDE w:val="0"/>
        <w:autoSpaceDN w:val="0"/>
        <w:adjustRightInd w:val="0"/>
        <w:ind w:left="1350" w:hanging="1350"/>
        <w:jc w:val="both"/>
        <w:rPr>
          <w:rFonts w:ascii="Arial" w:hAnsi="Arial" w:cs="Arial"/>
          <w:strike/>
          <w:sz w:val="22"/>
          <w:szCs w:val="22"/>
        </w:rPr>
      </w:pPr>
    </w:p>
    <w:tbl>
      <w:tblPr>
        <w:tblW w:w="11341" w:type="dxa"/>
        <w:tblInd w:w="-176"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Look w:val="00A0" w:firstRow="1" w:lastRow="0" w:firstColumn="1" w:lastColumn="0" w:noHBand="0" w:noVBand="0"/>
      </w:tblPr>
      <w:tblGrid>
        <w:gridCol w:w="648"/>
        <w:gridCol w:w="1440"/>
        <w:gridCol w:w="1496"/>
        <w:gridCol w:w="1276"/>
        <w:gridCol w:w="1520"/>
        <w:gridCol w:w="1638"/>
        <w:gridCol w:w="993"/>
        <w:gridCol w:w="1054"/>
        <w:gridCol w:w="1276"/>
      </w:tblGrid>
      <w:tr w:rsidR="00952F7C" w:rsidRPr="0002251F" w14:paraId="7FFA9FE2" w14:textId="77777777" w:rsidTr="00D94F42">
        <w:tc>
          <w:tcPr>
            <w:tcW w:w="648" w:type="dxa"/>
            <w:shd w:val="clear" w:color="auto" w:fill="auto"/>
          </w:tcPr>
          <w:p w14:paraId="1C15C60D" w14:textId="77777777" w:rsidR="00282414" w:rsidRPr="0002251F" w:rsidRDefault="00282414" w:rsidP="00952F7C">
            <w:pPr>
              <w:tabs>
                <w:tab w:val="left" w:pos="2880"/>
                <w:tab w:val="left" w:pos="4680"/>
                <w:tab w:val="left" w:pos="5760"/>
                <w:tab w:val="left" w:pos="7200"/>
                <w:tab w:val="left" w:pos="8640"/>
                <w:tab w:val="left" w:pos="10080"/>
                <w:tab w:val="left" w:pos="11340"/>
              </w:tabs>
              <w:autoSpaceDE w:val="0"/>
              <w:autoSpaceDN w:val="0"/>
              <w:adjustRightInd w:val="0"/>
              <w:ind w:right="-468"/>
              <w:jc w:val="both"/>
              <w:rPr>
                <w:rFonts w:ascii="Arial" w:hAnsi="Arial" w:cs="Arial"/>
                <w:strike/>
                <w:sz w:val="22"/>
                <w:szCs w:val="22"/>
                <w:lang w:val="en-US"/>
              </w:rPr>
            </w:pPr>
            <w:r w:rsidRPr="0002251F">
              <w:rPr>
                <w:rFonts w:ascii="Arial" w:hAnsi="Arial" w:cs="Arial"/>
                <w:strike/>
                <w:sz w:val="22"/>
                <w:szCs w:val="22"/>
                <w:lang w:val="en-US"/>
              </w:rPr>
              <w:t>Sl.</w:t>
            </w:r>
          </w:p>
          <w:p w14:paraId="0A5B9CD2" w14:textId="77777777" w:rsidR="00282414" w:rsidRPr="0002251F" w:rsidRDefault="00282414" w:rsidP="00952F7C">
            <w:pPr>
              <w:tabs>
                <w:tab w:val="left" w:pos="2880"/>
                <w:tab w:val="left" w:pos="4680"/>
                <w:tab w:val="left" w:pos="5760"/>
                <w:tab w:val="left" w:pos="7200"/>
                <w:tab w:val="left" w:pos="8640"/>
                <w:tab w:val="left" w:pos="10080"/>
                <w:tab w:val="left" w:pos="11340"/>
              </w:tabs>
              <w:autoSpaceDE w:val="0"/>
              <w:autoSpaceDN w:val="0"/>
              <w:adjustRightInd w:val="0"/>
              <w:ind w:right="-468"/>
              <w:rPr>
                <w:rFonts w:ascii="Arial" w:hAnsi="Arial" w:cs="Arial"/>
                <w:strike/>
                <w:sz w:val="22"/>
                <w:szCs w:val="22"/>
                <w:lang w:val="en-US"/>
              </w:rPr>
            </w:pPr>
            <w:r w:rsidRPr="0002251F">
              <w:rPr>
                <w:rFonts w:ascii="Arial" w:hAnsi="Arial" w:cs="Arial"/>
                <w:strike/>
                <w:sz w:val="22"/>
                <w:szCs w:val="22"/>
                <w:lang w:val="en-US"/>
              </w:rPr>
              <w:t>No.</w:t>
            </w:r>
          </w:p>
        </w:tc>
        <w:tc>
          <w:tcPr>
            <w:tcW w:w="1440" w:type="dxa"/>
            <w:shd w:val="clear" w:color="auto" w:fill="auto"/>
          </w:tcPr>
          <w:p w14:paraId="779BCB53" w14:textId="77777777" w:rsidR="00282414" w:rsidRPr="0002251F" w:rsidRDefault="00282414" w:rsidP="00952F7C">
            <w:pPr>
              <w:tabs>
                <w:tab w:val="left" w:pos="2880"/>
                <w:tab w:val="left" w:pos="4680"/>
                <w:tab w:val="left" w:pos="5760"/>
                <w:tab w:val="left" w:pos="7200"/>
                <w:tab w:val="left" w:pos="8640"/>
                <w:tab w:val="left" w:pos="10080"/>
                <w:tab w:val="left" w:pos="11340"/>
              </w:tabs>
              <w:autoSpaceDE w:val="0"/>
              <w:autoSpaceDN w:val="0"/>
              <w:adjustRightInd w:val="0"/>
              <w:ind w:right="72"/>
              <w:jc w:val="both"/>
              <w:rPr>
                <w:rFonts w:ascii="Arial" w:hAnsi="Arial" w:cs="Arial"/>
                <w:strike/>
                <w:sz w:val="22"/>
                <w:szCs w:val="22"/>
                <w:lang w:val="en-US"/>
              </w:rPr>
            </w:pPr>
            <w:r w:rsidRPr="0002251F">
              <w:rPr>
                <w:rFonts w:ascii="Arial" w:hAnsi="Arial" w:cs="Arial"/>
                <w:strike/>
                <w:sz w:val="22"/>
                <w:szCs w:val="22"/>
                <w:lang w:val="en-US"/>
              </w:rPr>
              <w:t>Name of Client and full address with Telephone and Fax No.</w:t>
            </w:r>
          </w:p>
        </w:tc>
        <w:tc>
          <w:tcPr>
            <w:tcW w:w="1496" w:type="dxa"/>
            <w:shd w:val="clear" w:color="auto" w:fill="auto"/>
          </w:tcPr>
          <w:p w14:paraId="2ED42158"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36"/>
              <w:jc w:val="both"/>
              <w:rPr>
                <w:rFonts w:ascii="Arial" w:hAnsi="Arial" w:cs="Arial"/>
                <w:strike/>
                <w:sz w:val="22"/>
                <w:szCs w:val="22"/>
                <w:lang w:val="en-US"/>
              </w:rPr>
            </w:pPr>
            <w:r w:rsidRPr="0002251F">
              <w:rPr>
                <w:rFonts w:ascii="Arial" w:hAnsi="Arial" w:cs="Arial"/>
                <w:strike/>
                <w:sz w:val="22"/>
                <w:szCs w:val="22"/>
                <w:lang w:val="en-US"/>
              </w:rPr>
              <w:t>Name &amp; address of Project/ Plant where the qualifying job executed</w:t>
            </w:r>
          </w:p>
        </w:tc>
        <w:tc>
          <w:tcPr>
            <w:tcW w:w="1276" w:type="dxa"/>
            <w:shd w:val="clear" w:color="auto" w:fill="auto"/>
          </w:tcPr>
          <w:p w14:paraId="1B0FFFEB"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60"/>
              <w:jc w:val="both"/>
              <w:rPr>
                <w:rFonts w:ascii="Arial" w:hAnsi="Arial" w:cs="Arial"/>
                <w:strike/>
                <w:sz w:val="22"/>
                <w:szCs w:val="22"/>
                <w:lang w:val="en-US"/>
              </w:rPr>
            </w:pPr>
            <w:r w:rsidRPr="0002251F">
              <w:rPr>
                <w:rFonts w:ascii="Arial" w:hAnsi="Arial" w:cs="Arial"/>
                <w:strike/>
                <w:sz w:val="22"/>
                <w:szCs w:val="22"/>
                <w:lang w:val="en-US"/>
              </w:rPr>
              <w:t>Name of Work/ Contract along with Order/ LOA No. &amp; Date</w:t>
            </w:r>
          </w:p>
        </w:tc>
        <w:tc>
          <w:tcPr>
            <w:tcW w:w="1520" w:type="dxa"/>
            <w:shd w:val="clear" w:color="auto" w:fill="auto"/>
          </w:tcPr>
          <w:p w14:paraId="4FD990C5"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60"/>
              <w:rPr>
                <w:rFonts w:ascii="Arial" w:hAnsi="Arial" w:cs="Arial"/>
                <w:strike/>
                <w:sz w:val="22"/>
                <w:szCs w:val="22"/>
                <w:lang w:val="en-US"/>
              </w:rPr>
            </w:pPr>
            <w:r w:rsidRPr="0002251F">
              <w:rPr>
                <w:rFonts w:ascii="Arial" w:hAnsi="Arial" w:cs="Arial"/>
                <w:strike/>
                <w:sz w:val="22"/>
                <w:szCs w:val="22"/>
                <w:lang w:val="en-US"/>
              </w:rPr>
              <w:t xml:space="preserve">Name &amp; Address of the Contractor on </w:t>
            </w:r>
            <w:proofErr w:type="gramStart"/>
            <w:r w:rsidRPr="0002251F">
              <w:rPr>
                <w:rFonts w:ascii="Arial" w:hAnsi="Arial" w:cs="Arial"/>
                <w:strike/>
                <w:sz w:val="22"/>
                <w:szCs w:val="22"/>
                <w:lang w:val="en-US"/>
              </w:rPr>
              <w:t>whom  the</w:t>
            </w:r>
            <w:proofErr w:type="gramEnd"/>
            <w:r w:rsidRPr="0002251F">
              <w:rPr>
                <w:rFonts w:ascii="Arial" w:hAnsi="Arial" w:cs="Arial"/>
                <w:strike/>
                <w:sz w:val="22"/>
                <w:szCs w:val="22"/>
                <w:lang w:val="en-US"/>
              </w:rPr>
              <w:t xml:space="preserve"> order for executing the reference work was placed by the Owner</w:t>
            </w:r>
          </w:p>
        </w:tc>
        <w:tc>
          <w:tcPr>
            <w:tcW w:w="1638" w:type="dxa"/>
            <w:shd w:val="clear" w:color="auto" w:fill="auto"/>
          </w:tcPr>
          <w:p w14:paraId="6893AA75"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jc w:val="both"/>
              <w:rPr>
                <w:rFonts w:ascii="Arial" w:hAnsi="Arial" w:cs="Arial"/>
                <w:strike/>
                <w:sz w:val="22"/>
                <w:szCs w:val="22"/>
              </w:rPr>
            </w:pPr>
            <w:r w:rsidRPr="0002251F">
              <w:rPr>
                <w:rFonts w:ascii="Arial" w:hAnsi="Arial" w:cs="Arial"/>
                <w:strike/>
                <w:sz w:val="22"/>
                <w:szCs w:val="22"/>
              </w:rPr>
              <w:t>Scope of work included in the bidder's order</w:t>
            </w:r>
          </w:p>
          <w:p w14:paraId="03FF42FE" w14:textId="77777777" w:rsidR="0097298E" w:rsidRPr="0002251F" w:rsidRDefault="0097298E" w:rsidP="00952F7C">
            <w:pPr>
              <w:tabs>
                <w:tab w:val="left" w:pos="720"/>
                <w:tab w:val="left" w:pos="2880"/>
                <w:tab w:val="left" w:pos="4680"/>
                <w:tab w:val="left" w:pos="5760"/>
                <w:tab w:val="left" w:pos="7200"/>
                <w:tab w:val="left" w:pos="8640"/>
                <w:tab w:val="left" w:pos="10080"/>
                <w:tab w:val="left" w:pos="11340"/>
              </w:tabs>
              <w:autoSpaceDE w:val="0"/>
              <w:autoSpaceDN w:val="0"/>
              <w:adjustRightInd w:val="0"/>
              <w:jc w:val="both"/>
              <w:rPr>
                <w:rFonts w:ascii="Arial" w:hAnsi="Arial" w:cs="Arial"/>
                <w:strike/>
                <w:sz w:val="22"/>
                <w:szCs w:val="22"/>
              </w:rPr>
            </w:pPr>
          </w:p>
          <w:p w14:paraId="72B9C0BE" w14:textId="77777777" w:rsidR="0097298E" w:rsidRPr="0002251F" w:rsidRDefault="0097298E" w:rsidP="00952F7C">
            <w:pPr>
              <w:tabs>
                <w:tab w:val="left" w:pos="720"/>
                <w:tab w:val="left" w:pos="2880"/>
                <w:tab w:val="left" w:pos="4680"/>
                <w:tab w:val="left" w:pos="5760"/>
                <w:tab w:val="left" w:pos="7200"/>
                <w:tab w:val="left" w:pos="8640"/>
                <w:tab w:val="left" w:pos="10080"/>
                <w:tab w:val="left" w:pos="11340"/>
              </w:tabs>
              <w:autoSpaceDE w:val="0"/>
              <w:autoSpaceDN w:val="0"/>
              <w:adjustRightInd w:val="0"/>
              <w:jc w:val="both"/>
              <w:rPr>
                <w:rFonts w:ascii="Arial" w:hAnsi="Arial" w:cs="Arial"/>
                <w:strike/>
                <w:sz w:val="22"/>
                <w:szCs w:val="22"/>
                <w:lang w:val="en-US"/>
              </w:rPr>
            </w:pPr>
          </w:p>
        </w:tc>
        <w:tc>
          <w:tcPr>
            <w:tcW w:w="993" w:type="dxa"/>
            <w:shd w:val="clear" w:color="auto" w:fill="auto"/>
          </w:tcPr>
          <w:p w14:paraId="5B243B3F" w14:textId="77777777" w:rsidR="00282414" w:rsidRPr="0002251F" w:rsidRDefault="00282414" w:rsidP="00952F7C">
            <w:pPr>
              <w:tabs>
                <w:tab w:val="left" w:pos="7200"/>
                <w:tab w:val="left" w:pos="8640"/>
                <w:tab w:val="left" w:pos="10080"/>
                <w:tab w:val="left" w:pos="11340"/>
              </w:tabs>
              <w:autoSpaceDE w:val="0"/>
              <w:autoSpaceDN w:val="0"/>
              <w:adjustRightInd w:val="0"/>
              <w:ind w:right="72"/>
              <w:jc w:val="both"/>
              <w:rPr>
                <w:rFonts w:ascii="Arial" w:hAnsi="Arial" w:cs="Arial"/>
                <w:strike/>
                <w:sz w:val="22"/>
                <w:szCs w:val="22"/>
                <w:lang w:val="en-US"/>
              </w:rPr>
            </w:pPr>
            <w:r w:rsidRPr="0002251F">
              <w:rPr>
                <w:rFonts w:ascii="Arial" w:hAnsi="Arial" w:cs="Arial"/>
                <w:strike/>
                <w:sz w:val="22"/>
                <w:szCs w:val="22"/>
              </w:rPr>
              <w:t>Date of Start of Work</w:t>
            </w:r>
          </w:p>
        </w:tc>
        <w:tc>
          <w:tcPr>
            <w:tcW w:w="1054" w:type="dxa"/>
            <w:shd w:val="clear" w:color="auto" w:fill="auto"/>
          </w:tcPr>
          <w:p w14:paraId="1801D467" w14:textId="77777777" w:rsidR="00282414" w:rsidRPr="0002251F" w:rsidRDefault="00282414" w:rsidP="00952F7C">
            <w:pPr>
              <w:tabs>
                <w:tab w:val="left" w:pos="720"/>
                <w:tab w:val="left" w:pos="4680"/>
                <w:tab w:val="left" w:pos="5760"/>
                <w:tab w:val="left" w:pos="7200"/>
                <w:tab w:val="left" w:pos="8640"/>
                <w:tab w:val="left" w:pos="10080"/>
                <w:tab w:val="left" w:pos="11340"/>
              </w:tabs>
              <w:autoSpaceDE w:val="0"/>
              <w:autoSpaceDN w:val="0"/>
              <w:adjustRightInd w:val="0"/>
              <w:jc w:val="both"/>
              <w:rPr>
                <w:rFonts w:ascii="Arial" w:hAnsi="Arial" w:cs="Arial"/>
                <w:strike/>
                <w:sz w:val="22"/>
                <w:szCs w:val="22"/>
              </w:rPr>
            </w:pPr>
            <w:r w:rsidRPr="0002251F">
              <w:rPr>
                <w:rFonts w:ascii="Arial" w:hAnsi="Arial" w:cs="Arial"/>
                <w:strike/>
                <w:sz w:val="22"/>
                <w:szCs w:val="22"/>
              </w:rPr>
              <w:t>Date of completion/</w:t>
            </w:r>
          </w:p>
          <w:p w14:paraId="193E3834" w14:textId="77777777" w:rsidR="00282414" w:rsidRPr="0002251F" w:rsidRDefault="00282414" w:rsidP="00952F7C">
            <w:pPr>
              <w:tabs>
                <w:tab w:val="left" w:pos="720"/>
                <w:tab w:val="left" w:pos="4680"/>
                <w:tab w:val="left" w:pos="5760"/>
                <w:tab w:val="left" w:pos="7200"/>
                <w:tab w:val="left" w:pos="8640"/>
                <w:tab w:val="left" w:pos="10080"/>
                <w:tab w:val="left" w:pos="11340"/>
              </w:tabs>
              <w:autoSpaceDE w:val="0"/>
              <w:autoSpaceDN w:val="0"/>
              <w:adjustRightInd w:val="0"/>
              <w:jc w:val="both"/>
              <w:rPr>
                <w:rFonts w:ascii="Arial" w:hAnsi="Arial" w:cs="Arial"/>
                <w:strike/>
                <w:sz w:val="22"/>
                <w:szCs w:val="22"/>
                <w:lang w:val="en-US"/>
              </w:rPr>
            </w:pPr>
            <w:r w:rsidRPr="0002251F">
              <w:rPr>
                <w:rFonts w:ascii="Arial" w:hAnsi="Arial" w:cs="Arial"/>
                <w:strike/>
                <w:sz w:val="22"/>
                <w:szCs w:val="22"/>
              </w:rPr>
              <w:t>execution of work</w:t>
            </w:r>
          </w:p>
        </w:tc>
        <w:tc>
          <w:tcPr>
            <w:tcW w:w="1276" w:type="dxa"/>
            <w:shd w:val="clear" w:color="auto" w:fill="auto"/>
          </w:tcPr>
          <w:p w14:paraId="02FEF2FE" w14:textId="77777777" w:rsidR="00282414" w:rsidRPr="0002251F" w:rsidRDefault="00282414" w:rsidP="00952F7C">
            <w:pPr>
              <w:tabs>
                <w:tab w:val="left" w:pos="720"/>
                <w:tab w:val="left" w:pos="4680"/>
                <w:tab w:val="left" w:pos="5760"/>
                <w:tab w:val="left" w:pos="7200"/>
                <w:tab w:val="left" w:pos="8640"/>
                <w:tab w:val="left" w:pos="10080"/>
                <w:tab w:val="left" w:pos="11340"/>
              </w:tabs>
              <w:autoSpaceDE w:val="0"/>
              <w:autoSpaceDN w:val="0"/>
              <w:adjustRightInd w:val="0"/>
              <w:rPr>
                <w:rFonts w:ascii="Arial" w:hAnsi="Arial" w:cs="Arial"/>
                <w:strike/>
                <w:sz w:val="22"/>
                <w:szCs w:val="22"/>
              </w:rPr>
            </w:pPr>
            <w:r w:rsidRPr="0002251F">
              <w:rPr>
                <w:rFonts w:ascii="Arial" w:hAnsi="Arial" w:cs="Arial"/>
                <w:strike/>
                <w:sz w:val="22"/>
                <w:szCs w:val="22"/>
              </w:rPr>
              <w:t xml:space="preserve">Total value of work executed /completed </w:t>
            </w:r>
          </w:p>
          <w:p w14:paraId="09BCB46C" w14:textId="77777777" w:rsidR="00282414" w:rsidRPr="0002251F" w:rsidRDefault="00282414" w:rsidP="00952F7C">
            <w:pPr>
              <w:tabs>
                <w:tab w:val="left" w:pos="720"/>
                <w:tab w:val="left" w:pos="4680"/>
                <w:tab w:val="left" w:pos="5760"/>
                <w:tab w:val="left" w:pos="7200"/>
                <w:tab w:val="left" w:pos="8640"/>
                <w:tab w:val="left" w:pos="10080"/>
                <w:tab w:val="left" w:pos="11340"/>
              </w:tabs>
              <w:autoSpaceDE w:val="0"/>
              <w:autoSpaceDN w:val="0"/>
              <w:adjustRightInd w:val="0"/>
              <w:rPr>
                <w:rFonts w:ascii="Arial" w:hAnsi="Arial" w:cs="Arial"/>
                <w:strike/>
                <w:sz w:val="22"/>
                <w:szCs w:val="22"/>
              </w:rPr>
            </w:pPr>
            <w:r w:rsidRPr="0002251F">
              <w:rPr>
                <w:rFonts w:ascii="Arial" w:hAnsi="Arial" w:cs="Arial"/>
                <w:strike/>
                <w:sz w:val="22"/>
                <w:szCs w:val="22"/>
              </w:rPr>
              <w:t>(Total value of work done in last seven years from</w:t>
            </w:r>
          </w:p>
          <w:p w14:paraId="276244EA" w14:textId="77777777" w:rsidR="00282414" w:rsidRPr="0002251F" w:rsidRDefault="00282414" w:rsidP="00952F7C">
            <w:pPr>
              <w:tabs>
                <w:tab w:val="left" w:pos="720"/>
                <w:tab w:val="left" w:pos="4680"/>
                <w:tab w:val="left" w:pos="5760"/>
                <w:tab w:val="left" w:pos="7200"/>
                <w:tab w:val="left" w:pos="8640"/>
                <w:tab w:val="left" w:pos="10080"/>
                <w:tab w:val="left" w:pos="11340"/>
              </w:tabs>
              <w:autoSpaceDE w:val="0"/>
              <w:autoSpaceDN w:val="0"/>
              <w:adjustRightInd w:val="0"/>
              <w:rPr>
                <w:rFonts w:ascii="Arial" w:hAnsi="Arial" w:cs="Arial"/>
                <w:strike/>
                <w:sz w:val="22"/>
                <w:szCs w:val="22"/>
              </w:rPr>
            </w:pPr>
            <w:r w:rsidRPr="0002251F">
              <w:rPr>
                <w:rFonts w:ascii="Arial" w:hAnsi="Arial" w:cs="Arial"/>
                <w:strike/>
                <w:sz w:val="22"/>
                <w:szCs w:val="22"/>
              </w:rPr>
              <w:t xml:space="preserve">the date of techno-commercial bid opening)  </w:t>
            </w:r>
          </w:p>
        </w:tc>
      </w:tr>
      <w:tr w:rsidR="00952F7C" w:rsidRPr="0002251F" w14:paraId="5D86F81C" w14:textId="77777777" w:rsidTr="00D94F42">
        <w:tc>
          <w:tcPr>
            <w:tcW w:w="648" w:type="dxa"/>
            <w:shd w:val="clear" w:color="auto" w:fill="auto"/>
          </w:tcPr>
          <w:p w14:paraId="4CD49EB8"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r w:rsidRPr="0002251F">
              <w:rPr>
                <w:rFonts w:ascii="Arial" w:hAnsi="Arial" w:cs="Arial"/>
                <w:strike/>
                <w:sz w:val="22"/>
                <w:szCs w:val="22"/>
                <w:lang w:val="en-US"/>
              </w:rPr>
              <w:t>1.</w:t>
            </w:r>
          </w:p>
        </w:tc>
        <w:tc>
          <w:tcPr>
            <w:tcW w:w="1440" w:type="dxa"/>
            <w:shd w:val="clear" w:color="auto" w:fill="auto"/>
          </w:tcPr>
          <w:p w14:paraId="13D9D396"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p w14:paraId="2696D3B2"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496" w:type="dxa"/>
            <w:shd w:val="clear" w:color="auto" w:fill="auto"/>
          </w:tcPr>
          <w:p w14:paraId="034421F8"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67D7D373"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520" w:type="dxa"/>
            <w:shd w:val="clear" w:color="auto" w:fill="auto"/>
          </w:tcPr>
          <w:p w14:paraId="5DD7D0FF"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638" w:type="dxa"/>
            <w:shd w:val="clear" w:color="auto" w:fill="auto"/>
          </w:tcPr>
          <w:p w14:paraId="3B79BEE6"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993" w:type="dxa"/>
            <w:shd w:val="clear" w:color="auto" w:fill="auto"/>
          </w:tcPr>
          <w:p w14:paraId="489D457C"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054" w:type="dxa"/>
            <w:shd w:val="clear" w:color="auto" w:fill="auto"/>
          </w:tcPr>
          <w:p w14:paraId="547F8E45"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3C81E04F"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r>
      <w:tr w:rsidR="00952F7C" w:rsidRPr="0002251F" w14:paraId="414531C2" w14:textId="77777777" w:rsidTr="00D94F42">
        <w:tc>
          <w:tcPr>
            <w:tcW w:w="648" w:type="dxa"/>
            <w:shd w:val="clear" w:color="auto" w:fill="auto"/>
          </w:tcPr>
          <w:p w14:paraId="1DE939F8"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r w:rsidRPr="0002251F">
              <w:rPr>
                <w:rFonts w:ascii="Arial" w:hAnsi="Arial" w:cs="Arial"/>
                <w:strike/>
                <w:sz w:val="22"/>
                <w:szCs w:val="22"/>
                <w:lang w:val="en-US"/>
              </w:rPr>
              <w:t>2.</w:t>
            </w:r>
          </w:p>
        </w:tc>
        <w:tc>
          <w:tcPr>
            <w:tcW w:w="1440" w:type="dxa"/>
            <w:shd w:val="clear" w:color="auto" w:fill="auto"/>
          </w:tcPr>
          <w:p w14:paraId="176192DF"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p w14:paraId="154C3C32"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496" w:type="dxa"/>
            <w:shd w:val="clear" w:color="auto" w:fill="auto"/>
          </w:tcPr>
          <w:p w14:paraId="28AE1312"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391E6943"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520" w:type="dxa"/>
            <w:shd w:val="clear" w:color="auto" w:fill="auto"/>
          </w:tcPr>
          <w:p w14:paraId="5EB9135E"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638" w:type="dxa"/>
            <w:shd w:val="clear" w:color="auto" w:fill="auto"/>
          </w:tcPr>
          <w:p w14:paraId="7D28E9CB"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993" w:type="dxa"/>
            <w:shd w:val="clear" w:color="auto" w:fill="auto"/>
          </w:tcPr>
          <w:p w14:paraId="259DF920"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054" w:type="dxa"/>
            <w:shd w:val="clear" w:color="auto" w:fill="auto"/>
          </w:tcPr>
          <w:p w14:paraId="386AF527"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7A4B994E"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r>
      <w:tr w:rsidR="00952F7C" w:rsidRPr="0002251F" w14:paraId="76FADB69" w14:textId="77777777" w:rsidTr="00D94F42">
        <w:tc>
          <w:tcPr>
            <w:tcW w:w="648" w:type="dxa"/>
            <w:shd w:val="clear" w:color="auto" w:fill="auto"/>
          </w:tcPr>
          <w:p w14:paraId="1692B306"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r w:rsidRPr="0002251F">
              <w:rPr>
                <w:rFonts w:ascii="Arial" w:hAnsi="Arial" w:cs="Arial"/>
                <w:strike/>
                <w:sz w:val="22"/>
                <w:szCs w:val="22"/>
                <w:lang w:val="en-US"/>
              </w:rPr>
              <w:t>3.</w:t>
            </w:r>
          </w:p>
        </w:tc>
        <w:tc>
          <w:tcPr>
            <w:tcW w:w="1440" w:type="dxa"/>
            <w:shd w:val="clear" w:color="auto" w:fill="auto"/>
          </w:tcPr>
          <w:p w14:paraId="14EAB4F7"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p w14:paraId="0B2D1BA9"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496" w:type="dxa"/>
            <w:shd w:val="clear" w:color="auto" w:fill="auto"/>
          </w:tcPr>
          <w:p w14:paraId="5C8AD126"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548685D5"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520" w:type="dxa"/>
            <w:shd w:val="clear" w:color="auto" w:fill="auto"/>
          </w:tcPr>
          <w:p w14:paraId="47C90CDA"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638" w:type="dxa"/>
            <w:shd w:val="clear" w:color="auto" w:fill="auto"/>
          </w:tcPr>
          <w:p w14:paraId="06FEE42F"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993" w:type="dxa"/>
            <w:shd w:val="clear" w:color="auto" w:fill="auto"/>
          </w:tcPr>
          <w:p w14:paraId="7B84A282"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054" w:type="dxa"/>
            <w:shd w:val="clear" w:color="auto" w:fill="auto"/>
          </w:tcPr>
          <w:p w14:paraId="2A5B415A"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c>
          <w:tcPr>
            <w:tcW w:w="1276" w:type="dxa"/>
            <w:shd w:val="clear" w:color="auto" w:fill="auto"/>
          </w:tcPr>
          <w:p w14:paraId="09E6D15F" w14:textId="77777777" w:rsidR="00282414" w:rsidRPr="0002251F" w:rsidRDefault="00282414" w:rsidP="00952F7C">
            <w:pPr>
              <w:tabs>
                <w:tab w:val="left" w:pos="720"/>
                <w:tab w:val="left" w:pos="2880"/>
                <w:tab w:val="left" w:pos="4680"/>
                <w:tab w:val="left" w:pos="5760"/>
                <w:tab w:val="left" w:pos="7200"/>
                <w:tab w:val="left" w:pos="8640"/>
                <w:tab w:val="left" w:pos="10080"/>
                <w:tab w:val="left" w:pos="11340"/>
              </w:tabs>
              <w:autoSpaceDE w:val="0"/>
              <w:autoSpaceDN w:val="0"/>
              <w:adjustRightInd w:val="0"/>
              <w:ind w:right="-1440"/>
              <w:jc w:val="both"/>
              <w:rPr>
                <w:rFonts w:ascii="Arial" w:hAnsi="Arial" w:cs="Arial"/>
                <w:strike/>
                <w:sz w:val="22"/>
                <w:szCs w:val="22"/>
                <w:lang w:val="en-US"/>
              </w:rPr>
            </w:pPr>
          </w:p>
        </w:tc>
      </w:tr>
    </w:tbl>
    <w:p w14:paraId="10C04A4D" w14:textId="77777777" w:rsidR="00606F2D" w:rsidRPr="0002251F" w:rsidRDefault="00606F2D" w:rsidP="00282414">
      <w:pPr>
        <w:tabs>
          <w:tab w:val="left" w:pos="1350"/>
        </w:tabs>
        <w:autoSpaceDE w:val="0"/>
        <w:autoSpaceDN w:val="0"/>
        <w:adjustRightInd w:val="0"/>
        <w:ind w:left="1350" w:hanging="1350"/>
        <w:jc w:val="both"/>
        <w:rPr>
          <w:rFonts w:ascii="Arial" w:hAnsi="Arial" w:cs="Arial"/>
          <w:strike/>
          <w:sz w:val="22"/>
          <w:szCs w:val="22"/>
        </w:rPr>
      </w:pPr>
    </w:p>
    <w:p w14:paraId="3BEF28E4" w14:textId="77777777" w:rsidR="00606F2D" w:rsidRPr="0002251F" w:rsidRDefault="00D35C83" w:rsidP="00606F2D">
      <w:pPr>
        <w:tabs>
          <w:tab w:val="left" w:pos="720"/>
        </w:tabs>
        <w:autoSpaceDE w:val="0"/>
        <w:autoSpaceDN w:val="0"/>
        <w:adjustRightInd w:val="0"/>
        <w:ind w:left="720" w:firstLine="630"/>
        <w:jc w:val="both"/>
        <w:rPr>
          <w:rFonts w:ascii="Arial" w:hAnsi="Arial" w:cs="Arial"/>
          <w:strike/>
          <w:sz w:val="22"/>
          <w:szCs w:val="22"/>
        </w:rPr>
      </w:pPr>
      <w:r w:rsidRPr="0002251F">
        <w:rPr>
          <w:rFonts w:ascii="Arial" w:hAnsi="Arial" w:cs="Arial"/>
          <w:strike/>
          <w:sz w:val="22"/>
          <w:szCs w:val="22"/>
        </w:rPr>
        <w:t xml:space="preserve">Note: </w:t>
      </w:r>
    </w:p>
    <w:p w14:paraId="61008027" w14:textId="77777777" w:rsidR="00606F2D" w:rsidRPr="0002251F" w:rsidRDefault="00606F2D" w:rsidP="00606F2D">
      <w:pPr>
        <w:tabs>
          <w:tab w:val="left" w:pos="720"/>
        </w:tabs>
        <w:autoSpaceDE w:val="0"/>
        <w:autoSpaceDN w:val="0"/>
        <w:adjustRightInd w:val="0"/>
        <w:ind w:left="720" w:firstLine="630"/>
        <w:jc w:val="both"/>
        <w:rPr>
          <w:rFonts w:ascii="Arial" w:hAnsi="Arial" w:cs="Arial"/>
          <w:strike/>
          <w:sz w:val="22"/>
          <w:szCs w:val="22"/>
        </w:rPr>
      </w:pPr>
    </w:p>
    <w:p w14:paraId="6B414363" w14:textId="77777777" w:rsidR="00D35C83" w:rsidRPr="0002251F" w:rsidRDefault="00D35C83" w:rsidP="00606F2D">
      <w:pPr>
        <w:numPr>
          <w:ilvl w:val="0"/>
          <w:numId w:val="35"/>
        </w:numPr>
        <w:autoSpaceDE w:val="0"/>
        <w:autoSpaceDN w:val="0"/>
        <w:adjustRightInd w:val="0"/>
        <w:jc w:val="both"/>
        <w:rPr>
          <w:rFonts w:ascii="Arial" w:hAnsi="Arial" w:cs="Arial"/>
          <w:strike/>
          <w:sz w:val="22"/>
          <w:szCs w:val="22"/>
        </w:rPr>
      </w:pPr>
      <w:r w:rsidRPr="0002251F">
        <w:rPr>
          <w:rFonts w:ascii="Arial" w:hAnsi="Arial" w:cs="Arial"/>
          <w:strike/>
          <w:sz w:val="22"/>
          <w:szCs w:val="22"/>
        </w:rPr>
        <w:t xml:space="preserve">Bidder </w:t>
      </w:r>
      <w:proofErr w:type="gramStart"/>
      <w:r w:rsidRPr="0002251F">
        <w:rPr>
          <w:rFonts w:ascii="Arial" w:hAnsi="Arial" w:cs="Arial"/>
          <w:strike/>
          <w:sz w:val="22"/>
          <w:szCs w:val="22"/>
        </w:rPr>
        <w:t>has to</w:t>
      </w:r>
      <w:proofErr w:type="gramEnd"/>
      <w:r w:rsidRPr="0002251F">
        <w:rPr>
          <w:rFonts w:ascii="Arial" w:hAnsi="Arial" w:cs="Arial"/>
          <w:strike/>
          <w:sz w:val="22"/>
          <w:szCs w:val="22"/>
        </w:rPr>
        <w:t xml:space="preserve"> strictly follow this format while filling this Attachment to establish meeting the Qualification Requirement.</w:t>
      </w:r>
    </w:p>
    <w:p w14:paraId="41C32A65" w14:textId="77777777" w:rsidR="00606F2D" w:rsidRPr="0002251F" w:rsidRDefault="00606F2D" w:rsidP="00606F2D">
      <w:pPr>
        <w:autoSpaceDE w:val="0"/>
        <w:autoSpaceDN w:val="0"/>
        <w:adjustRightInd w:val="0"/>
        <w:ind w:left="1350"/>
        <w:jc w:val="both"/>
        <w:rPr>
          <w:rFonts w:ascii="Arial" w:hAnsi="Arial" w:cs="Arial"/>
          <w:strike/>
          <w:sz w:val="22"/>
          <w:szCs w:val="22"/>
        </w:rPr>
      </w:pPr>
    </w:p>
    <w:p w14:paraId="773E413A" w14:textId="77777777" w:rsidR="00D35C83" w:rsidRPr="00D31C39" w:rsidRDefault="00D35C83" w:rsidP="00D66549">
      <w:pPr>
        <w:numPr>
          <w:ilvl w:val="0"/>
          <w:numId w:val="35"/>
        </w:numPr>
        <w:tabs>
          <w:tab w:val="left" w:pos="1440"/>
        </w:tabs>
        <w:autoSpaceDE w:val="0"/>
        <w:autoSpaceDN w:val="0"/>
        <w:adjustRightInd w:val="0"/>
        <w:jc w:val="both"/>
        <w:rPr>
          <w:rFonts w:ascii="Arial" w:hAnsi="Arial" w:cs="Arial"/>
          <w:sz w:val="22"/>
          <w:szCs w:val="22"/>
        </w:rPr>
      </w:pPr>
      <w:r w:rsidRPr="0002251F">
        <w:rPr>
          <w:rFonts w:ascii="Arial" w:hAnsi="Arial" w:cs="Arial"/>
          <w:strike/>
          <w:sz w:val="22"/>
          <w:szCs w:val="22"/>
        </w:rPr>
        <w:t>Copies of Order/Letter of Award/Client Certificate and Performance Certificate from the clients, etc. are to be enclosed clearly establishing the scope of work/ years of successful operation, etc. in support of meeting the Qualifying Requirements</w:t>
      </w:r>
      <w:r w:rsidRPr="00D31C39">
        <w:rPr>
          <w:rFonts w:ascii="Arial" w:hAnsi="Arial" w:cs="Arial"/>
          <w:sz w:val="22"/>
          <w:szCs w:val="22"/>
        </w:rPr>
        <w:t>.</w:t>
      </w:r>
    </w:p>
    <w:p w14:paraId="2A59346D" w14:textId="77777777" w:rsidR="00D66549" w:rsidRPr="00D31C39" w:rsidRDefault="00D66549" w:rsidP="00D66549">
      <w:pPr>
        <w:tabs>
          <w:tab w:val="left" w:pos="1440"/>
        </w:tabs>
        <w:autoSpaceDE w:val="0"/>
        <w:autoSpaceDN w:val="0"/>
        <w:adjustRightInd w:val="0"/>
        <w:ind w:left="1350"/>
        <w:jc w:val="both"/>
        <w:rPr>
          <w:rFonts w:ascii="Arial" w:hAnsi="Arial" w:cs="Arial"/>
          <w:sz w:val="22"/>
          <w:szCs w:val="22"/>
        </w:rPr>
      </w:pPr>
    </w:p>
    <w:p w14:paraId="3B3CF1DF" w14:textId="77777777" w:rsidR="00D35C83" w:rsidRPr="00D31C39" w:rsidRDefault="00D35C83" w:rsidP="00D66549">
      <w:pPr>
        <w:autoSpaceDE w:val="0"/>
        <w:autoSpaceDN w:val="0"/>
        <w:adjustRightInd w:val="0"/>
        <w:ind w:left="1710" w:hanging="360"/>
        <w:jc w:val="both"/>
        <w:rPr>
          <w:rFonts w:ascii="Arial" w:hAnsi="Arial" w:cs="Arial"/>
          <w:sz w:val="22"/>
          <w:szCs w:val="22"/>
        </w:rPr>
      </w:pPr>
      <w:r w:rsidRPr="00D31C39">
        <w:rPr>
          <w:rFonts w:ascii="Arial" w:hAnsi="Arial" w:cs="Arial"/>
          <w:sz w:val="22"/>
          <w:szCs w:val="22"/>
        </w:rPr>
        <w:t>3. Continuation sheets of l</w:t>
      </w:r>
      <w:r w:rsidR="00257903" w:rsidRPr="00D31C39">
        <w:rPr>
          <w:rFonts w:ascii="Arial" w:hAnsi="Arial" w:cs="Arial"/>
          <w:sz w:val="22"/>
          <w:szCs w:val="22"/>
        </w:rPr>
        <w:t>ike size and format may be used</w:t>
      </w:r>
    </w:p>
    <w:p w14:paraId="2C17BB4D" w14:textId="07F450BB" w:rsidR="00A034B2" w:rsidRPr="00D31C39" w:rsidRDefault="005E08A6"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rPr>
        <w:br w:type="page"/>
      </w:r>
      <w:r w:rsidR="00884AC7">
        <w:rPr>
          <w:rFonts w:ascii="Arial" w:hAnsi="Arial" w:cs="Arial"/>
          <w:b/>
          <w:bCs/>
          <w:caps/>
          <w:color w:val="000000"/>
          <w:sz w:val="22"/>
          <w:szCs w:val="22"/>
        </w:rPr>
        <w:lastRenderedPageBreak/>
        <w:t xml:space="preserve">                                                  </w:t>
      </w:r>
      <w:r w:rsidR="00F33975" w:rsidRPr="00D31C39">
        <w:rPr>
          <w:rFonts w:ascii="Arial" w:hAnsi="Arial" w:cs="Arial"/>
          <w:b/>
          <w:bCs/>
          <w:caps/>
          <w:color w:val="000000"/>
          <w:sz w:val="22"/>
          <w:szCs w:val="22"/>
          <w:lang w:val="en-US"/>
        </w:rPr>
        <w:t xml:space="preserve">………… </w:t>
      </w:r>
      <w:r w:rsidR="00A034B2" w:rsidRPr="00D31C39">
        <w:rPr>
          <w:rFonts w:ascii="Arial" w:hAnsi="Arial" w:cs="Arial"/>
          <w:b/>
          <w:bCs/>
          <w:caps/>
          <w:color w:val="000000"/>
          <w:sz w:val="22"/>
          <w:szCs w:val="22"/>
          <w:lang w:val="en-US"/>
        </w:rPr>
        <w:t xml:space="preserve">………… </w:t>
      </w:r>
      <w:r w:rsidR="00A034B2" w:rsidRPr="00D31C39">
        <w:rPr>
          <w:rFonts w:ascii="Arial" w:hAnsi="Arial" w:cs="Arial"/>
          <w:b/>
          <w:bCs/>
          <w:color w:val="000000"/>
          <w:sz w:val="22"/>
          <w:szCs w:val="22"/>
          <w:lang w:val="en-US"/>
        </w:rPr>
        <w:t>PACKAGE</w:t>
      </w:r>
      <w:r w:rsidR="00884AC7">
        <w:rPr>
          <w:rFonts w:ascii="Arial" w:hAnsi="Arial" w:cs="Arial"/>
          <w:b/>
          <w:bCs/>
          <w:color w:val="000000"/>
          <w:sz w:val="22"/>
          <w:szCs w:val="22"/>
          <w:lang w:val="en-US"/>
        </w:rPr>
        <w:t xml:space="preserve">                    </w:t>
      </w:r>
      <w:r w:rsidR="00884AC7" w:rsidRPr="00884AC7">
        <w:rPr>
          <w:rFonts w:ascii="Arial" w:hAnsi="Arial" w:cs="Arial"/>
          <w:b/>
          <w:bCs/>
          <w:color w:val="000000"/>
          <w:sz w:val="22"/>
          <w:szCs w:val="22"/>
          <w:highlight w:val="yellow"/>
          <w:lang w:val="en-US"/>
        </w:rPr>
        <w:t>ATTACHMENT 3</w:t>
      </w:r>
    </w:p>
    <w:p w14:paraId="257930CC"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3551C1F3"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C8A57D4" w14:textId="1925D349" w:rsidR="00A034B2" w:rsidRPr="00D31C39" w:rsidRDefault="00884AC7"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Pr>
          <w:rFonts w:ascii="Arial" w:hAnsi="Arial" w:cs="Arial"/>
          <w:b/>
          <w:bCs/>
          <w:color w:val="000000"/>
          <w:sz w:val="22"/>
          <w:szCs w:val="22"/>
          <w:lang w:val="en-US"/>
        </w:rPr>
        <w:t>NTPP BRBCL</w:t>
      </w:r>
      <w:r w:rsidR="00A034B2" w:rsidRPr="00D31C39">
        <w:rPr>
          <w:rFonts w:ascii="Arial" w:hAnsi="Arial" w:cs="Arial"/>
          <w:b/>
          <w:bCs/>
          <w:color w:val="000000"/>
          <w:sz w:val="22"/>
          <w:szCs w:val="22"/>
          <w:lang w:val="en-US"/>
        </w:rPr>
        <w:t xml:space="preserve">, </w:t>
      </w:r>
    </w:p>
    <w:p w14:paraId="02581D9C"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0974A8FD"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5B83B80B" w14:textId="77777777" w:rsidR="00F33975" w:rsidRPr="00D31C39" w:rsidRDefault="00F33975"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sz w:val="22"/>
          <w:szCs w:val="22"/>
        </w:rPr>
      </w:pPr>
    </w:p>
    <w:p w14:paraId="67386F6D" w14:textId="77777777" w:rsidR="005E08A6" w:rsidRPr="00D31C39" w:rsidRDefault="005E08A6" w:rsidP="00F33975">
      <w:pPr>
        <w:tabs>
          <w:tab w:val="left" w:pos="1080"/>
          <w:tab w:val="left" w:pos="1800"/>
          <w:tab w:val="left" w:pos="4320"/>
          <w:tab w:val="left" w:pos="5040"/>
        </w:tabs>
        <w:autoSpaceDE w:val="0"/>
        <w:autoSpaceDN w:val="0"/>
        <w:adjustRightInd w:val="0"/>
        <w:ind w:left="1080" w:hanging="1080"/>
        <w:jc w:val="center"/>
        <w:rPr>
          <w:rFonts w:ascii="Arial" w:hAnsi="Arial" w:cs="Arial"/>
          <w:b/>
          <w:bCs/>
          <w:sz w:val="22"/>
          <w:szCs w:val="22"/>
        </w:rPr>
      </w:pPr>
      <w:r w:rsidRPr="00D31C39">
        <w:rPr>
          <w:rFonts w:ascii="Arial" w:hAnsi="Arial" w:cs="Arial"/>
          <w:b/>
          <w:bCs/>
          <w:sz w:val="22"/>
          <w:szCs w:val="22"/>
        </w:rPr>
        <w:t>(Details pertaining to Financial Criteria of Qualification Requirement</w:t>
      </w:r>
    </w:p>
    <w:p w14:paraId="7B1799A9" w14:textId="77777777" w:rsidR="005E08A6" w:rsidRPr="00D31C39" w:rsidRDefault="005E08A6" w:rsidP="004978F5">
      <w:pPr>
        <w:tabs>
          <w:tab w:val="left" w:pos="1080"/>
          <w:tab w:val="left" w:pos="1800"/>
          <w:tab w:val="left" w:pos="4320"/>
          <w:tab w:val="left" w:pos="5040"/>
        </w:tabs>
        <w:autoSpaceDE w:val="0"/>
        <w:ind w:left="1080" w:hanging="1080"/>
        <w:jc w:val="center"/>
        <w:rPr>
          <w:rFonts w:ascii="Helvetica" w:hAnsi="Helvetica" w:cs="Helvetica"/>
          <w:b/>
          <w:bCs/>
          <w:sz w:val="22"/>
          <w:szCs w:val="22"/>
        </w:rPr>
      </w:pPr>
      <w:r w:rsidRPr="00D31C39">
        <w:rPr>
          <w:rFonts w:ascii="Arial" w:hAnsi="Arial" w:cs="Arial"/>
          <w:b/>
          <w:bCs/>
          <w:sz w:val="22"/>
          <w:szCs w:val="22"/>
        </w:rPr>
        <w:t xml:space="preserve">as per Item No. </w:t>
      </w:r>
      <w:r w:rsidR="00F33975" w:rsidRPr="00D31C39">
        <w:rPr>
          <w:rFonts w:ascii="Arial" w:hAnsi="Arial" w:cs="Arial"/>
          <w:b/>
          <w:bCs/>
          <w:sz w:val="22"/>
          <w:szCs w:val="22"/>
        </w:rPr>
        <w:t>…………</w:t>
      </w:r>
      <w:r w:rsidRPr="00D31C39">
        <w:rPr>
          <w:rFonts w:ascii="Arial" w:hAnsi="Arial" w:cs="Arial"/>
          <w:b/>
          <w:bCs/>
          <w:sz w:val="22"/>
          <w:szCs w:val="22"/>
        </w:rPr>
        <w:t xml:space="preserve"> of the Bid Data Sheet)</w:t>
      </w:r>
    </w:p>
    <w:p w14:paraId="536EEC44" w14:textId="77777777" w:rsidR="005E08A6" w:rsidRPr="00D31C39" w:rsidRDefault="005E08A6" w:rsidP="004978F5">
      <w:pPr>
        <w:tabs>
          <w:tab w:val="left" w:pos="1440"/>
          <w:tab w:val="left" w:pos="3600"/>
          <w:tab w:val="left" w:pos="6075"/>
        </w:tabs>
        <w:autoSpaceDE w:val="0"/>
        <w:autoSpaceDN w:val="0"/>
        <w:adjustRightInd w:val="0"/>
        <w:jc w:val="both"/>
        <w:rPr>
          <w:rFonts w:ascii="Arial" w:hAnsi="Arial" w:cs="Arial"/>
          <w:b/>
          <w:bCs/>
          <w:sz w:val="22"/>
          <w:szCs w:val="22"/>
          <w:lang w:val="en-IN" w:eastAsia="en-IN"/>
        </w:rPr>
      </w:pPr>
    </w:p>
    <w:p w14:paraId="616AE0EA" w14:textId="77777777" w:rsidR="005E08A6" w:rsidRPr="00D31C39" w:rsidRDefault="005E08A6" w:rsidP="004978F5">
      <w:pPr>
        <w:tabs>
          <w:tab w:val="left" w:pos="1440"/>
          <w:tab w:val="left" w:pos="3600"/>
          <w:tab w:val="left" w:pos="6075"/>
        </w:tabs>
        <w:autoSpaceDE w:val="0"/>
        <w:autoSpaceDN w:val="0"/>
        <w:adjustRightInd w:val="0"/>
        <w:ind w:left="720" w:hanging="720"/>
        <w:jc w:val="both"/>
        <w:rPr>
          <w:rFonts w:ascii="Arial" w:hAnsi="Arial" w:cs="Arial"/>
          <w:sz w:val="22"/>
          <w:szCs w:val="22"/>
          <w:lang w:val="en-IN" w:eastAsia="en-IN"/>
        </w:rPr>
      </w:pPr>
      <w:r w:rsidRPr="00D31C39">
        <w:rPr>
          <w:rFonts w:ascii="Arial" w:hAnsi="Arial" w:cs="Arial"/>
          <w:b/>
          <w:bCs/>
          <w:sz w:val="22"/>
          <w:szCs w:val="22"/>
          <w:lang w:val="en-IN" w:eastAsia="en-IN"/>
        </w:rPr>
        <w:t>A)</w:t>
      </w:r>
      <w:r w:rsidRPr="00D31C39">
        <w:rPr>
          <w:rFonts w:ascii="Arial" w:hAnsi="Arial" w:cs="Arial"/>
          <w:b/>
          <w:bCs/>
          <w:sz w:val="22"/>
          <w:szCs w:val="22"/>
          <w:lang w:val="en-IN" w:eastAsia="en-IN"/>
        </w:rPr>
        <w:tab/>
        <w:t xml:space="preserve">To satisfy the requirements specified in Item No. </w:t>
      </w:r>
      <w:r w:rsidR="00F33975" w:rsidRPr="00D31C39">
        <w:rPr>
          <w:rFonts w:ascii="Arial" w:hAnsi="Arial" w:cs="Arial"/>
          <w:b/>
          <w:bCs/>
          <w:sz w:val="22"/>
          <w:szCs w:val="22"/>
          <w:lang w:val="en-IN" w:eastAsia="en-IN"/>
        </w:rPr>
        <w:t>………</w:t>
      </w:r>
      <w:proofErr w:type="gramStart"/>
      <w:r w:rsidR="00F33975" w:rsidRPr="00D31C39">
        <w:rPr>
          <w:rFonts w:ascii="Arial" w:hAnsi="Arial" w:cs="Arial"/>
          <w:b/>
          <w:bCs/>
          <w:sz w:val="22"/>
          <w:szCs w:val="22"/>
          <w:lang w:val="en-IN" w:eastAsia="en-IN"/>
        </w:rPr>
        <w:t>….</w:t>
      </w:r>
      <w:r w:rsidRPr="00D31C39">
        <w:rPr>
          <w:rFonts w:ascii="Arial" w:hAnsi="Arial" w:cs="Arial"/>
          <w:b/>
          <w:bCs/>
          <w:sz w:val="22"/>
          <w:szCs w:val="22"/>
          <w:lang w:val="en-IN" w:eastAsia="en-IN"/>
        </w:rPr>
        <w:t>of</w:t>
      </w:r>
      <w:proofErr w:type="gramEnd"/>
      <w:r w:rsidRPr="00D31C39">
        <w:rPr>
          <w:rFonts w:ascii="Arial" w:hAnsi="Arial" w:cs="Arial"/>
          <w:b/>
          <w:bCs/>
          <w:sz w:val="22"/>
          <w:szCs w:val="22"/>
          <w:lang w:val="en-IN" w:eastAsia="en-IN"/>
        </w:rPr>
        <w:t xml:space="preserve"> Bid Data Sheet, Section-III</w:t>
      </w:r>
      <w:r w:rsidR="00282414" w:rsidRPr="00D31C39">
        <w:rPr>
          <w:rFonts w:ascii="Arial" w:hAnsi="Arial" w:cs="Arial"/>
          <w:b/>
          <w:bCs/>
          <w:sz w:val="22"/>
          <w:szCs w:val="22"/>
          <w:lang w:val="en-IN" w:eastAsia="en-IN"/>
        </w:rPr>
        <w:t>/ NIT</w:t>
      </w:r>
      <w:r w:rsidRPr="00D31C39">
        <w:rPr>
          <w:rFonts w:ascii="Arial" w:hAnsi="Arial" w:cs="Arial"/>
          <w:b/>
          <w:bCs/>
          <w:sz w:val="22"/>
          <w:szCs w:val="22"/>
          <w:lang w:val="en-IN" w:eastAsia="en-IN"/>
        </w:rPr>
        <w:t>, We give below the following details:</w:t>
      </w:r>
    </w:p>
    <w:p w14:paraId="5C4366A5" w14:textId="77777777" w:rsidR="005E08A6" w:rsidRPr="00D31C39" w:rsidRDefault="005E08A6" w:rsidP="004978F5">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spacing w:after="120" w:line="280" w:lineRule="atLeast"/>
        <w:jc w:val="both"/>
        <w:rPr>
          <w:rFonts w:ascii="Arial" w:hAnsi="Arial" w:cs="Arial"/>
          <w:sz w:val="22"/>
          <w:szCs w:val="22"/>
          <w:lang w:val="en-IN" w:eastAsia="en-IN"/>
        </w:rPr>
      </w:pPr>
    </w:p>
    <w:p w14:paraId="20C5A887" w14:textId="77777777" w:rsidR="005E08A6" w:rsidRPr="00D31C39" w:rsidRDefault="005E08A6" w:rsidP="004978F5">
      <w:pPr>
        <w:pStyle w:val="col-2"/>
        <w:tabs>
          <w:tab w:val="clear" w:pos="3600"/>
          <w:tab w:val="left" w:pos="2160"/>
        </w:tabs>
        <w:spacing w:line="240" w:lineRule="auto"/>
        <w:ind w:left="1440" w:hanging="720"/>
        <w:rPr>
          <w:sz w:val="22"/>
          <w:szCs w:val="22"/>
        </w:rPr>
      </w:pPr>
      <w:r w:rsidRPr="00D31C39">
        <w:rPr>
          <w:sz w:val="22"/>
          <w:szCs w:val="22"/>
          <w:lang w:val="en-IN" w:eastAsia="en-IN"/>
        </w:rPr>
        <w:t>a)</w:t>
      </w:r>
      <w:r w:rsidRPr="00D31C39">
        <w:rPr>
          <w:sz w:val="22"/>
          <w:szCs w:val="22"/>
          <w:lang w:val="en-IN" w:eastAsia="en-IN"/>
        </w:rPr>
        <w:tab/>
        <w:t xml:space="preserve">In terms of Item No. </w:t>
      </w:r>
      <w:r w:rsidR="00F33975" w:rsidRPr="00D31C39">
        <w:rPr>
          <w:sz w:val="22"/>
          <w:szCs w:val="22"/>
          <w:lang w:val="en-IN" w:eastAsia="en-IN"/>
        </w:rPr>
        <w:t>…………….</w:t>
      </w:r>
      <w:r w:rsidRPr="00D31C39">
        <w:rPr>
          <w:sz w:val="22"/>
          <w:szCs w:val="22"/>
          <w:lang w:val="en-IN" w:eastAsia="en-IN"/>
        </w:rPr>
        <w:t xml:space="preserve"> of Bid data Sheets, Section-III</w:t>
      </w:r>
      <w:r w:rsidR="00282414" w:rsidRPr="00D31C39">
        <w:rPr>
          <w:sz w:val="22"/>
          <w:szCs w:val="22"/>
          <w:lang w:val="en-IN" w:eastAsia="en-IN"/>
        </w:rPr>
        <w:t>/ NIT</w:t>
      </w:r>
      <w:r w:rsidRPr="00D31C39">
        <w:rPr>
          <w:sz w:val="22"/>
          <w:szCs w:val="22"/>
          <w:lang w:val="en-IN" w:eastAsia="en-IN"/>
        </w:rPr>
        <w:t xml:space="preserve">, we confirm that our average annual turnover during the preceding three financial years as on date of Techno-commercial bid opening is not less than </w:t>
      </w:r>
      <w:r w:rsidR="00F33975" w:rsidRPr="00D31C39">
        <w:rPr>
          <w:b/>
          <w:bCs/>
          <w:sz w:val="22"/>
          <w:szCs w:val="22"/>
          <w:lang w:val="en-IN" w:eastAsia="en-IN"/>
        </w:rPr>
        <w:t>……………..</w:t>
      </w:r>
      <w:r w:rsidRPr="00D31C39">
        <w:rPr>
          <w:sz w:val="22"/>
          <w:szCs w:val="22"/>
          <w:lang w:val="en-IN" w:eastAsia="en-IN"/>
        </w:rPr>
        <w:t>. In support of above, we are enclosing Audited Financial Statements.</w:t>
      </w:r>
    </w:p>
    <w:p w14:paraId="59DEFBB0" w14:textId="77777777" w:rsidR="005E08A6" w:rsidRPr="00D31C39" w:rsidRDefault="005E08A6" w:rsidP="004978F5">
      <w:pPr>
        <w:pStyle w:val="col-2"/>
        <w:tabs>
          <w:tab w:val="clear" w:pos="3600"/>
          <w:tab w:val="left" w:pos="720"/>
          <w:tab w:val="left" w:pos="2160"/>
        </w:tabs>
        <w:spacing w:line="240" w:lineRule="auto"/>
        <w:ind w:left="0" w:firstLine="0"/>
        <w:rPr>
          <w:sz w:val="22"/>
          <w:szCs w:val="22"/>
        </w:rPr>
      </w:pPr>
    </w:p>
    <w:tbl>
      <w:tblPr>
        <w:tblW w:w="91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112"/>
        <w:gridCol w:w="3240"/>
      </w:tblGrid>
      <w:tr w:rsidR="005E08A6" w:rsidRPr="00D31C39" w14:paraId="090520BF" w14:textId="77777777" w:rsidTr="00D67C5E">
        <w:tc>
          <w:tcPr>
            <w:tcW w:w="828" w:type="dxa"/>
          </w:tcPr>
          <w:p w14:paraId="5A6A7510" w14:textId="77777777" w:rsidR="005E08A6" w:rsidRPr="00D31C39" w:rsidRDefault="005E08A6" w:rsidP="003579DD">
            <w:pPr>
              <w:pStyle w:val="col-2"/>
              <w:tabs>
                <w:tab w:val="clear" w:pos="3600"/>
                <w:tab w:val="left" w:pos="720"/>
                <w:tab w:val="left" w:pos="2160"/>
              </w:tabs>
              <w:spacing w:before="80" w:after="80" w:line="240" w:lineRule="auto"/>
              <w:ind w:left="0" w:firstLine="0"/>
              <w:jc w:val="center"/>
              <w:rPr>
                <w:sz w:val="22"/>
                <w:szCs w:val="22"/>
              </w:rPr>
            </w:pPr>
            <w:proofErr w:type="spellStart"/>
            <w:proofErr w:type="gramStart"/>
            <w:r w:rsidRPr="00D31C39">
              <w:rPr>
                <w:sz w:val="22"/>
                <w:szCs w:val="22"/>
              </w:rPr>
              <w:t>Sl.No</w:t>
            </w:r>
            <w:proofErr w:type="spellEnd"/>
            <w:proofErr w:type="gramEnd"/>
          </w:p>
        </w:tc>
        <w:tc>
          <w:tcPr>
            <w:tcW w:w="5112" w:type="dxa"/>
          </w:tcPr>
          <w:p w14:paraId="4119D6C1" w14:textId="77777777" w:rsidR="005E08A6" w:rsidRPr="00D31C39" w:rsidRDefault="005E08A6" w:rsidP="003579DD">
            <w:pPr>
              <w:pStyle w:val="col-2"/>
              <w:tabs>
                <w:tab w:val="clear" w:pos="3600"/>
                <w:tab w:val="left" w:pos="720"/>
                <w:tab w:val="left" w:pos="2160"/>
              </w:tabs>
              <w:spacing w:before="80" w:after="80" w:line="240" w:lineRule="auto"/>
              <w:ind w:left="0" w:firstLine="0"/>
              <w:jc w:val="center"/>
              <w:rPr>
                <w:sz w:val="22"/>
                <w:szCs w:val="22"/>
              </w:rPr>
            </w:pPr>
            <w:r w:rsidRPr="00D31C39">
              <w:rPr>
                <w:sz w:val="22"/>
                <w:szCs w:val="22"/>
              </w:rPr>
              <w:t>Financial Year</w:t>
            </w:r>
          </w:p>
        </w:tc>
        <w:tc>
          <w:tcPr>
            <w:tcW w:w="3240" w:type="dxa"/>
          </w:tcPr>
          <w:p w14:paraId="17509231" w14:textId="77777777" w:rsidR="005E08A6" w:rsidRPr="00D31C39" w:rsidRDefault="005E08A6" w:rsidP="003579DD">
            <w:pPr>
              <w:pStyle w:val="col-2"/>
              <w:tabs>
                <w:tab w:val="clear" w:pos="3600"/>
                <w:tab w:val="left" w:pos="720"/>
                <w:tab w:val="left" w:pos="2160"/>
              </w:tabs>
              <w:spacing w:before="80" w:after="80" w:line="240" w:lineRule="auto"/>
              <w:ind w:left="0" w:firstLine="0"/>
              <w:jc w:val="center"/>
              <w:rPr>
                <w:sz w:val="22"/>
                <w:szCs w:val="22"/>
              </w:rPr>
            </w:pPr>
            <w:r w:rsidRPr="00D31C39">
              <w:rPr>
                <w:sz w:val="22"/>
                <w:szCs w:val="22"/>
              </w:rPr>
              <w:t>Amount in Rs.</w:t>
            </w:r>
          </w:p>
        </w:tc>
      </w:tr>
      <w:tr w:rsidR="005E08A6" w:rsidRPr="00D31C39" w14:paraId="738AF61E" w14:textId="77777777" w:rsidTr="00D67C5E">
        <w:tc>
          <w:tcPr>
            <w:tcW w:w="828" w:type="dxa"/>
          </w:tcPr>
          <w:p w14:paraId="24C5E2AE" w14:textId="77777777" w:rsidR="005E08A6" w:rsidRPr="00D31C39" w:rsidRDefault="005E08A6" w:rsidP="00856146">
            <w:pPr>
              <w:pStyle w:val="col-2"/>
              <w:numPr>
                <w:ilvl w:val="0"/>
                <w:numId w:val="19"/>
              </w:numPr>
              <w:tabs>
                <w:tab w:val="clear" w:pos="3600"/>
                <w:tab w:val="left" w:pos="720"/>
                <w:tab w:val="left" w:pos="2160"/>
              </w:tabs>
              <w:spacing w:before="80" w:after="80" w:line="240" w:lineRule="auto"/>
              <w:ind w:left="0" w:firstLine="0"/>
              <w:rPr>
                <w:sz w:val="22"/>
                <w:szCs w:val="22"/>
              </w:rPr>
            </w:pPr>
          </w:p>
        </w:tc>
        <w:tc>
          <w:tcPr>
            <w:tcW w:w="5112" w:type="dxa"/>
          </w:tcPr>
          <w:p w14:paraId="5695F5E4" w14:textId="77777777" w:rsidR="005E08A6" w:rsidRPr="00D31C39" w:rsidRDefault="005E08A6" w:rsidP="00856146">
            <w:pPr>
              <w:pStyle w:val="col-2"/>
              <w:tabs>
                <w:tab w:val="clear" w:pos="3600"/>
                <w:tab w:val="left" w:pos="720"/>
                <w:tab w:val="left" w:pos="2160"/>
              </w:tabs>
              <w:spacing w:before="80" w:after="80" w:line="240" w:lineRule="auto"/>
              <w:ind w:left="0" w:firstLine="0"/>
              <w:rPr>
                <w:sz w:val="22"/>
                <w:szCs w:val="22"/>
              </w:rPr>
            </w:pPr>
          </w:p>
        </w:tc>
        <w:tc>
          <w:tcPr>
            <w:tcW w:w="3240" w:type="dxa"/>
          </w:tcPr>
          <w:p w14:paraId="52070D02" w14:textId="77777777" w:rsidR="005E08A6" w:rsidRPr="00D31C39" w:rsidRDefault="0002438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fldChar w:fldCharType="begin">
                <w:ffData>
                  <w:name w:val="Text42"/>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60ABCF09" w14:textId="77777777" w:rsidTr="00D67C5E">
        <w:tc>
          <w:tcPr>
            <w:tcW w:w="828" w:type="dxa"/>
          </w:tcPr>
          <w:p w14:paraId="3510C86C" w14:textId="77777777" w:rsidR="005E08A6" w:rsidRPr="00D31C39" w:rsidRDefault="005E08A6" w:rsidP="00856146">
            <w:pPr>
              <w:pStyle w:val="col-2"/>
              <w:numPr>
                <w:ilvl w:val="0"/>
                <w:numId w:val="19"/>
              </w:numPr>
              <w:tabs>
                <w:tab w:val="clear" w:pos="3600"/>
                <w:tab w:val="left" w:pos="720"/>
                <w:tab w:val="left" w:pos="2160"/>
              </w:tabs>
              <w:spacing w:before="80" w:after="80" w:line="240" w:lineRule="auto"/>
              <w:ind w:left="0" w:firstLine="0"/>
              <w:rPr>
                <w:sz w:val="22"/>
                <w:szCs w:val="22"/>
              </w:rPr>
            </w:pPr>
          </w:p>
        </w:tc>
        <w:tc>
          <w:tcPr>
            <w:tcW w:w="5112" w:type="dxa"/>
          </w:tcPr>
          <w:p w14:paraId="5FE5A3E2" w14:textId="77777777" w:rsidR="005E08A6" w:rsidRPr="00D31C39" w:rsidRDefault="005E08A6" w:rsidP="00856146">
            <w:pPr>
              <w:pStyle w:val="col-2"/>
              <w:tabs>
                <w:tab w:val="clear" w:pos="3600"/>
                <w:tab w:val="left" w:pos="720"/>
                <w:tab w:val="left" w:pos="2160"/>
              </w:tabs>
              <w:spacing w:before="80" w:after="80" w:line="240" w:lineRule="auto"/>
              <w:ind w:left="0" w:firstLine="0"/>
              <w:rPr>
                <w:sz w:val="22"/>
                <w:szCs w:val="22"/>
              </w:rPr>
            </w:pPr>
          </w:p>
        </w:tc>
        <w:tc>
          <w:tcPr>
            <w:tcW w:w="3240" w:type="dxa"/>
          </w:tcPr>
          <w:p w14:paraId="07CD0E57" w14:textId="77777777" w:rsidR="005E08A6" w:rsidRPr="00D31C39" w:rsidRDefault="0002438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fldChar w:fldCharType="begin">
                <w:ffData>
                  <w:name w:val="Text45"/>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2DBBA7EB" w14:textId="77777777" w:rsidTr="00D67C5E">
        <w:tc>
          <w:tcPr>
            <w:tcW w:w="828" w:type="dxa"/>
          </w:tcPr>
          <w:p w14:paraId="3A326549" w14:textId="77777777" w:rsidR="005E08A6" w:rsidRPr="00D31C39" w:rsidRDefault="005E08A6" w:rsidP="00856146">
            <w:pPr>
              <w:pStyle w:val="col-2"/>
              <w:numPr>
                <w:ilvl w:val="0"/>
                <w:numId w:val="19"/>
              </w:numPr>
              <w:tabs>
                <w:tab w:val="clear" w:pos="3600"/>
                <w:tab w:val="left" w:pos="720"/>
                <w:tab w:val="left" w:pos="2160"/>
              </w:tabs>
              <w:spacing w:before="80" w:after="80" w:line="240" w:lineRule="auto"/>
              <w:ind w:left="0" w:firstLine="0"/>
              <w:rPr>
                <w:sz w:val="22"/>
                <w:szCs w:val="22"/>
              </w:rPr>
            </w:pPr>
          </w:p>
        </w:tc>
        <w:tc>
          <w:tcPr>
            <w:tcW w:w="5112" w:type="dxa"/>
          </w:tcPr>
          <w:p w14:paraId="3A647344" w14:textId="77777777" w:rsidR="005E08A6" w:rsidRPr="00D31C39" w:rsidRDefault="005E08A6" w:rsidP="00856146">
            <w:pPr>
              <w:pStyle w:val="col-2"/>
              <w:tabs>
                <w:tab w:val="clear" w:pos="3600"/>
                <w:tab w:val="left" w:pos="720"/>
                <w:tab w:val="left" w:pos="2160"/>
              </w:tabs>
              <w:spacing w:before="80" w:after="80" w:line="240" w:lineRule="auto"/>
              <w:ind w:left="0" w:firstLine="0"/>
              <w:rPr>
                <w:sz w:val="22"/>
                <w:szCs w:val="22"/>
              </w:rPr>
            </w:pPr>
          </w:p>
        </w:tc>
        <w:tc>
          <w:tcPr>
            <w:tcW w:w="3240" w:type="dxa"/>
          </w:tcPr>
          <w:p w14:paraId="3AA6D810" w14:textId="77777777" w:rsidR="005E08A6" w:rsidRPr="00D31C39" w:rsidRDefault="0002438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fldChar w:fldCharType="begin">
                <w:ffData>
                  <w:name w:val="Text48"/>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7DE8C38C" w14:textId="77777777" w:rsidTr="00D67C5E">
        <w:tc>
          <w:tcPr>
            <w:tcW w:w="828" w:type="dxa"/>
          </w:tcPr>
          <w:p w14:paraId="1325AE80" w14:textId="77777777" w:rsidR="005E08A6" w:rsidRPr="00D31C39" w:rsidRDefault="005E08A6" w:rsidP="00856146">
            <w:pPr>
              <w:pStyle w:val="col-2"/>
              <w:numPr>
                <w:ilvl w:val="0"/>
                <w:numId w:val="19"/>
              </w:numPr>
              <w:tabs>
                <w:tab w:val="clear" w:pos="3600"/>
                <w:tab w:val="left" w:pos="720"/>
                <w:tab w:val="left" w:pos="2160"/>
              </w:tabs>
              <w:spacing w:before="80" w:after="80" w:line="240" w:lineRule="auto"/>
              <w:ind w:left="0" w:firstLine="0"/>
              <w:rPr>
                <w:sz w:val="22"/>
                <w:szCs w:val="22"/>
              </w:rPr>
            </w:pPr>
          </w:p>
        </w:tc>
        <w:tc>
          <w:tcPr>
            <w:tcW w:w="5112" w:type="dxa"/>
          </w:tcPr>
          <w:p w14:paraId="27A42CF5" w14:textId="77777777" w:rsidR="005E08A6" w:rsidRPr="00D31C39" w:rsidRDefault="005E08A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t>Average Annual Turnover for the preceding three (3) Financial Years as on date of Techno-Commercial Bid Opening.</w:t>
            </w:r>
          </w:p>
        </w:tc>
        <w:tc>
          <w:tcPr>
            <w:tcW w:w="3240" w:type="dxa"/>
          </w:tcPr>
          <w:p w14:paraId="605D7F47" w14:textId="77777777" w:rsidR="005E08A6" w:rsidRPr="00D31C39" w:rsidRDefault="0002438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fldChar w:fldCharType="begin">
                <w:ffData>
                  <w:name w:val="Text48"/>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29E8AAE9" w14:textId="77777777" w:rsidTr="00D67C5E">
        <w:tc>
          <w:tcPr>
            <w:tcW w:w="828" w:type="dxa"/>
          </w:tcPr>
          <w:p w14:paraId="65A2BC41" w14:textId="77777777" w:rsidR="005E08A6" w:rsidRPr="00D31C39" w:rsidRDefault="005E08A6" w:rsidP="00856146">
            <w:pPr>
              <w:pStyle w:val="col-2"/>
              <w:numPr>
                <w:ilvl w:val="0"/>
                <w:numId w:val="19"/>
              </w:numPr>
              <w:tabs>
                <w:tab w:val="clear" w:pos="3600"/>
                <w:tab w:val="left" w:pos="720"/>
                <w:tab w:val="left" w:pos="2160"/>
              </w:tabs>
              <w:spacing w:before="80" w:after="80" w:line="240" w:lineRule="auto"/>
              <w:ind w:left="0" w:firstLine="0"/>
              <w:rPr>
                <w:sz w:val="22"/>
                <w:szCs w:val="22"/>
              </w:rPr>
            </w:pPr>
          </w:p>
        </w:tc>
        <w:tc>
          <w:tcPr>
            <w:tcW w:w="5112" w:type="dxa"/>
          </w:tcPr>
          <w:p w14:paraId="2F1D071F" w14:textId="77777777" w:rsidR="005E08A6" w:rsidRPr="00D31C39" w:rsidRDefault="005E08A6" w:rsidP="00856146">
            <w:pPr>
              <w:pStyle w:val="col-2"/>
              <w:tabs>
                <w:tab w:val="clear" w:pos="3600"/>
                <w:tab w:val="left" w:pos="720"/>
                <w:tab w:val="left" w:pos="2160"/>
              </w:tabs>
              <w:spacing w:before="80" w:after="80" w:line="240" w:lineRule="auto"/>
              <w:ind w:left="0" w:firstLine="0"/>
              <w:rPr>
                <w:sz w:val="22"/>
                <w:szCs w:val="22"/>
              </w:rPr>
            </w:pPr>
            <w:r w:rsidRPr="00D31C39">
              <w:rPr>
                <w:sz w:val="22"/>
                <w:szCs w:val="22"/>
              </w:rPr>
              <w:t xml:space="preserve">We have enclosed Audited financial statements for the last 3 financial years at </w:t>
            </w:r>
          </w:p>
        </w:tc>
        <w:tc>
          <w:tcPr>
            <w:tcW w:w="3240" w:type="dxa"/>
          </w:tcPr>
          <w:p w14:paraId="07A6ED42" w14:textId="77777777" w:rsidR="005E08A6" w:rsidRPr="00D31C39" w:rsidRDefault="005E08A6" w:rsidP="00856146">
            <w:pPr>
              <w:pStyle w:val="col-2"/>
              <w:tabs>
                <w:tab w:val="clear" w:pos="3600"/>
                <w:tab w:val="left" w:pos="720"/>
                <w:tab w:val="left" w:pos="2160"/>
              </w:tabs>
              <w:spacing w:before="80" w:after="80" w:line="240" w:lineRule="auto"/>
              <w:ind w:left="0" w:firstLine="0"/>
              <w:rPr>
                <w:color w:val="231F20"/>
                <w:sz w:val="22"/>
                <w:szCs w:val="22"/>
              </w:rPr>
            </w:pPr>
            <w:r w:rsidRPr="00D31C39">
              <w:rPr>
                <w:sz w:val="22"/>
                <w:szCs w:val="22"/>
              </w:rPr>
              <w:t xml:space="preserve">Annexure </w:t>
            </w:r>
            <w:r w:rsidR="00024386" w:rsidRPr="00D31C39">
              <w:rPr>
                <w:sz w:val="22"/>
                <w:szCs w:val="22"/>
              </w:rPr>
              <w:fldChar w:fldCharType="begin">
                <w:ffData>
                  <w:name w:val="Text50"/>
                  <w:enabled/>
                  <w:calcOnExit w:val="0"/>
                  <w:textInput/>
                </w:ffData>
              </w:fldChar>
            </w:r>
            <w:r w:rsidRPr="00D31C39">
              <w:rPr>
                <w:sz w:val="22"/>
                <w:szCs w:val="22"/>
              </w:rPr>
              <w:instrText xml:space="preserve"> FORMTEXT </w:instrText>
            </w:r>
            <w:r w:rsidR="00024386" w:rsidRPr="00D31C39">
              <w:rPr>
                <w:sz w:val="22"/>
                <w:szCs w:val="22"/>
              </w:rPr>
            </w:r>
            <w:r w:rsidR="00024386" w:rsidRPr="00D31C39">
              <w:rPr>
                <w:sz w:val="22"/>
                <w:szCs w:val="22"/>
              </w:rPr>
              <w:fldChar w:fldCharType="separate"/>
            </w:r>
            <w:r w:rsidRPr="00D31C39">
              <w:rPr>
                <w:noProof/>
                <w:sz w:val="22"/>
                <w:szCs w:val="22"/>
              </w:rPr>
              <w:t> </w:t>
            </w:r>
            <w:r w:rsidRPr="00D31C39">
              <w:rPr>
                <w:noProof/>
                <w:sz w:val="22"/>
                <w:szCs w:val="22"/>
              </w:rPr>
              <w:t> </w:t>
            </w:r>
            <w:r w:rsidRPr="00D31C39">
              <w:rPr>
                <w:noProof/>
                <w:sz w:val="22"/>
                <w:szCs w:val="22"/>
              </w:rPr>
              <w:t> </w:t>
            </w:r>
            <w:r w:rsidRPr="00D31C39">
              <w:rPr>
                <w:noProof/>
                <w:sz w:val="22"/>
                <w:szCs w:val="22"/>
              </w:rPr>
              <w:t> </w:t>
            </w:r>
            <w:r w:rsidRPr="00D31C39">
              <w:rPr>
                <w:noProof/>
                <w:sz w:val="22"/>
                <w:szCs w:val="22"/>
              </w:rPr>
              <w:t> </w:t>
            </w:r>
            <w:r w:rsidR="00024386" w:rsidRPr="00D31C39">
              <w:rPr>
                <w:sz w:val="22"/>
                <w:szCs w:val="22"/>
              </w:rPr>
              <w:fldChar w:fldCharType="end"/>
            </w:r>
            <w:r w:rsidRPr="00D31C39">
              <w:rPr>
                <w:sz w:val="22"/>
                <w:szCs w:val="22"/>
              </w:rPr>
              <w:t xml:space="preserve"> to Attachment-3</w:t>
            </w:r>
          </w:p>
        </w:tc>
      </w:tr>
    </w:tbl>
    <w:p w14:paraId="5DF16D62" w14:textId="77777777" w:rsidR="005E08A6" w:rsidRPr="00D31C39" w:rsidRDefault="005E08A6" w:rsidP="004978F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b/>
          <w:bCs/>
          <w:sz w:val="22"/>
          <w:szCs w:val="22"/>
        </w:rPr>
      </w:pPr>
    </w:p>
    <w:p w14:paraId="11FE200C" w14:textId="77777777" w:rsidR="005E08A6" w:rsidRPr="00D31C39" w:rsidRDefault="005E08A6" w:rsidP="004978F5">
      <w:pPr>
        <w:pStyle w:val="col-2"/>
        <w:rPr>
          <w:sz w:val="22"/>
          <w:szCs w:val="22"/>
        </w:rPr>
      </w:pPr>
    </w:p>
    <w:p w14:paraId="5D201EDC" w14:textId="77777777" w:rsidR="005E08A6" w:rsidRPr="00D31C39" w:rsidRDefault="005E08A6" w:rsidP="004978F5">
      <w:pPr>
        <w:pStyle w:val="col-2"/>
        <w:tabs>
          <w:tab w:val="left" w:pos="720"/>
        </w:tabs>
        <w:ind w:left="720" w:hanging="720"/>
        <w:rPr>
          <w:sz w:val="22"/>
          <w:szCs w:val="22"/>
        </w:rPr>
      </w:pPr>
      <w:r w:rsidRPr="00A3492A">
        <w:rPr>
          <w:b/>
          <w:bCs/>
          <w:sz w:val="22"/>
          <w:szCs w:val="22"/>
        </w:rPr>
        <w:t>B)</w:t>
      </w:r>
      <w:r w:rsidRPr="00A3492A">
        <w:rPr>
          <w:b/>
          <w:bCs/>
          <w:sz w:val="22"/>
          <w:szCs w:val="22"/>
        </w:rPr>
        <w:tab/>
        <w:t xml:space="preserve">To satisfy the requirements specified in Item No. </w:t>
      </w:r>
      <w:r w:rsidR="00F33975" w:rsidRPr="00A3492A">
        <w:rPr>
          <w:b/>
          <w:bCs/>
          <w:sz w:val="22"/>
          <w:szCs w:val="22"/>
        </w:rPr>
        <w:t>…………</w:t>
      </w:r>
      <w:r w:rsidRPr="00A3492A">
        <w:rPr>
          <w:b/>
          <w:bCs/>
          <w:sz w:val="22"/>
          <w:szCs w:val="22"/>
        </w:rPr>
        <w:t xml:space="preserve"> of Bid Data Sheet, Section-III</w:t>
      </w:r>
      <w:r w:rsidR="00D67C5E" w:rsidRPr="00A3492A">
        <w:rPr>
          <w:b/>
          <w:bCs/>
          <w:sz w:val="22"/>
          <w:szCs w:val="22"/>
        </w:rPr>
        <w:t>/ BDS</w:t>
      </w:r>
      <w:r w:rsidRPr="00A3492A">
        <w:rPr>
          <w:b/>
          <w:bCs/>
          <w:sz w:val="22"/>
          <w:szCs w:val="22"/>
        </w:rPr>
        <w:t xml:space="preserve">, </w:t>
      </w:r>
      <w:proofErr w:type="gramStart"/>
      <w:r w:rsidRPr="00A3492A">
        <w:rPr>
          <w:b/>
          <w:bCs/>
          <w:sz w:val="22"/>
          <w:szCs w:val="22"/>
        </w:rPr>
        <w:t>We</w:t>
      </w:r>
      <w:proofErr w:type="gramEnd"/>
      <w:r w:rsidRPr="00A3492A">
        <w:rPr>
          <w:b/>
          <w:bCs/>
          <w:sz w:val="22"/>
          <w:szCs w:val="22"/>
        </w:rPr>
        <w:t xml:space="preserve"> give below the following details:</w:t>
      </w:r>
      <w:r w:rsidR="00A3492A" w:rsidRPr="00A3492A">
        <w:rPr>
          <w:b/>
          <w:bCs/>
          <w:sz w:val="22"/>
          <w:szCs w:val="22"/>
        </w:rPr>
        <w:t xml:space="preserve"> - </w:t>
      </w:r>
      <w:r w:rsidR="00A3492A" w:rsidRPr="00A3492A">
        <w:rPr>
          <w:b/>
          <w:bCs/>
          <w:sz w:val="22"/>
          <w:szCs w:val="22"/>
          <w:highlight w:val="yellow"/>
        </w:rPr>
        <w:t>If applicable as per Qualifying Requirement</w:t>
      </w:r>
    </w:p>
    <w:p w14:paraId="344CC819" w14:textId="77777777" w:rsidR="005E08A6" w:rsidRPr="00D31C39" w:rsidRDefault="005E08A6" w:rsidP="004978F5">
      <w:pPr>
        <w:pStyle w:val="col-2"/>
        <w:tabs>
          <w:tab w:val="left" w:pos="720"/>
        </w:tabs>
        <w:ind w:left="720" w:hanging="720"/>
        <w:rPr>
          <w:sz w:val="22"/>
          <w:szCs w:val="22"/>
        </w:rPr>
      </w:pPr>
      <w:r w:rsidRPr="00D31C39">
        <w:rPr>
          <w:sz w:val="22"/>
          <w:szCs w:val="22"/>
        </w:rPr>
        <w:tab/>
      </w:r>
    </w:p>
    <w:p w14:paraId="00A52953" w14:textId="77777777" w:rsidR="005E08A6" w:rsidRPr="00D31C39" w:rsidRDefault="005E08A6" w:rsidP="004978F5">
      <w:pPr>
        <w:pStyle w:val="col-2"/>
        <w:numPr>
          <w:ilvl w:val="0"/>
          <w:numId w:val="26"/>
        </w:numPr>
        <w:tabs>
          <w:tab w:val="left" w:pos="720"/>
        </w:tabs>
        <w:ind w:hanging="720"/>
        <w:rPr>
          <w:sz w:val="22"/>
          <w:szCs w:val="22"/>
        </w:rPr>
      </w:pPr>
      <w:r w:rsidRPr="00D31C39">
        <w:rPr>
          <w:sz w:val="22"/>
          <w:szCs w:val="22"/>
        </w:rPr>
        <w:t xml:space="preserve">We hereby confirm that net worth of our company as on the last day of the preceding financial year is not less </w:t>
      </w:r>
      <w:proofErr w:type="spellStart"/>
      <w:r w:rsidRPr="00D31C39">
        <w:rPr>
          <w:sz w:val="22"/>
          <w:szCs w:val="22"/>
        </w:rPr>
        <w:t>that</w:t>
      </w:r>
      <w:proofErr w:type="spellEnd"/>
      <w:r w:rsidRPr="00D31C39">
        <w:rPr>
          <w:sz w:val="22"/>
          <w:szCs w:val="22"/>
        </w:rPr>
        <w:t xml:space="preserve"> 100% of its paid-up share capital.</w:t>
      </w:r>
    </w:p>
    <w:p w14:paraId="5B2EF824" w14:textId="77777777" w:rsidR="005E08A6" w:rsidRPr="00D31C39" w:rsidRDefault="005E08A6" w:rsidP="004978F5">
      <w:pPr>
        <w:pStyle w:val="col-2"/>
        <w:tabs>
          <w:tab w:val="left" w:pos="720"/>
        </w:tabs>
        <w:ind w:left="720" w:hanging="720"/>
        <w:rPr>
          <w:sz w:val="22"/>
          <w:szCs w:val="22"/>
        </w:rPr>
      </w:pPr>
      <w:r w:rsidRPr="00D31C39">
        <w:rPr>
          <w:sz w:val="22"/>
          <w:szCs w:val="22"/>
        </w:rPr>
        <w:tab/>
        <w:t>The Details are as under:</w:t>
      </w:r>
    </w:p>
    <w:p w14:paraId="33F2769D" w14:textId="77777777" w:rsidR="005E08A6" w:rsidRPr="00D31C39" w:rsidRDefault="005E08A6" w:rsidP="004978F5">
      <w:pPr>
        <w:tabs>
          <w:tab w:val="left" w:pos="0"/>
        </w:tabs>
        <w:autoSpaceDE w:val="0"/>
        <w:spacing w:before="22" w:line="253" w:lineRule="exact"/>
        <w:ind w:right="40"/>
        <w:rPr>
          <w:sz w:val="22"/>
          <w:szCs w:val="22"/>
        </w:rPr>
      </w:pPr>
    </w:p>
    <w:tbl>
      <w:tblPr>
        <w:tblW w:w="10023" w:type="dxa"/>
        <w:tblInd w:w="817" w:type="dxa"/>
        <w:tblLayout w:type="fixed"/>
        <w:tblLook w:val="0000" w:firstRow="0" w:lastRow="0" w:firstColumn="0" w:lastColumn="0" w:noHBand="0" w:noVBand="0"/>
      </w:tblPr>
      <w:tblGrid>
        <w:gridCol w:w="828"/>
        <w:gridCol w:w="5775"/>
        <w:gridCol w:w="3420"/>
      </w:tblGrid>
      <w:tr w:rsidR="005E08A6" w:rsidRPr="00D31C39" w14:paraId="51687D88" w14:textId="77777777" w:rsidTr="00856146">
        <w:tc>
          <w:tcPr>
            <w:tcW w:w="828" w:type="dxa"/>
            <w:tcBorders>
              <w:top w:val="single" w:sz="4" w:space="0" w:color="000000"/>
              <w:left w:val="single" w:sz="4" w:space="0" w:color="000000"/>
              <w:bottom w:val="single" w:sz="4" w:space="0" w:color="000000"/>
            </w:tcBorders>
          </w:tcPr>
          <w:p w14:paraId="77BD3BCD" w14:textId="77777777" w:rsidR="005E08A6" w:rsidRPr="00D31C39" w:rsidRDefault="005E08A6" w:rsidP="00856146">
            <w:pPr>
              <w:tabs>
                <w:tab w:val="left" w:pos="720"/>
                <w:tab w:val="left" w:pos="3600"/>
                <w:tab w:val="left" w:pos="6075"/>
              </w:tabs>
              <w:autoSpaceDE w:val="0"/>
              <w:spacing w:before="80" w:after="80"/>
              <w:jc w:val="both"/>
              <w:rPr>
                <w:rFonts w:ascii="Arial" w:hAnsi="Arial" w:cs="Arial"/>
                <w:sz w:val="22"/>
                <w:szCs w:val="22"/>
              </w:rPr>
            </w:pPr>
            <w:r w:rsidRPr="00D31C39">
              <w:rPr>
                <w:rFonts w:ascii="Arial" w:hAnsi="Arial" w:cs="Arial"/>
                <w:sz w:val="22"/>
                <w:szCs w:val="22"/>
              </w:rPr>
              <w:t>Sl. No</w:t>
            </w:r>
          </w:p>
        </w:tc>
        <w:tc>
          <w:tcPr>
            <w:tcW w:w="5775" w:type="dxa"/>
            <w:tcBorders>
              <w:top w:val="single" w:sz="4" w:space="0" w:color="000000"/>
              <w:left w:val="single" w:sz="4" w:space="0" w:color="000000"/>
              <w:bottom w:val="single" w:sz="4" w:space="0" w:color="000000"/>
            </w:tcBorders>
          </w:tcPr>
          <w:p w14:paraId="31AC0E5A" w14:textId="77777777" w:rsidR="005E08A6" w:rsidRPr="00D31C39" w:rsidRDefault="005E08A6" w:rsidP="00856146">
            <w:pPr>
              <w:tabs>
                <w:tab w:val="left" w:pos="720"/>
                <w:tab w:val="left" w:pos="3600"/>
                <w:tab w:val="left" w:pos="6075"/>
              </w:tabs>
              <w:autoSpaceDE w:val="0"/>
              <w:spacing w:before="80" w:after="80"/>
              <w:jc w:val="both"/>
              <w:rPr>
                <w:rFonts w:ascii="Arial" w:hAnsi="Arial" w:cs="Arial"/>
                <w:sz w:val="22"/>
                <w:szCs w:val="22"/>
              </w:rPr>
            </w:pPr>
            <w:r w:rsidRPr="00D31C39">
              <w:rPr>
                <w:rFonts w:ascii="Arial" w:hAnsi="Arial" w:cs="Arial"/>
                <w:sz w:val="22"/>
                <w:szCs w:val="22"/>
              </w:rPr>
              <w:t>Description</w:t>
            </w:r>
          </w:p>
        </w:tc>
        <w:tc>
          <w:tcPr>
            <w:tcW w:w="3420" w:type="dxa"/>
            <w:tcBorders>
              <w:top w:val="single" w:sz="4" w:space="0" w:color="000000"/>
              <w:left w:val="single" w:sz="4" w:space="0" w:color="000000"/>
              <w:bottom w:val="single" w:sz="4" w:space="0" w:color="000000"/>
              <w:right w:val="single" w:sz="4" w:space="0" w:color="000000"/>
            </w:tcBorders>
          </w:tcPr>
          <w:p w14:paraId="30AF554F" w14:textId="77777777" w:rsidR="005E08A6" w:rsidRPr="00D31C39" w:rsidRDefault="005E08A6" w:rsidP="00856146">
            <w:pPr>
              <w:tabs>
                <w:tab w:val="left" w:pos="720"/>
                <w:tab w:val="left" w:pos="3600"/>
                <w:tab w:val="left" w:pos="6075"/>
              </w:tabs>
              <w:autoSpaceDE w:val="0"/>
              <w:spacing w:before="80" w:after="80"/>
              <w:jc w:val="both"/>
              <w:rPr>
                <w:rFonts w:ascii="Arial" w:hAnsi="Arial" w:cs="Arial"/>
                <w:sz w:val="22"/>
                <w:szCs w:val="22"/>
              </w:rPr>
            </w:pPr>
            <w:r w:rsidRPr="00D31C39">
              <w:rPr>
                <w:rFonts w:ascii="Arial" w:hAnsi="Arial" w:cs="Arial"/>
                <w:sz w:val="22"/>
                <w:szCs w:val="22"/>
              </w:rPr>
              <w:t>As on last day of the preceding financial year</w:t>
            </w:r>
            <w:r w:rsidRPr="00D31C39">
              <w:rPr>
                <w:rFonts w:ascii="Arial" w:hAnsi="Arial" w:cs="Arial"/>
                <w:sz w:val="22"/>
                <w:szCs w:val="22"/>
              </w:rPr>
              <w:tab/>
            </w:r>
          </w:p>
        </w:tc>
      </w:tr>
      <w:tr w:rsidR="005E08A6" w:rsidRPr="00D31C39" w14:paraId="25C106D8" w14:textId="77777777" w:rsidTr="00856146">
        <w:tc>
          <w:tcPr>
            <w:tcW w:w="828" w:type="dxa"/>
            <w:tcBorders>
              <w:top w:val="single" w:sz="4" w:space="0" w:color="000000"/>
              <w:left w:val="single" w:sz="4" w:space="0" w:color="000000"/>
              <w:bottom w:val="single" w:sz="4" w:space="0" w:color="000000"/>
            </w:tcBorders>
          </w:tcPr>
          <w:p w14:paraId="30A4AF56" w14:textId="77777777" w:rsidR="005E08A6" w:rsidRPr="00D31C39" w:rsidRDefault="005E08A6" w:rsidP="00856146">
            <w:pPr>
              <w:widowControl w:val="0"/>
              <w:numPr>
                <w:ilvl w:val="0"/>
                <w:numId w:val="13"/>
              </w:numPr>
              <w:tabs>
                <w:tab w:val="left" w:pos="3600"/>
                <w:tab w:val="left" w:pos="6075"/>
              </w:tabs>
              <w:suppressAutoHyphens/>
              <w:autoSpaceDE w:val="0"/>
              <w:snapToGrid w:val="0"/>
              <w:spacing w:before="80" w:after="80"/>
              <w:jc w:val="both"/>
              <w:rPr>
                <w:rFonts w:ascii="Arial" w:hAnsi="Arial" w:cs="Arial"/>
                <w:sz w:val="22"/>
                <w:szCs w:val="22"/>
              </w:rPr>
            </w:pPr>
          </w:p>
        </w:tc>
        <w:tc>
          <w:tcPr>
            <w:tcW w:w="5775" w:type="dxa"/>
            <w:tcBorders>
              <w:top w:val="single" w:sz="4" w:space="0" w:color="000000"/>
              <w:left w:val="single" w:sz="4" w:space="0" w:color="000000"/>
              <w:bottom w:val="single" w:sz="4" w:space="0" w:color="000000"/>
            </w:tcBorders>
          </w:tcPr>
          <w:p w14:paraId="38E7436B" w14:textId="77777777" w:rsidR="005E08A6" w:rsidRPr="00D31C39" w:rsidRDefault="005E08A6" w:rsidP="00D67C5E">
            <w:pPr>
              <w:tabs>
                <w:tab w:val="left" w:pos="720"/>
                <w:tab w:val="left" w:pos="5760"/>
                <w:tab w:val="left" w:pos="7830"/>
              </w:tabs>
              <w:autoSpaceDE w:val="0"/>
              <w:spacing w:before="80" w:after="80"/>
              <w:jc w:val="both"/>
              <w:rPr>
                <w:rFonts w:ascii="Arial" w:hAnsi="Arial" w:cs="Arial"/>
                <w:sz w:val="22"/>
                <w:szCs w:val="22"/>
              </w:rPr>
            </w:pPr>
            <w:r w:rsidRPr="00D31C39">
              <w:rPr>
                <w:rFonts w:ascii="Arial" w:hAnsi="Arial" w:cs="Arial"/>
                <w:sz w:val="22"/>
                <w:szCs w:val="22"/>
              </w:rPr>
              <w:t>Paid-up Share Capital</w:t>
            </w:r>
          </w:p>
        </w:tc>
        <w:tc>
          <w:tcPr>
            <w:tcW w:w="3420" w:type="dxa"/>
            <w:tcBorders>
              <w:top w:val="single" w:sz="4" w:space="0" w:color="000000"/>
              <w:left w:val="single" w:sz="4" w:space="0" w:color="000000"/>
              <w:bottom w:val="single" w:sz="4" w:space="0" w:color="000000"/>
              <w:right w:val="single" w:sz="4" w:space="0" w:color="000000"/>
            </w:tcBorders>
          </w:tcPr>
          <w:p w14:paraId="1B123D29" w14:textId="77777777" w:rsidR="005E08A6" w:rsidRPr="00D31C39" w:rsidRDefault="00024386" w:rsidP="00856146">
            <w:pPr>
              <w:spacing w:before="80" w:after="80"/>
              <w:rPr>
                <w:sz w:val="22"/>
                <w:szCs w:val="22"/>
              </w:rPr>
            </w:pPr>
            <w:r w:rsidRPr="00D31C39">
              <w:rPr>
                <w:sz w:val="22"/>
                <w:szCs w:val="22"/>
              </w:rPr>
              <w:fldChar w:fldCharType="begin">
                <w:ffData>
                  <w:name w:val="Text78"/>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41B6CFEF" w14:textId="77777777" w:rsidTr="00856146">
        <w:tc>
          <w:tcPr>
            <w:tcW w:w="828" w:type="dxa"/>
            <w:tcBorders>
              <w:top w:val="single" w:sz="4" w:space="0" w:color="000000"/>
              <w:left w:val="single" w:sz="4" w:space="0" w:color="000000"/>
              <w:bottom w:val="single" w:sz="4" w:space="0" w:color="000000"/>
            </w:tcBorders>
          </w:tcPr>
          <w:p w14:paraId="793041BD" w14:textId="77777777" w:rsidR="005E08A6" w:rsidRPr="00D31C39" w:rsidRDefault="005E08A6" w:rsidP="00856146">
            <w:pPr>
              <w:widowControl w:val="0"/>
              <w:numPr>
                <w:ilvl w:val="0"/>
                <w:numId w:val="13"/>
              </w:numPr>
              <w:tabs>
                <w:tab w:val="left" w:pos="3600"/>
                <w:tab w:val="left" w:pos="6075"/>
              </w:tabs>
              <w:suppressAutoHyphens/>
              <w:autoSpaceDE w:val="0"/>
              <w:snapToGrid w:val="0"/>
              <w:spacing w:before="80" w:after="80"/>
              <w:jc w:val="both"/>
              <w:rPr>
                <w:rFonts w:ascii="Arial" w:hAnsi="Arial" w:cs="Arial"/>
                <w:sz w:val="22"/>
                <w:szCs w:val="22"/>
              </w:rPr>
            </w:pPr>
          </w:p>
        </w:tc>
        <w:tc>
          <w:tcPr>
            <w:tcW w:w="5775" w:type="dxa"/>
            <w:tcBorders>
              <w:top w:val="single" w:sz="4" w:space="0" w:color="000000"/>
              <w:left w:val="single" w:sz="4" w:space="0" w:color="000000"/>
              <w:bottom w:val="single" w:sz="4" w:space="0" w:color="000000"/>
            </w:tcBorders>
          </w:tcPr>
          <w:p w14:paraId="4B56F57B" w14:textId="77777777" w:rsidR="005E08A6" w:rsidRPr="00D31C39" w:rsidRDefault="005E08A6" w:rsidP="00856146">
            <w:pPr>
              <w:tabs>
                <w:tab w:val="left" w:pos="720"/>
                <w:tab w:val="left" w:pos="3600"/>
                <w:tab w:val="left" w:pos="6075"/>
              </w:tabs>
              <w:autoSpaceDE w:val="0"/>
              <w:spacing w:before="80" w:after="80"/>
              <w:jc w:val="both"/>
              <w:rPr>
                <w:sz w:val="22"/>
                <w:szCs w:val="22"/>
              </w:rPr>
            </w:pPr>
            <w:r w:rsidRPr="00D31C39">
              <w:rPr>
                <w:rFonts w:ascii="Arial" w:hAnsi="Arial" w:cs="Arial"/>
                <w:sz w:val="22"/>
                <w:szCs w:val="22"/>
              </w:rPr>
              <w:t>Net Worth</w:t>
            </w:r>
          </w:p>
        </w:tc>
        <w:tc>
          <w:tcPr>
            <w:tcW w:w="3420" w:type="dxa"/>
            <w:tcBorders>
              <w:top w:val="single" w:sz="4" w:space="0" w:color="000000"/>
              <w:left w:val="single" w:sz="4" w:space="0" w:color="000000"/>
              <w:bottom w:val="single" w:sz="4" w:space="0" w:color="000000"/>
              <w:right w:val="single" w:sz="4" w:space="0" w:color="000000"/>
            </w:tcBorders>
          </w:tcPr>
          <w:p w14:paraId="62145968" w14:textId="77777777" w:rsidR="005E08A6" w:rsidRPr="00D31C39" w:rsidRDefault="00024386" w:rsidP="00856146">
            <w:pPr>
              <w:spacing w:before="80" w:after="80"/>
              <w:rPr>
                <w:sz w:val="22"/>
                <w:szCs w:val="22"/>
              </w:rPr>
            </w:pPr>
            <w:r w:rsidRPr="00D31C39">
              <w:rPr>
                <w:sz w:val="22"/>
                <w:szCs w:val="22"/>
              </w:rPr>
              <w:fldChar w:fldCharType="begin">
                <w:ffData>
                  <w:name w:val="Text78"/>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03E5D63B" w14:textId="77777777" w:rsidTr="00856146">
        <w:tc>
          <w:tcPr>
            <w:tcW w:w="828" w:type="dxa"/>
            <w:tcBorders>
              <w:top w:val="single" w:sz="4" w:space="0" w:color="000000"/>
              <w:left w:val="single" w:sz="4" w:space="0" w:color="000000"/>
              <w:bottom w:val="single" w:sz="4" w:space="0" w:color="000000"/>
            </w:tcBorders>
          </w:tcPr>
          <w:p w14:paraId="1D53E5E8" w14:textId="77777777" w:rsidR="005E08A6" w:rsidRPr="00D31C39" w:rsidRDefault="005E08A6" w:rsidP="00856146">
            <w:pPr>
              <w:widowControl w:val="0"/>
              <w:numPr>
                <w:ilvl w:val="0"/>
                <w:numId w:val="13"/>
              </w:numPr>
              <w:tabs>
                <w:tab w:val="left" w:pos="3600"/>
                <w:tab w:val="left" w:pos="6075"/>
              </w:tabs>
              <w:suppressAutoHyphens/>
              <w:autoSpaceDE w:val="0"/>
              <w:snapToGrid w:val="0"/>
              <w:spacing w:before="80" w:after="80"/>
              <w:jc w:val="both"/>
              <w:rPr>
                <w:rFonts w:ascii="Arial" w:hAnsi="Arial" w:cs="Arial"/>
                <w:sz w:val="22"/>
                <w:szCs w:val="22"/>
              </w:rPr>
            </w:pPr>
          </w:p>
        </w:tc>
        <w:tc>
          <w:tcPr>
            <w:tcW w:w="5775" w:type="dxa"/>
            <w:tcBorders>
              <w:top w:val="single" w:sz="4" w:space="0" w:color="000000"/>
              <w:left w:val="single" w:sz="4" w:space="0" w:color="000000"/>
              <w:bottom w:val="single" w:sz="4" w:space="0" w:color="000000"/>
            </w:tcBorders>
          </w:tcPr>
          <w:p w14:paraId="36A7C634" w14:textId="77777777" w:rsidR="005E08A6" w:rsidRPr="00D31C39" w:rsidRDefault="005E08A6" w:rsidP="00856146">
            <w:pPr>
              <w:tabs>
                <w:tab w:val="left" w:pos="720"/>
                <w:tab w:val="left" w:pos="3600"/>
                <w:tab w:val="left" w:pos="6075"/>
              </w:tabs>
              <w:autoSpaceDE w:val="0"/>
              <w:spacing w:before="80" w:after="80"/>
              <w:jc w:val="both"/>
              <w:rPr>
                <w:sz w:val="22"/>
                <w:szCs w:val="22"/>
              </w:rPr>
            </w:pPr>
            <w:r w:rsidRPr="00D31C39">
              <w:rPr>
                <w:rFonts w:ascii="Arial" w:hAnsi="Arial" w:cs="Arial"/>
                <w:sz w:val="22"/>
                <w:szCs w:val="22"/>
              </w:rPr>
              <w:t>%age of Net worth to Paid-up Share Capital</w:t>
            </w:r>
          </w:p>
        </w:tc>
        <w:tc>
          <w:tcPr>
            <w:tcW w:w="3420" w:type="dxa"/>
            <w:tcBorders>
              <w:top w:val="single" w:sz="4" w:space="0" w:color="000000"/>
              <w:left w:val="single" w:sz="4" w:space="0" w:color="000000"/>
              <w:bottom w:val="single" w:sz="4" w:space="0" w:color="000000"/>
              <w:right w:val="single" w:sz="4" w:space="0" w:color="000000"/>
            </w:tcBorders>
          </w:tcPr>
          <w:p w14:paraId="5D6B9952" w14:textId="77777777" w:rsidR="005E08A6" w:rsidRPr="00D31C39" w:rsidRDefault="00024386" w:rsidP="00856146">
            <w:pPr>
              <w:spacing w:before="80" w:after="80"/>
              <w:rPr>
                <w:sz w:val="22"/>
                <w:szCs w:val="22"/>
              </w:rPr>
            </w:pPr>
            <w:r w:rsidRPr="00D31C39">
              <w:rPr>
                <w:sz w:val="22"/>
                <w:szCs w:val="22"/>
              </w:rPr>
              <w:fldChar w:fldCharType="begin">
                <w:ffData>
                  <w:name w:val="Text78"/>
                  <w:enabled/>
                  <w:calcOnExit w:val="0"/>
                  <w:textInput/>
                </w:ffData>
              </w:fldChar>
            </w:r>
            <w:r w:rsidR="005E08A6" w:rsidRPr="00D31C39">
              <w:rPr>
                <w:sz w:val="22"/>
                <w:szCs w:val="22"/>
              </w:rPr>
              <w:instrText xml:space="preserve"> FORMTEXT </w:instrText>
            </w:r>
            <w:r w:rsidRPr="00D31C39">
              <w:rPr>
                <w:sz w:val="22"/>
                <w:szCs w:val="22"/>
              </w:rPr>
            </w:r>
            <w:r w:rsidRPr="00D31C39">
              <w:rPr>
                <w:sz w:val="22"/>
                <w:szCs w:val="22"/>
              </w:rPr>
              <w:fldChar w:fldCharType="separate"/>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005E08A6" w:rsidRPr="00D31C39">
              <w:rPr>
                <w:noProof/>
                <w:sz w:val="22"/>
                <w:szCs w:val="22"/>
              </w:rPr>
              <w:t> </w:t>
            </w:r>
            <w:r w:rsidRPr="00D31C39">
              <w:rPr>
                <w:sz w:val="22"/>
                <w:szCs w:val="22"/>
              </w:rPr>
              <w:fldChar w:fldCharType="end"/>
            </w:r>
          </w:p>
        </w:tc>
      </w:tr>
      <w:tr w:rsidR="005E08A6" w:rsidRPr="00D31C39" w14:paraId="72F51FE4" w14:textId="77777777" w:rsidTr="00856146">
        <w:tc>
          <w:tcPr>
            <w:tcW w:w="828" w:type="dxa"/>
            <w:tcBorders>
              <w:top w:val="single" w:sz="4" w:space="0" w:color="000000"/>
              <w:left w:val="single" w:sz="4" w:space="0" w:color="000000"/>
              <w:bottom w:val="single" w:sz="4" w:space="0" w:color="000000"/>
            </w:tcBorders>
          </w:tcPr>
          <w:p w14:paraId="23583714" w14:textId="77777777" w:rsidR="005E08A6" w:rsidRPr="00D31C39" w:rsidRDefault="005E08A6" w:rsidP="00856146">
            <w:pPr>
              <w:widowControl w:val="0"/>
              <w:numPr>
                <w:ilvl w:val="0"/>
                <w:numId w:val="13"/>
              </w:numPr>
              <w:tabs>
                <w:tab w:val="left" w:pos="3600"/>
                <w:tab w:val="left" w:pos="6075"/>
              </w:tabs>
              <w:suppressAutoHyphens/>
              <w:autoSpaceDE w:val="0"/>
              <w:snapToGrid w:val="0"/>
              <w:spacing w:before="80" w:after="80"/>
              <w:jc w:val="both"/>
              <w:rPr>
                <w:rFonts w:ascii="Arial" w:hAnsi="Arial" w:cs="Arial"/>
                <w:sz w:val="22"/>
                <w:szCs w:val="22"/>
              </w:rPr>
            </w:pPr>
          </w:p>
        </w:tc>
        <w:tc>
          <w:tcPr>
            <w:tcW w:w="5775" w:type="dxa"/>
            <w:tcBorders>
              <w:top w:val="single" w:sz="4" w:space="0" w:color="000000"/>
              <w:left w:val="single" w:sz="4" w:space="0" w:color="000000"/>
              <w:bottom w:val="single" w:sz="4" w:space="0" w:color="000000"/>
            </w:tcBorders>
          </w:tcPr>
          <w:p w14:paraId="0A45C319" w14:textId="77777777" w:rsidR="005E08A6" w:rsidRPr="00D31C39" w:rsidRDefault="005E08A6" w:rsidP="00D67C5E">
            <w:pPr>
              <w:autoSpaceDE w:val="0"/>
              <w:spacing w:before="80" w:after="80" w:line="253" w:lineRule="exact"/>
              <w:jc w:val="both"/>
              <w:rPr>
                <w:sz w:val="22"/>
                <w:szCs w:val="22"/>
              </w:rPr>
            </w:pPr>
            <w:r w:rsidRPr="00D31C39">
              <w:rPr>
                <w:rFonts w:ascii="Arial" w:hAnsi="Arial" w:cs="Arial"/>
                <w:color w:val="221F1F"/>
                <w:w w:val="103"/>
                <w:sz w:val="22"/>
                <w:szCs w:val="22"/>
              </w:rPr>
              <w:t xml:space="preserve">Documentary evidence like </w:t>
            </w:r>
            <w:r w:rsidRPr="00D31C39">
              <w:rPr>
                <w:rFonts w:ascii="Arial" w:hAnsi="Arial" w:cs="Arial"/>
                <w:color w:val="221F1F"/>
                <w:w w:val="101"/>
                <w:sz w:val="22"/>
                <w:szCs w:val="22"/>
              </w:rPr>
              <w:t xml:space="preserve">Audited financial statements </w:t>
            </w:r>
            <w:proofErr w:type="gramStart"/>
            <w:r w:rsidRPr="00D31C39">
              <w:rPr>
                <w:rFonts w:ascii="Arial" w:hAnsi="Arial" w:cs="Arial"/>
                <w:color w:val="221F1F"/>
                <w:sz w:val="22"/>
                <w:szCs w:val="22"/>
              </w:rPr>
              <w:t>for  the</w:t>
            </w:r>
            <w:proofErr w:type="gramEnd"/>
            <w:r w:rsidRPr="00D31C39">
              <w:rPr>
                <w:rFonts w:ascii="Arial" w:hAnsi="Arial" w:cs="Arial"/>
                <w:color w:val="221F1F"/>
                <w:sz w:val="22"/>
                <w:szCs w:val="22"/>
              </w:rPr>
              <w:t xml:space="preserve">  preceding  financial </w:t>
            </w:r>
            <w:r w:rsidRPr="00D31C39">
              <w:rPr>
                <w:rFonts w:ascii="Arial" w:hAnsi="Arial" w:cs="Arial"/>
                <w:color w:val="221F1F"/>
                <w:w w:val="102"/>
                <w:sz w:val="22"/>
                <w:szCs w:val="22"/>
              </w:rPr>
              <w:t xml:space="preserve">year  </w:t>
            </w:r>
            <w:r w:rsidRPr="00D31C39">
              <w:rPr>
                <w:rFonts w:ascii="Arial" w:hAnsi="Arial" w:cs="Arial"/>
                <w:color w:val="221F1F"/>
                <w:w w:val="101"/>
                <w:sz w:val="22"/>
                <w:szCs w:val="22"/>
              </w:rPr>
              <w:t xml:space="preserve">in support  of  above  is  enclosed  at </w:t>
            </w:r>
            <w:r w:rsidRPr="00D31C39">
              <w:rPr>
                <w:rFonts w:ascii="Arial" w:hAnsi="Arial" w:cs="Arial"/>
                <w:color w:val="221F1F"/>
                <w:spacing w:val="-3"/>
                <w:sz w:val="22"/>
                <w:szCs w:val="22"/>
              </w:rPr>
              <w:t xml:space="preserve">Annexure </w:t>
            </w:r>
            <w:r w:rsidR="00024386" w:rsidRPr="00D31C39">
              <w:rPr>
                <w:sz w:val="22"/>
                <w:szCs w:val="22"/>
              </w:rPr>
              <w:fldChar w:fldCharType="begin">
                <w:ffData>
                  <w:name w:val="Text78"/>
                  <w:enabled/>
                  <w:calcOnExit w:val="0"/>
                  <w:textInput/>
                </w:ffData>
              </w:fldChar>
            </w:r>
            <w:r w:rsidRPr="00D31C39">
              <w:rPr>
                <w:sz w:val="22"/>
                <w:szCs w:val="22"/>
              </w:rPr>
              <w:instrText xml:space="preserve"> FORMTEXT </w:instrText>
            </w:r>
            <w:r w:rsidR="00024386" w:rsidRPr="00D31C39">
              <w:rPr>
                <w:sz w:val="22"/>
                <w:szCs w:val="22"/>
              </w:rPr>
            </w:r>
            <w:r w:rsidR="00024386" w:rsidRPr="00D31C39">
              <w:rPr>
                <w:sz w:val="22"/>
                <w:szCs w:val="22"/>
              </w:rPr>
              <w:fldChar w:fldCharType="separate"/>
            </w:r>
            <w:r w:rsidRPr="00D31C39">
              <w:rPr>
                <w:noProof/>
                <w:sz w:val="22"/>
                <w:szCs w:val="22"/>
              </w:rPr>
              <w:t> </w:t>
            </w:r>
            <w:r w:rsidRPr="00D31C39">
              <w:rPr>
                <w:noProof/>
                <w:sz w:val="22"/>
                <w:szCs w:val="22"/>
              </w:rPr>
              <w:t> </w:t>
            </w:r>
            <w:r w:rsidRPr="00D31C39">
              <w:rPr>
                <w:noProof/>
                <w:sz w:val="22"/>
                <w:szCs w:val="22"/>
              </w:rPr>
              <w:t> </w:t>
            </w:r>
            <w:r w:rsidRPr="00D31C39">
              <w:rPr>
                <w:noProof/>
                <w:sz w:val="22"/>
                <w:szCs w:val="22"/>
              </w:rPr>
              <w:t> </w:t>
            </w:r>
            <w:r w:rsidRPr="00D31C39">
              <w:rPr>
                <w:noProof/>
                <w:sz w:val="22"/>
                <w:szCs w:val="22"/>
              </w:rPr>
              <w:t> </w:t>
            </w:r>
            <w:r w:rsidR="00024386" w:rsidRPr="00D31C39">
              <w:rPr>
                <w:sz w:val="22"/>
                <w:szCs w:val="22"/>
              </w:rPr>
              <w:fldChar w:fldCharType="end"/>
            </w:r>
            <w:r w:rsidRPr="00D31C39">
              <w:rPr>
                <w:rFonts w:ascii="Arial" w:hAnsi="Arial" w:cs="Arial"/>
                <w:color w:val="221F1F"/>
                <w:w w:val="101"/>
                <w:sz w:val="22"/>
                <w:szCs w:val="22"/>
              </w:rPr>
              <w:t>to this Attachment-3.</w:t>
            </w:r>
          </w:p>
        </w:tc>
        <w:tc>
          <w:tcPr>
            <w:tcW w:w="3420" w:type="dxa"/>
            <w:tcBorders>
              <w:top w:val="single" w:sz="4" w:space="0" w:color="000000"/>
              <w:left w:val="single" w:sz="4" w:space="0" w:color="000000"/>
              <w:bottom w:val="single" w:sz="4" w:space="0" w:color="000000"/>
              <w:right w:val="single" w:sz="4" w:space="0" w:color="000000"/>
            </w:tcBorders>
          </w:tcPr>
          <w:p w14:paraId="315A5ED7" w14:textId="77777777" w:rsidR="005E08A6" w:rsidRPr="00D31C39" w:rsidRDefault="005E08A6" w:rsidP="00856146">
            <w:pPr>
              <w:spacing w:before="80" w:after="80"/>
              <w:rPr>
                <w:sz w:val="22"/>
                <w:szCs w:val="22"/>
              </w:rPr>
            </w:pPr>
          </w:p>
        </w:tc>
      </w:tr>
    </w:tbl>
    <w:p w14:paraId="40D55A1A" w14:textId="77777777" w:rsidR="005E08A6" w:rsidRPr="00D31C39" w:rsidRDefault="005E08A6" w:rsidP="004978F5">
      <w:pPr>
        <w:tabs>
          <w:tab w:val="left" w:pos="1935"/>
        </w:tabs>
        <w:autoSpaceDE w:val="0"/>
        <w:spacing w:before="22" w:line="253" w:lineRule="exact"/>
        <w:jc w:val="both"/>
        <w:rPr>
          <w:rFonts w:ascii="Arial" w:hAnsi="Arial" w:cs="Arial"/>
          <w:color w:val="221F1F"/>
          <w:w w:val="102"/>
          <w:sz w:val="22"/>
          <w:szCs w:val="22"/>
        </w:rPr>
      </w:pPr>
    </w:p>
    <w:p w14:paraId="53EE5D0E" w14:textId="77777777" w:rsidR="00D67C5E" w:rsidRPr="00D31C39" w:rsidRDefault="00D67C5E" w:rsidP="00D67C5E">
      <w:pPr>
        <w:pStyle w:val="col-2"/>
        <w:tabs>
          <w:tab w:val="clear" w:pos="3600"/>
          <w:tab w:val="left" w:pos="720"/>
          <w:tab w:val="left" w:pos="2160"/>
        </w:tabs>
        <w:spacing w:before="80" w:after="80" w:line="240" w:lineRule="auto"/>
        <w:ind w:left="0" w:firstLine="0"/>
        <w:rPr>
          <w:sz w:val="22"/>
          <w:szCs w:val="22"/>
        </w:rPr>
      </w:pPr>
      <w:r w:rsidRPr="00D31C39">
        <w:rPr>
          <w:sz w:val="22"/>
          <w:szCs w:val="22"/>
        </w:rPr>
        <w:t>Note:</w:t>
      </w:r>
      <w:r w:rsidR="00DB1241">
        <w:rPr>
          <w:sz w:val="22"/>
          <w:szCs w:val="22"/>
        </w:rPr>
        <w:t xml:space="preserve"> Refer Financial Requirements and notes as per Qualifying Requirement mentioned at NIT/ IFB</w:t>
      </w:r>
      <w:r w:rsidR="005E5D7D">
        <w:rPr>
          <w:sz w:val="22"/>
          <w:szCs w:val="22"/>
        </w:rPr>
        <w:t>.</w:t>
      </w:r>
    </w:p>
    <w:p w14:paraId="7A74B21B" w14:textId="77777777" w:rsidR="005E08A6" w:rsidRPr="00D31C39" w:rsidRDefault="005E08A6" w:rsidP="004978F5">
      <w:pPr>
        <w:pStyle w:val="BodyText2"/>
        <w:tabs>
          <w:tab w:val="left" w:pos="1320"/>
          <w:tab w:val="left" w:pos="5640"/>
        </w:tabs>
        <w:spacing w:line="240" w:lineRule="auto"/>
        <w:ind w:left="1260" w:hanging="720"/>
        <w:jc w:val="both"/>
        <w:rPr>
          <w:rFonts w:ascii="Arial" w:hAnsi="Arial" w:cs="Arial"/>
          <w:sz w:val="22"/>
          <w:szCs w:val="22"/>
        </w:rPr>
      </w:pPr>
    </w:p>
    <w:p w14:paraId="69E1B5B5"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lastRenderedPageBreak/>
        <w:t>Date</w:t>
      </w:r>
      <w:r w:rsidRPr="00D31C39">
        <w:rPr>
          <w:rFonts w:ascii="Arial" w:hAnsi="Arial" w:cs="Arial"/>
          <w:color w:val="000000"/>
          <w:sz w:val="22"/>
          <w:szCs w:val="22"/>
        </w:rPr>
        <w:tab/>
        <w:t>:</w:t>
      </w:r>
      <w:r w:rsidRPr="00D31C39">
        <w:rPr>
          <w:rFonts w:ascii="Arial" w:hAnsi="Arial" w:cs="Arial"/>
          <w:color w:val="000000"/>
          <w:sz w:val="22"/>
          <w:szCs w:val="22"/>
        </w:rPr>
        <w:tab/>
        <w:t>(Signature)..........................................</w:t>
      </w:r>
    </w:p>
    <w:p w14:paraId="1304E35B"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p>
    <w:p w14:paraId="3D92E48A"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Place</w:t>
      </w:r>
      <w:r w:rsidRPr="00D31C39">
        <w:rPr>
          <w:rFonts w:ascii="Arial" w:hAnsi="Arial" w:cs="Arial"/>
          <w:color w:val="000000"/>
          <w:sz w:val="22"/>
          <w:szCs w:val="22"/>
        </w:rPr>
        <w:tab/>
        <w:t>:</w:t>
      </w:r>
      <w:r w:rsidRPr="00D31C39">
        <w:rPr>
          <w:rFonts w:ascii="Arial" w:hAnsi="Arial" w:cs="Arial"/>
          <w:color w:val="000000"/>
          <w:sz w:val="22"/>
          <w:szCs w:val="22"/>
        </w:rPr>
        <w:tab/>
        <w:t>(Printed Name of Authorised person</w:t>
      </w:r>
    </w:p>
    <w:p w14:paraId="47564ABD"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t>having Power of attorney.................</w:t>
      </w:r>
    </w:p>
    <w:p w14:paraId="547E0EDF"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p>
    <w:p w14:paraId="030D7587"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t>(Designation)......................................</w:t>
      </w:r>
    </w:p>
    <w:p w14:paraId="366280D4"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p>
    <w:p w14:paraId="7BF5151D" w14:textId="77777777" w:rsidR="005E08A6" w:rsidRPr="00D31C39" w:rsidRDefault="005E08A6" w:rsidP="004978F5">
      <w:pPr>
        <w:tabs>
          <w:tab w:val="left" w:pos="1080"/>
          <w:tab w:val="left" w:pos="56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t xml:space="preserve">(Company </w:t>
      </w:r>
      <w:proofErr w:type="gramStart"/>
      <w:r w:rsidRPr="00D31C39">
        <w:rPr>
          <w:rFonts w:ascii="Arial" w:hAnsi="Arial" w:cs="Arial"/>
          <w:color w:val="000000"/>
          <w:sz w:val="22"/>
          <w:szCs w:val="22"/>
        </w:rPr>
        <w:t>seal)...................................</w:t>
      </w:r>
      <w:proofErr w:type="gramEnd"/>
    </w:p>
    <w:p w14:paraId="0437F10D" w14:textId="77777777" w:rsidR="005E08A6" w:rsidRPr="00D31C39" w:rsidRDefault="005E08A6" w:rsidP="004978F5">
      <w:pPr>
        <w:tabs>
          <w:tab w:val="left" w:pos="1440"/>
          <w:tab w:val="left" w:pos="3600"/>
          <w:tab w:val="left" w:pos="6075"/>
        </w:tabs>
        <w:autoSpaceDE w:val="0"/>
        <w:spacing w:before="246" w:line="253" w:lineRule="exact"/>
        <w:ind w:hanging="20"/>
        <w:jc w:val="both"/>
        <w:rPr>
          <w:rFonts w:ascii="Arial" w:hAnsi="Arial" w:cs="Arial"/>
          <w:color w:val="221F1F"/>
          <w:w w:val="105"/>
          <w:sz w:val="22"/>
          <w:szCs w:val="22"/>
        </w:rPr>
      </w:pPr>
    </w:p>
    <w:p w14:paraId="312B4F20" w14:textId="77777777" w:rsidR="005A15C0" w:rsidRDefault="005A15C0" w:rsidP="005A15C0">
      <w:pPr>
        <w:pStyle w:val="BodyText"/>
        <w:rPr>
          <w:sz w:val="20"/>
        </w:rPr>
      </w:pPr>
    </w:p>
    <w:p w14:paraId="65873DCA" w14:textId="77777777" w:rsidR="005A15C0" w:rsidRDefault="005A15C0" w:rsidP="005A15C0">
      <w:pPr>
        <w:pStyle w:val="BodyText"/>
        <w:rPr>
          <w:sz w:val="20"/>
        </w:rPr>
      </w:pPr>
    </w:p>
    <w:p w14:paraId="105A4CF2" w14:textId="77777777" w:rsidR="005A15C0" w:rsidRDefault="005A15C0" w:rsidP="005A15C0">
      <w:pPr>
        <w:pStyle w:val="BodyText"/>
        <w:rPr>
          <w:sz w:val="20"/>
        </w:rPr>
      </w:pPr>
    </w:p>
    <w:p w14:paraId="73469C3B" w14:textId="77777777" w:rsidR="005A15C0" w:rsidRDefault="005A15C0" w:rsidP="005A15C0">
      <w:pPr>
        <w:pStyle w:val="BodyText"/>
        <w:rPr>
          <w:sz w:val="20"/>
        </w:rPr>
      </w:pPr>
    </w:p>
    <w:p w14:paraId="76E465BD" w14:textId="77777777" w:rsidR="005A15C0" w:rsidRDefault="005A15C0" w:rsidP="005A15C0">
      <w:pPr>
        <w:pStyle w:val="BodyText"/>
        <w:rPr>
          <w:sz w:val="20"/>
        </w:rPr>
      </w:pPr>
    </w:p>
    <w:p w14:paraId="331FE97D" w14:textId="77777777" w:rsidR="005A15C0" w:rsidRDefault="005A15C0" w:rsidP="005A15C0">
      <w:pPr>
        <w:pStyle w:val="BodyText"/>
        <w:rPr>
          <w:sz w:val="20"/>
        </w:rPr>
      </w:pPr>
    </w:p>
    <w:p w14:paraId="6A4D348D" w14:textId="77777777" w:rsidR="005A15C0" w:rsidRDefault="005A15C0" w:rsidP="005A15C0">
      <w:pPr>
        <w:pStyle w:val="BodyText"/>
        <w:rPr>
          <w:sz w:val="20"/>
        </w:rPr>
      </w:pPr>
    </w:p>
    <w:p w14:paraId="2EE604C1" w14:textId="77777777" w:rsidR="005A15C0" w:rsidRDefault="005A15C0" w:rsidP="005A15C0">
      <w:pPr>
        <w:pStyle w:val="BodyText"/>
        <w:rPr>
          <w:sz w:val="20"/>
        </w:rPr>
      </w:pPr>
    </w:p>
    <w:p w14:paraId="4951196F" w14:textId="77777777" w:rsidR="005A15C0" w:rsidRDefault="005A15C0" w:rsidP="005A15C0">
      <w:pPr>
        <w:pStyle w:val="BodyText"/>
        <w:rPr>
          <w:sz w:val="20"/>
        </w:rPr>
      </w:pPr>
    </w:p>
    <w:p w14:paraId="47498F71" w14:textId="77777777" w:rsidR="005A15C0" w:rsidRDefault="005A15C0" w:rsidP="005A15C0">
      <w:pPr>
        <w:pStyle w:val="BodyText"/>
        <w:rPr>
          <w:sz w:val="20"/>
        </w:rPr>
      </w:pPr>
    </w:p>
    <w:p w14:paraId="6C10ACE7" w14:textId="4989E023" w:rsidR="005A15C0" w:rsidRDefault="005A15C0" w:rsidP="005A15C0">
      <w:pPr>
        <w:pStyle w:val="BodyText"/>
        <w:rPr>
          <w:sz w:val="20"/>
        </w:rPr>
      </w:pPr>
    </w:p>
    <w:p w14:paraId="4968879D" w14:textId="4A277743" w:rsidR="005A15C0" w:rsidRDefault="005A15C0" w:rsidP="005A15C0">
      <w:pPr>
        <w:pStyle w:val="BodyText"/>
        <w:rPr>
          <w:sz w:val="20"/>
        </w:rPr>
      </w:pPr>
    </w:p>
    <w:p w14:paraId="67172E63" w14:textId="7F5B7F20" w:rsidR="005A15C0" w:rsidRDefault="005A15C0" w:rsidP="005A15C0">
      <w:pPr>
        <w:pStyle w:val="BodyText"/>
        <w:rPr>
          <w:sz w:val="20"/>
        </w:rPr>
      </w:pPr>
    </w:p>
    <w:p w14:paraId="7428F5CB" w14:textId="626A60A9" w:rsidR="005A15C0" w:rsidRDefault="005A15C0" w:rsidP="005A15C0">
      <w:pPr>
        <w:pStyle w:val="BodyText"/>
        <w:rPr>
          <w:sz w:val="20"/>
        </w:rPr>
      </w:pPr>
    </w:p>
    <w:p w14:paraId="260B0D3C" w14:textId="11078879" w:rsidR="005A15C0" w:rsidRDefault="005A15C0" w:rsidP="005A15C0">
      <w:pPr>
        <w:pStyle w:val="BodyText"/>
        <w:rPr>
          <w:sz w:val="20"/>
        </w:rPr>
      </w:pPr>
    </w:p>
    <w:p w14:paraId="690B3CFB" w14:textId="6F2F5DC5" w:rsidR="005A15C0" w:rsidRDefault="005A15C0" w:rsidP="005A15C0">
      <w:pPr>
        <w:pStyle w:val="BodyText"/>
        <w:rPr>
          <w:sz w:val="20"/>
        </w:rPr>
      </w:pPr>
    </w:p>
    <w:p w14:paraId="072D40B0" w14:textId="6E1745A0" w:rsidR="005A15C0" w:rsidRDefault="005A15C0" w:rsidP="005A15C0">
      <w:pPr>
        <w:pStyle w:val="BodyText"/>
        <w:rPr>
          <w:sz w:val="20"/>
        </w:rPr>
      </w:pPr>
    </w:p>
    <w:p w14:paraId="0DD6F2FB" w14:textId="0A34315F" w:rsidR="005A15C0" w:rsidRDefault="005A15C0" w:rsidP="005A15C0">
      <w:pPr>
        <w:pStyle w:val="BodyText"/>
        <w:rPr>
          <w:sz w:val="20"/>
        </w:rPr>
      </w:pPr>
    </w:p>
    <w:p w14:paraId="0F56C71B" w14:textId="0F211620" w:rsidR="005A15C0" w:rsidRDefault="005A15C0" w:rsidP="005A15C0">
      <w:pPr>
        <w:pStyle w:val="BodyText"/>
        <w:rPr>
          <w:sz w:val="20"/>
        </w:rPr>
      </w:pPr>
    </w:p>
    <w:p w14:paraId="035A8FC3" w14:textId="4449DFEA" w:rsidR="005A15C0" w:rsidRDefault="005A15C0" w:rsidP="005A15C0">
      <w:pPr>
        <w:pStyle w:val="BodyText"/>
        <w:rPr>
          <w:sz w:val="20"/>
        </w:rPr>
      </w:pPr>
    </w:p>
    <w:p w14:paraId="611FF710" w14:textId="2255FF99" w:rsidR="005A15C0" w:rsidRDefault="005A15C0" w:rsidP="005A15C0">
      <w:pPr>
        <w:pStyle w:val="BodyText"/>
        <w:rPr>
          <w:sz w:val="20"/>
        </w:rPr>
      </w:pPr>
    </w:p>
    <w:p w14:paraId="583B61CE" w14:textId="7923F1C7" w:rsidR="005A15C0" w:rsidRDefault="005A15C0" w:rsidP="005A15C0">
      <w:pPr>
        <w:pStyle w:val="BodyText"/>
        <w:rPr>
          <w:sz w:val="20"/>
        </w:rPr>
      </w:pPr>
    </w:p>
    <w:p w14:paraId="72FF463E" w14:textId="4636A88B" w:rsidR="005A15C0" w:rsidRDefault="005A15C0" w:rsidP="005A15C0">
      <w:pPr>
        <w:pStyle w:val="BodyText"/>
        <w:rPr>
          <w:sz w:val="20"/>
        </w:rPr>
      </w:pPr>
    </w:p>
    <w:p w14:paraId="39ECA541" w14:textId="468C7066" w:rsidR="005A15C0" w:rsidRDefault="005A15C0" w:rsidP="005A15C0">
      <w:pPr>
        <w:pStyle w:val="BodyText"/>
        <w:rPr>
          <w:sz w:val="20"/>
        </w:rPr>
      </w:pPr>
    </w:p>
    <w:p w14:paraId="14C0E554" w14:textId="472A8D0D" w:rsidR="005A15C0" w:rsidRDefault="005A15C0" w:rsidP="005A15C0">
      <w:pPr>
        <w:pStyle w:val="BodyText"/>
        <w:rPr>
          <w:sz w:val="20"/>
        </w:rPr>
      </w:pPr>
    </w:p>
    <w:p w14:paraId="4671F4C7" w14:textId="1CC853F5" w:rsidR="005A15C0" w:rsidRDefault="005A15C0" w:rsidP="005A15C0">
      <w:pPr>
        <w:pStyle w:val="BodyText"/>
        <w:rPr>
          <w:sz w:val="20"/>
        </w:rPr>
      </w:pPr>
    </w:p>
    <w:p w14:paraId="4C49936D" w14:textId="3DA9A9FE" w:rsidR="005A15C0" w:rsidRDefault="005A15C0" w:rsidP="005A15C0">
      <w:pPr>
        <w:pStyle w:val="BodyText"/>
        <w:rPr>
          <w:sz w:val="20"/>
        </w:rPr>
      </w:pPr>
    </w:p>
    <w:p w14:paraId="30EB569B" w14:textId="4F665046" w:rsidR="005A15C0" w:rsidRDefault="005A15C0" w:rsidP="005A15C0">
      <w:pPr>
        <w:pStyle w:val="BodyText"/>
        <w:rPr>
          <w:sz w:val="20"/>
        </w:rPr>
      </w:pPr>
    </w:p>
    <w:p w14:paraId="232270B6" w14:textId="7B4AC371" w:rsidR="005A15C0" w:rsidRDefault="005A15C0" w:rsidP="005A15C0">
      <w:pPr>
        <w:pStyle w:val="BodyText"/>
        <w:rPr>
          <w:sz w:val="20"/>
        </w:rPr>
      </w:pPr>
    </w:p>
    <w:p w14:paraId="7E38B145" w14:textId="5FF5A192" w:rsidR="005A15C0" w:rsidRDefault="005A15C0" w:rsidP="005A15C0">
      <w:pPr>
        <w:pStyle w:val="BodyText"/>
        <w:rPr>
          <w:sz w:val="20"/>
        </w:rPr>
      </w:pPr>
    </w:p>
    <w:p w14:paraId="6D444177" w14:textId="6E9073DB" w:rsidR="005A15C0" w:rsidRDefault="005A15C0" w:rsidP="005A15C0">
      <w:pPr>
        <w:pStyle w:val="BodyText"/>
        <w:rPr>
          <w:sz w:val="20"/>
        </w:rPr>
      </w:pPr>
    </w:p>
    <w:p w14:paraId="36B97BB1" w14:textId="04CAF4C5" w:rsidR="005A15C0" w:rsidRDefault="005A15C0" w:rsidP="005A15C0">
      <w:pPr>
        <w:pStyle w:val="BodyText"/>
        <w:rPr>
          <w:sz w:val="20"/>
        </w:rPr>
      </w:pPr>
    </w:p>
    <w:p w14:paraId="791CD745" w14:textId="627B6AA0" w:rsidR="005A15C0" w:rsidRDefault="005A15C0" w:rsidP="005A15C0">
      <w:pPr>
        <w:pStyle w:val="BodyText"/>
        <w:rPr>
          <w:sz w:val="20"/>
        </w:rPr>
      </w:pPr>
    </w:p>
    <w:p w14:paraId="33B66001" w14:textId="768DE512" w:rsidR="005A15C0" w:rsidRDefault="005A15C0" w:rsidP="005A15C0">
      <w:pPr>
        <w:pStyle w:val="BodyText"/>
        <w:rPr>
          <w:sz w:val="20"/>
        </w:rPr>
      </w:pPr>
    </w:p>
    <w:p w14:paraId="3C99D428" w14:textId="746CDCAB" w:rsidR="005A15C0" w:rsidRDefault="005A15C0" w:rsidP="005A15C0">
      <w:pPr>
        <w:pStyle w:val="BodyText"/>
        <w:rPr>
          <w:sz w:val="20"/>
        </w:rPr>
      </w:pPr>
    </w:p>
    <w:p w14:paraId="0F5A79AB" w14:textId="1CFA5E2E" w:rsidR="005A15C0" w:rsidRDefault="005A15C0" w:rsidP="005A15C0">
      <w:pPr>
        <w:pStyle w:val="BodyText"/>
        <w:rPr>
          <w:sz w:val="20"/>
        </w:rPr>
      </w:pPr>
    </w:p>
    <w:p w14:paraId="4BFBC202" w14:textId="144EA284" w:rsidR="005A15C0" w:rsidRDefault="005A15C0" w:rsidP="005A15C0">
      <w:pPr>
        <w:pStyle w:val="BodyText"/>
        <w:rPr>
          <w:sz w:val="20"/>
        </w:rPr>
      </w:pPr>
    </w:p>
    <w:p w14:paraId="27BD68FD" w14:textId="28716CE1" w:rsidR="005A15C0" w:rsidRDefault="005A15C0" w:rsidP="005A15C0">
      <w:pPr>
        <w:pStyle w:val="BodyText"/>
        <w:rPr>
          <w:sz w:val="20"/>
        </w:rPr>
      </w:pPr>
    </w:p>
    <w:p w14:paraId="226ACBB5" w14:textId="76159BAB" w:rsidR="005A15C0" w:rsidRDefault="005A15C0" w:rsidP="005A15C0">
      <w:pPr>
        <w:pStyle w:val="BodyText"/>
        <w:rPr>
          <w:sz w:val="20"/>
        </w:rPr>
      </w:pPr>
    </w:p>
    <w:p w14:paraId="3601E2D0" w14:textId="01670A6D" w:rsidR="005A15C0" w:rsidRDefault="005A15C0" w:rsidP="005A15C0">
      <w:pPr>
        <w:pStyle w:val="BodyText"/>
        <w:rPr>
          <w:sz w:val="20"/>
        </w:rPr>
      </w:pPr>
    </w:p>
    <w:p w14:paraId="6907A84D" w14:textId="65D06E5C" w:rsidR="005A15C0" w:rsidRDefault="005A15C0" w:rsidP="005A15C0">
      <w:pPr>
        <w:pStyle w:val="BodyText"/>
        <w:rPr>
          <w:sz w:val="20"/>
        </w:rPr>
      </w:pPr>
    </w:p>
    <w:p w14:paraId="0826A34E" w14:textId="4D539FAE" w:rsidR="005A15C0" w:rsidRDefault="005A15C0" w:rsidP="005A15C0">
      <w:pPr>
        <w:pStyle w:val="BodyText"/>
        <w:rPr>
          <w:sz w:val="20"/>
        </w:rPr>
      </w:pPr>
    </w:p>
    <w:p w14:paraId="1C21C6D5" w14:textId="56D58D14" w:rsidR="005A15C0" w:rsidRDefault="005A15C0" w:rsidP="005A15C0">
      <w:pPr>
        <w:pStyle w:val="BodyText"/>
        <w:rPr>
          <w:sz w:val="20"/>
        </w:rPr>
      </w:pPr>
    </w:p>
    <w:p w14:paraId="59921ED7" w14:textId="55B6117E" w:rsidR="005A15C0" w:rsidRDefault="005A15C0" w:rsidP="005A15C0">
      <w:pPr>
        <w:pStyle w:val="BodyText"/>
        <w:rPr>
          <w:sz w:val="20"/>
        </w:rPr>
      </w:pPr>
    </w:p>
    <w:p w14:paraId="44CA047C" w14:textId="151AF09A" w:rsidR="005A15C0" w:rsidRDefault="005A15C0" w:rsidP="005A15C0">
      <w:pPr>
        <w:pStyle w:val="BodyText"/>
        <w:rPr>
          <w:sz w:val="20"/>
        </w:rPr>
      </w:pPr>
    </w:p>
    <w:p w14:paraId="458CF878" w14:textId="4C24FA18" w:rsidR="005A15C0" w:rsidRDefault="005A15C0" w:rsidP="005A15C0">
      <w:pPr>
        <w:pStyle w:val="BodyText"/>
        <w:rPr>
          <w:sz w:val="20"/>
        </w:rPr>
      </w:pPr>
    </w:p>
    <w:p w14:paraId="419B5724" w14:textId="7F6AD38B" w:rsidR="005A15C0" w:rsidRDefault="005A15C0" w:rsidP="005A15C0">
      <w:pPr>
        <w:pStyle w:val="BodyText"/>
        <w:rPr>
          <w:sz w:val="20"/>
        </w:rPr>
      </w:pPr>
    </w:p>
    <w:p w14:paraId="40428909" w14:textId="538FFCC1" w:rsidR="005A15C0" w:rsidRDefault="005A15C0" w:rsidP="005A15C0">
      <w:pPr>
        <w:pStyle w:val="BodyText"/>
        <w:rPr>
          <w:sz w:val="20"/>
        </w:rPr>
      </w:pPr>
    </w:p>
    <w:p w14:paraId="55E053D3" w14:textId="19FCAC15" w:rsidR="005A15C0" w:rsidRDefault="005A15C0" w:rsidP="005A15C0">
      <w:pPr>
        <w:pStyle w:val="BodyText"/>
        <w:rPr>
          <w:sz w:val="20"/>
        </w:rPr>
      </w:pPr>
    </w:p>
    <w:p w14:paraId="0D6260B9" w14:textId="12254A70" w:rsidR="005A15C0" w:rsidRDefault="005A15C0" w:rsidP="005A15C0">
      <w:pPr>
        <w:pStyle w:val="BodyText"/>
        <w:rPr>
          <w:sz w:val="20"/>
        </w:rPr>
      </w:pPr>
    </w:p>
    <w:p w14:paraId="3BA56B20" w14:textId="540B8C8E" w:rsidR="005A15C0" w:rsidRDefault="005A15C0" w:rsidP="005A15C0">
      <w:pPr>
        <w:pStyle w:val="BodyText"/>
        <w:rPr>
          <w:sz w:val="20"/>
        </w:rPr>
      </w:pPr>
    </w:p>
    <w:p w14:paraId="5A1C0CEF" w14:textId="77777777" w:rsidR="005A15C0" w:rsidRDefault="005A15C0" w:rsidP="005A15C0">
      <w:pPr>
        <w:pStyle w:val="BodyText"/>
        <w:rPr>
          <w:sz w:val="20"/>
        </w:rPr>
      </w:pPr>
    </w:p>
    <w:p w14:paraId="05C8ACE9" w14:textId="77777777" w:rsidR="005A15C0" w:rsidRDefault="005A15C0" w:rsidP="005A15C0">
      <w:pPr>
        <w:sectPr w:rsidR="005A15C0" w:rsidSect="005A15C0">
          <w:pgSz w:w="11900" w:h="16840"/>
          <w:pgMar w:top="1600" w:right="560" w:bottom="280" w:left="700" w:header="720" w:footer="720" w:gutter="0"/>
          <w:cols w:space="720"/>
        </w:sectPr>
      </w:pPr>
    </w:p>
    <w:p w14:paraId="7E9E1E3D" w14:textId="77777777" w:rsidR="005A15C0" w:rsidRDefault="005A15C0" w:rsidP="005A15C0">
      <w:pPr>
        <w:pStyle w:val="BodyText"/>
        <w:rPr>
          <w:sz w:val="28"/>
        </w:rPr>
      </w:pPr>
    </w:p>
    <w:p w14:paraId="04A1113B" w14:textId="21CC5F85" w:rsidR="005A15C0" w:rsidRDefault="005A15C0" w:rsidP="00081E2A">
      <w:pPr>
        <w:spacing w:before="104"/>
        <w:ind w:left="381"/>
        <w:rPr>
          <w:sz w:val="16"/>
        </w:rPr>
        <w:sectPr w:rsidR="005A15C0">
          <w:type w:val="continuous"/>
          <w:pgSz w:w="11900" w:h="16840"/>
          <w:pgMar w:top="1600" w:right="560" w:bottom="280" w:left="700" w:header="720" w:footer="720" w:gutter="0"/>
          <w:cols w:num="2" w:space="720" w:equalWidth="0">
            <w:col w:w="7375" w:space="40"/>
            <w:col w:w="3225"/>
          </w:cols>
        </w:sectPr>
      </w:pPr>
    </w:p>
    <w:p w14:paraId="520D0091" w14:textId="358587C5" w:rsidR="00354C88" w:rsidRPr="00081E2A" w:rsidRDefault="00081E2A" w:rsidP="00354C88">
      <w:pPr>
        <w:pStyle w:val="BodyText"/>
        <w:jc w:val="center"/>
        <w:rPr>
          <w:w w:val="95"/>
          <w:shd w:val="clear" w:color="auto" w:fill="FFFF00"/>
        </w:rPr>
      </w:pPr>
      <w:r>
        <w:rPr>
          <w:w w:val="95"/>
          <w:shd w:val="clear" w:color="auto" w:fill="FFFF00"/>
        </w:rPr>
        <w:lastRenderedPageBreak/>
        <w:t>Undertaking</w:t>
      </w:r>
      <w:r>
        <w:rPr>
          <w:spacing w:val="17"/>
          <w:w w:val="95"/>
          <w:shd w:val="clear" w:color="auto" w:fill="FFFF00"/>
        </w:rPr>
        <w:t xml:space="preserve"> </w:t>
      </w:r>
      <w:r>
        <w:rPr>
          <w:w w:val="95"/>
          <w:shd w:val="clear" w:color="auto" w:fill="FFFF00"/>
        </w:rPr>
        <w:t>from</w:t>
      </w:r>
      <w:r>
        <w:rPr>
          <w:spacing w:val="12"/>
          <w:w w:val="95"/>
          <w:shd w:val="clear" w:color="auto" w:fill="FFFF00"/>
        </w:rPr>
        <w:t xml:space="preserve"> </w:t>
      </w:r>
      <w:r>
        <w:rPr>
          <w:w w:val="95"/>
          <w:shd w:val="clear" w:color="auto" w:fill="FFFF00"/>
        </w:rPr>
        <w:t>Independent</w:t>
      </w:r>
      <w:r>
        <w:rPr>
          <w:spacing w:val="23"/>
          <w:w w:val="95"/>
          <w:shd w:val="clear" w:color="auto" w:fill="FFFF00"/>
        </w:rPr>
        <w:t xml:space="preserve"> </w:t>
      </w:r>
      <w:r>
        <w:rPr>
          <w:w w:val="95"/>
          <w:shd w:val="clear" w:color="auto" w:fill="FFFF00"/>
        </w:rPr>
        <w:t>Statutory</w:t>
      </w:r>
      <w:r>
        <w:rPr>
          <w:spacing w:val="22"/>
          <w:w w:val="95"/>
          <w:shd w:val="clear" w:color="auto" w:fill="FFFF00"/>
        </w:rPr>
        <w:t xml:space="preserve"> </w:t>
      </w:r>
      <w:r>
        <w:rPr>
          <w:w w:val="95"/>
          <w:shd w:val="clear" w:color="auto" w:fill="FFFF00"/>
        </w:rPr>
        <w:t>Auditor</w:t>
      </w:r>
    </w:p>
    <w:p w14:paraId="7DD9E104" w14:textId="57DB9A95" w:rsidR="00081E2A" w:rsidRPr="00081E2A" w:rsidRDefault="00081E2A" w:rsidP="00354C88">
      <w:pPr>
        <w:pStyle w:val="BodyText"/>
        <w:jc w:val="center"/>
        <w:rPr>
          <w:w w:val="95"/>
          <w:shd w:val="clear" w:color="auto" w:fill="FFFF00"/>
        </w:rPr>
      </w:pPr>
      <w:r>
        <w:rPr>
          <w:w w:val="95"/>
          <w:sz w:val="16"/>
          <w:shd w:val="clear" w:color="auto" w:fill="FFFF00"/>
        </w:rPr>
        <w:t>APPENDIX-D</w:t>
      </w:r>
      <w:r>
        <w:rPr>
          <w:spacing w:val="24"/>
          <w:w w:val="95"/>
          <w:sz w:val="16"/>
          <w:shd w:val="clear" w:color="auto" w:fill="FFFF00"/>
        </w:rPr>
        <w:t xml:space="preserve"> </w:t>
      </w:r>
      <w:r>
        <w:rPr>
          <w:w w:val="95"/>
          <w:sz w:val="16"/>
          <w:shd w:val="clear" w:color="auto" w:fill="FFFF00"/>
        </w:rPr>
        <w:t>TO</w:t>
      </w:r>
      <w:r>
        <w:rPr>
          <w:spacing w:val="26"/>
          <w:w w:val="95"/>
          <w:sz w:val="16"/>
          <w:shd w:val="clear" w:color="auto" w:fill="FFFF00"/>
        </w:rPr>
        <w:t xml:space="preserve"> </w:t>
      </w:r>
      <w:r>
        <w:rPr>
          <w:w w:val="95"/>
          <w:sz w:val="16"/>
          <w:shd w:val="clear" w:color="auto" w:fill="FFFF00"/>
        </w:rPr>
        <w:t>ATTACHMENT</w:t>
      </w:r>
      <w:r>
        <w:rPr>
          <w:spacing w:val="30"/>
          <w:w w:val="95"/>
          <w:sz w:val="16"/>
          <w:shd w:val="clear" w:color="auto" w:fill="FFFF00"/>
        </w:rPr>
        <w:t xml:space="preserve"> </w:t>
      </w:r>
      <w:r>
        <w:rPr>
          <w:w w:val="95"/>
          <w:sz w:val="16"/>
          <w:shd w:val="clear" w:color="auto" w:fill="FFFF00"/>
        </w:rPr>
        <w:t>-</w:t>
      </w:r>
      <w:r>
        <w:rPr>
          <w:spacing w:val="26"/>
          <w:w w:val="95"/>
          <w:sz w:val="16"/>
          <w:shd w:val="clear" w:color="auto" w:fill="FFFF00"/>
        </w:rPr>
        <w:t xml:space="preserve"> </w:t>
      </w:r>
      <w:r>
        <w:rPr>
          <w:w w:val="95"/>
          <w:sz w:val="16"/>
          <w:shd w:val="clear" w:color="auto" w:fill="FFFF00"/>
        </w:rPr>
        <w:t>3</w:t>
      </w:r>
    </w:p>
    <w:p w14:paraId="1AC98230" w14:textId="50ACBA6B" w:rsidR="00081E2A" w:rsidRDefault="00AF0A90" w:rsidP="00081E2A">
      <w:pPr>
        <w:pStyle w:val="BodyText"/>
        <w:tabs>
          <w:tab w:val="left" w:pos="5504"/>
        </w:tabs>
        <w:spacing w:before="21" w:line="516" w:lineRule="auto"/>
        <w:ind w:right="1316"/>
        <w:jc w:val="center"/>
        <w:rPr>
          <w:rFonts w:ascii="Arial" w:hAnsi="Arial" w:cs="Arial"/>
          <w:sz w:val="22"/>
          <w:szCs w:val="22"/>
          <w:lang w:bidi="ar-SA"/>
        </w:rPr>
      </w:pPr>
      <w:r>
        <w:rPr>
          <w:rFonts w:ascii="Arial" w:hAnsi="Arial" w:cs="Arial"/>
          <w:sz w:val="22"/>
          <w:szCs w:val="22"/>
          <w:lang w:bidi="ar-SA"/>
        </w:rPr>
        <w:t xml:space="preserve">      </w:t>
      </w:r>
      <w:r w:rsidR="005A15C0" w:rsidRPr="00081E2A">
        <w:rPr>
          <w:rFonts w:ascii="Arial" w:hAnsi="Arial" w:cs="Arial"/>
          <w:sz w:val="22"/>
          <w:szCs w:val="22"/>
          <w:lang w:bidi="ar-SA"/>
        </w:rPr>
        <w:t>(</w:t>
      </w:r>
      <w:r w:rsidR="005A15C0" w:rsidRPr="00081E2A">
        <w:rPr>
          <w:rFonts w:ascii="Arial" w:hAnsi="Arial" w:cs="Arial"/>
          <w:sz w:val="20"/>
          <w:szCs w:val="20"/>
          <w:lang w:bidi="ar-SA"/>
        </w:rPr>
        <w:t>On letter head digitally signed by a person duly authorized to Sign on behalf of the Statutory</w:t>
      </w:r>
      <w:r w:rsidR="00081E2A" w:rsidRPr="00081E2A">
        <w:rPr>
          <w:rFonts w:ascii="Arial" w:hAnsi="Arial" w:cs="Arial"/>
          <w:sz w:val="20"/>
          <w:szCs w:val="20"/>
          <w:lang w:bidi="ar-SA"/>
        </w:rPr>
        <w:t xml:space="preserve"> </w:t>
      </w:r>
      <w:r w:rsidR="005A15C0" w:rsidRPr="00081E2A">
        <w:rPr>
          <w:rFonts w:ascii="Arial" w:hAnsi="Arial" w:cs="Arial"/>
          <w:sz w:val="20"/>
          <w:szCs w:val="20"/>
          <w:lang w:bidi="ar-SA"/>
        </w:rPr>
        <w:t>Auditor</w:t>
      </w:r>
      <w:r w:rsidR="005A15C0" w:rsidRPr="00081E2A">
        <w:rPr>
          <w:rFonts w:ascii="Arial" w:hAnsi="Arial" w:cs="Arial"/>
          <w:sz w:val="22"/>
          <w:szCs w:val="22"/>
          <w:lang w:bidi="ar-SA"/>
        </w:rPr>
        <w:t>)</w:t>
      </w:r>
    </w:p>
    <w:p w14:paraId="321ECA31" w14:textId="62FCE426" w:rsidR="005A15C0" w:rsidRPr="00081E2A" w:rsidRDefault="005A15C0" w:rsidP="00081E2A">
      <w:pPr>
        <w:pStyle w:val="BodyText"/>
        <w:tabs>
          <w:tab w:val="left" w:pos="5504"/>
        </w:tabs>
        <w:spacing w:before="21" w:line="516" w:lineRule="auto"/>
        <w:ind w:right="1316"/>
        <w:rPr>
          <w:rFonts w:ascii="Arial" w:hAnsi="Arial" w:cs="Arial"/>
          <w:sz w:val="22"/>
          <w:szCs w:val="22"/>
          <w:lang w:bidi="ar-SA"/>
        </w:rPr>
      </w:pPr>
      <w:r w:rsidRPr="00081E2A">
        <w:rPr>
          <w:rFonts w:ascii="Arial" w:hAnsi="Arial" w:cs="Arial"/>
          <w:sz w:val="22"/>
          <w:szCs w:val="22"/>
          <w:lang w:bidi="ar-SA"/>
        </w:rPr>
        <w:t>Bid Ref. No:</w:t>
      </w:r>
      <w:r w:rsidRPr="00081E2A">
        <w:rPr>
          <w:rFonts w:ascii="Arial" w:hAnsi="Arial" w:cs="Arial"/>
          <w:sz w:val="22"/>
          <w:szCs w:val="22"/>
          <w:lang w:bidi="ar-SA"/>
        </w:rPr>
        <w:tab/>
        <w:t>DATE:</w:t>
      </w:r>
    </w:p>
    <w:p w14:paraId="623F97C2" w14:textId="77777777" w:rsidR="005A15C0" w:rsidRPr="00081E2A" w:rsidRDefault="005A15C0" w:rsidP="005A15C0">
      <w:pPr>
        <w:pStyle w:val="BodyText"/>
        <w:spacing w:before="1"/>
        <w:ind w:left="111"/>
        <w:rPr>
          <w:rFonts w:ascii="Arial" w:hAnsi="Arial" w:cs="Arial"/>
          <w:sz w:val="22"/>
          <w:szCs w:val="22"/>
          <w:lang w:bidi="ar-SA"/>
        </w:rPr>
      </w:pPr>
      <w:r w:rsidRPr="00081E2A">
        <w:rPr>
          <w:rFonts w:ascii="Arial" w:hAnsi="Arial" w:cs="Arial"/>
          <w:sz w:val="22"/>
          <w:szCs w:val="22"/>
          <w:lang w:bidi="ar-SA"/>
        </w:rPr>
        <w:t>To,</w:t>
      </w:r>
    </w:p>
    <w:p w14:paraId="3CADE523" w14:textId="77777777" w:rsidR="005A15C0" w:rsidRPr="00081E2A" w:rsidRDefault="005A15C0" w:rsidP="005A15C0">
      <w:pPr>
        <w:pStyle w:val="BodyText"/>
        <w:spacing w:before="21"/>
        <w:ind w:left="111"/>
        <w:rPr>
          <w:rFonts w:ascii="Arial" w:hAnsi="Arial" w:cs="Arial"/>
          <w:sz w:val="22"/>
          <w:szCs w:val="22"/>
          <w:lang w:bidi="ar-SA"/>
        </w:rPr>
      </w:pPr>
      <w:r w:rsidRPr="00081E2A">
        <w:rPr>
          <w:rFonts w:ascii="Arial" w:hAnsi="Arial" w:cs="Arial"/>
          <w:sz w:val="22"/>
          <w:szCs w:val="22"/>
          <w:lang w:bidi="ar-SA"/>
        </w:rPr>
        <w:t>BRBCL</w:t>
      </w:r>
    </w:p>
    <w:p w14:paraId="763C4C9F" w14:textId="52506D4A" w:rsidR="005A15C0" w:rsidRPr="00081E2A" w:rsidRDefault="00734375" w:rsidP="005A15C0">
      <w:pPr>
        <w:pStyle w:val="BodyText"/>
        <w:spacing w:before="49"/>
        <w:ind w:left="111"/>
        <w:rPr>
          <w:rFonts w:ascii="Arial" w:hAnsi="Arial" w:cs="Arial"/>
          <w:sz w:val="22"/>
          <w:szCs w:val="22"/>
          <w:lang w:bidi="ar-SA"/>
        </w:rPr>
      </w:pPr>
      <w:proofErr w:type="spellStart"/>
      <w:proofErr w:type="gramStart"/>
      <w:r>
        <w:rPr>
          <w:rFonts w:ascii="Arial" w:hAnsi="Arial" w:cs="Arial"/>
          <w:sz w:val="22"/>
          <w:szCs w:val="22"/>
          <w:lang w:bidi="ar-SA"/>
        </w:rPr>
        <w:t>Nabinagar,Aurangabad</w:t>
      </w:r>
      <w:proofErr w:type="gramEnd"/>
      <w:r>
        <w:rPr>
          <w:rFonts w:ascii="Arial" w:hAnsi="Arial" w:cs="Arial"/>
          <w:sz w:val="22"/>
          <w:szCs w:val="22"/>
          <w:lang w:bidi="ar-SA"/>
        </w:rPr>
        <w:t>,Bihar</w:t>
      </w:r>
      <w:proofErr w:type="spellEnd"/>
    </w:p>
    <w:p w14:paraId="025478F6" w14:textId="77777777" w:rsidR="005A15C0" w:rsidRPr="00081E2A" w:rsidRDefault="005A15C0" w:rsidP="005A15C0">
      <w:pPr>
        <w:pStyle w:val="BodyText"/>
        <w:rPr>
          <w:rFonts w:ascii="Arial" w:hAnsi="Arial" w:cs="Arial"/>
          <w:sz w:val="22"/>
          <w:szCs w:val="22"/>
          <w:lang w:bidi="ar-SA"/>
        </w:rPr>
      </w:pPr>
    </w:p>
    <w:p w14:paraId="7DB118F4" w14:textId="77777777" w:rsidR="005A15C0" w:rsidRPr="00081E2A" w:rsidRDefault="005A15C0" w:rsidP="005A15C0">
      <w:pPr>
        <w:spacing w:before="179" w:line="180" w:lineRule="auto"/>
        <w:ind w:left="923" w:hanging="811"/>
        <w:rPr>
          <w:rFonts w:ascii="Arial" w:hAnsi="Arial" w:cs="Arial"/>
          <w:sz w:val="22"/>
          <w:szCs w:val="22"/>
        </w:rPr>
      </w:pPr>
      <w:r w:rsidRPr="00081E2A">
        <w:rPr>
          <w:rFonts w:ascii="Arial" w:hAnsi="Arial" w:cs="Arial"/>
          <w:sz w:val="22"/>
          <w:szCs w:val="22"/>
        </w:rPr>
        <w:t>Subject: Authentication of veracity of documents submitted by M/s------. In support of meeting the Qualifying Requirements</w:t>
      </w:r>
    </w:p>
    <w:p w14:paraId="0E175390" w14:textId="77777777" w:rsidR="005A15C0" w:rsidRPr="00081E2A" w:rsidRDefault="005A15C0" w:rsidP="005A15C0">
      <w:pPr>
        <w:pStyle w:val="BodyText"/>
        <w:spacing w:before="13"/>
        <w:rPr>
          <w:rFonts w:ascii="Arial" w:hAnsi="Arial" w:cs="Arial"/>
          <w:sz w:val="22"/>
          <w:szCs w:val="22"/>
          <w:lang w:bidi="ar-SA"/>
        </w:rPr>
      </w:pPr>
    </w:p>
    <w:p w14:paraId="2FED7CBA" w14:textId="77777777" w:rsidR="005A15C0" w:rsidRPr="00081E2A" w:rsidRDefault="005A15C0" w:rsidP="005A15C0">
      <w:pPr>
        <w:pStyle w:val="BodyText"/>
        <w:ind w:left="111"/>
        <w:rPr>
          <w:rFonts w:ascii="Arial" w:hAnsi="Arial" w:cs="Arial"/>
          <w:sz w:val="22"/>
          <w:szCs w:val="22"/>
          <w:lang w:bidi="ar-SA"/>
        </w:rPr>
      </w:pPr>
      <w:proofErr w:type="gramStart"/>
      <w:r w:rsidRPr="00081E2A">
        <w:rPr>
          <w:rFonts w:ascii="Arial" w:hAnsi="Arial" w:cs="Arial"/>
          <w:sz w:val="22"/>
          <w:szCs w:val="22"/>
          <w:lang w:bidi="ar-SA"/>
        </w:rPr>
        <w:t>Ref :</w:t>
      </w:r>
      <w:proofErr w:type="gramEnd"/>
      <w:r w:rsidRPr="00081E2A">
        <w:rPr>
          <w:rFonts w:ascii="Arial" w:hAnsi="Arial" w:cs="Arial"/>
          <w:sz w:val="22"/>
          <w:szCs w:val="22"/>
          <w:lang w:bidi="ar-SA"/>
        </w:rPr>
        <w:t xml:space="preserve"> IFB/Tender no.-----------</w:t>
      </w:r>
    </w:p>
    <w:p w14:paraId="44D6B500" w14:textId="77777777" w:rsidR="005A15C0" w:rsidRPr="00081E2A" w:rsidRDefault="005A15C0" w:rsidP="005A15C0">
      <w:pPr>
        <w:pStyle w:val="BodyText"/>
        <w:spacing w:before="90"/>
        <w:ind w:left="538"/>
        <w:rPr>
          <w:rFonts w:ascii="Arial" w:hAnsi="Arial" w:cs="Arial"/>
          <w:sz w:val="22"/>
          <w:szCs w:val="22"/>
          <w:lang w:bidi="ar-SA"/>
        </w:rPr>
      </w:pPr>
      <w:r w:rsidRPr="00081E2A">
        <w:rPr>
          <w:rFonts w:ascii="Arial" w:hAnsi="Arial" w:cs="Arial"/>
          <w:sz w:val="22"/>
          <w:szCs w:val="22"/>
          <w:lang w:bidi="ar-SA"/>
        </w:rPr>
        <w:t>Name of the Package/ Tender: ----------</w:t>
      </w:r>
    </w:p>
    <w:p w14:paraId="7BEA9B23" w14:textId="77777777" w:rsidR="005A15C0" w:rsidRPr="00081E2A" w:rsidRDefault="005A15C0" w:rsidP="005A15C0">
      <w:pPr>
        <w:pStyle w:val="BodyText"/>
        <w:spacing w:before="154"/>
        <w:ind w:left="111"/>
        <w:rPr>
          <w:rFonts w:ascii="Arial" w:hAnsi="Arial" w:cs="Arial"/>
          <w:sz w:val="22"/>
          <w:szCs w:val="22"/>
          <w:lang w:bidi="ar-SA"/>
        </w:rPr>
      </w:pPr>
      <w:r w:rsidRPr="00081E2A">
        <w:rPr>
          <w:rFonts w:ascii="Arial" w:hAnsi="Arial" w:cs="Arial"/>
          <w:sz w:val="22"/>
          <w:szCs w:val="22"/>
          <w:lang w:bidi="ar-SA"/>
        </w:rPr>
        <w:t>Dear Sir,</w:t>
      </w:r>
    </w:p>
    <w:p w14:paraId="724E7B42" w14:textId="77777777" w:rsidR="005A15C0" w:rsidRPr="00081E2A" w:rsidRDefault="005A15C0" w:rsidP="005A15C0">
      <w:pPr>
        <w:pStyle w:val="BodyText"/>
        <w:spacing w:before="140" w:line="192" w:lineRule="exact"/>
        <w:ind w:left="111"/>
        <w:rPr>
          <w:rFonts w:ascii="Arial" w:hAnsi="Arial" w:cs="Arial"/>
          <w:sz w:val="22"/>
          <w:szCs w:val="22"/>
          <w:lang w:bidi="ar-SA"/>
        </w:rPr>
      </w:pPr>
      <w:r w:rsidRPr="00081E2A">
        <w:rPr>
          <w:rFonts w:ascii="Arial" w:hAnsi="Arial" w:cs="Arial"/>
          <w:sz w:val="22"/>
          <w:szCs w:val="22"/>
          <w:lang w:bidi="ar-SA"/>
        </w:rPr>
        <w:t>M/s. ---------------------. (hereinafter called Bidder) having Registered office at------------------------. intend to</w:t>
      </w:r>
    </w:p>
    <w:p w14:paraId="47DB8265" w14:textId="77777777" w:rsidR="005A15C0" w:rsidRPr="00081E2A" w:rsidRDefault="005A15C0" w:rsidP="005A15C0">
      <w:pPr>
        <w:pStyle w:val="BodyText"/>
        <w:spacing w:line="262" w:lineRule="exact"/>
        <w:ind w:left="111"/>
        <w:rPr>
          <w:rFonts w:ascii="Arial" w:hAnsi="Arial" w:cs="Arial"/>
          <w:sz w:val="22"/>
          <w:szCs w:val="22"/>
          <w:lang w:bidi="ar-SA"/>
        </w:rPr>
      </w:pPr>
      <w:r w:rsidRPr="00081E2A">
        <w:rPr>
          <w:rFonts w:ascii="Arial" w:hAnsi="Arial" w:cs="Arial"/>
          <w:sz w:val="22"/>
          <w:szCs w:val="22"/>
          <w:lang w:bidi="ar-SA"/>
        </w:rPr>
        <w:t>participate in above referred tender of BRBCL.</w:t>
      </w:r>
    </w:p>
    <w:p w14:paraId="149C4A5B" w14:textId="727D805A" w:rsidR="005A15C0" w:rsidRPr="00081E2A" w:rsidRDefault="005A15C0" w:rsidP="00734375">
      <w:pPr>
        <w:pStyle w:val="BodyText"/>
        <w:spacing w:before="113" w:line="241" w:lineRule="exact"/>
        <w:ind w:left="111"/>
        <w:rPr>
          <w:rFonts w:ascii="Arial" w:hAnsi="Arial" w:cs="Arial"/>
          <w:sz w:val="22"/>
          <w:szCs w:val="22"/>
          <w:lang w:bidi="ar-SA"/>
        </w:rPr>
      </w:pPr>
      <w:r w:rsidRPr="00081E2A">
        <w:rPr>
          <w:rFonts w:ascii="Arial" w:hAnsi="Arial" w:cs="Arial"/>
          <w:sz w:val="22"/>
          <w:szCs w:val="22"/>
          <w:lang w:bidi="ar-SA"/>
        </w:rPr>
        <w:t>We, M/s ---------------------------------. has been appointed as Statutory Auditor for the Bidder i.e. M/s ------------------------ (Relevant</w:t>
      </w:r>
      <w:r w:rsidR="00734375">
        <w:rPr>
          <w:rFonts w:ascii="Arial" w:hAnsi="Arial" w:cs="Arial"/>
          <w:sz w:val="22"/>
          <w:szCs w:val="22"/>
          <w:lang w:bidi="ar-SA"/>
        </w:rPr>
        <w:t xml:space="preserve"> </w:t>
      </w:r>
      <w:r w:rsidRPr="00081E2A">
        <w:rPr>
          <w:rFonts w:ascii="Arial" w:hAnsi="Arial" w:cs="Arial"/>
          <w:sz w:val="22"/>
          <w:szCs w:val="22"/>
          <w:lang w:bidi="ar-SA"/>
        </w:rPr>
        <w:t>documents on our appointment attached)</w:t>
      </w:r>
    </w:p>
    <w:p w14:paraId="4ADD47F8" w14:textId="77777777" w:rsidR="005A15C0" w:rsidRPr="00081E2A" w:rsidRDefault="005A15C0" w:rsidP="005A15C0">
      <w:pPr>
        <w:pStyle w:val="BodyText"/>
        <w:spacing w:before="161" w:line="180" w:lineRule="auto"/>
        <w:ind w:left="111"/>
        <w:rPr>
          <w:rFonts w:ascii="Arial" w:hAnsi="Arial" w:cs="Arial"/>
          <w:sz w:val="22"/>
          <w:szCs w:val="22"/>
          <w:lang w:bidi="ar-SA"/>
        </w:rPr>
      </w:pPr>
      <w:r w:rsidRPr="00081E2A">
        <w:rPr>
          <w:rFonts w:ascii="Arial" w:hAnsi="Arial" w:cs="Arial"/>
          <w:sz w:val="22"/>
          <w:szCs w:val="22"/>
          <w:lang w:bidi="ar-SA"/>
        </w:rPr>
        <w:t>The tender condition stipulates that the bidder shall submit supporting Documents pertaining to Technical Qualifying Requirement duly verified and certified by Statutory Auditor.</w:t>
      </w:r>
    </w:p>
    <w:p w14:paraId="261ED6CD" w14:textId="77777777" w:rsidR="005A15C0" w:rsidRPr="00081E2A" w:rsidRDefault="005A15C0" w:rsidP="005A15C0">
      <w:pPr>
        <w:pStyle w:val="BodyText"/>
        <w:spacing w:before="180" w:line="180" w:lineRule="auto"/>
        <w:ind w:left="111"/>
        <w:rPr>
          <w:rFonts w:ascii="Arial" w:hAnsi="Arial" w:cs="Arial"/>
          <w:sz w:val="22"/>
          <w:szCs w:val="22"/>
          <w:lang w:bidi="ar-SA"/>
        </w:rPr>
      </w:pPr>
      <w:r w:rsidRPr="00081E2A">
        <w:rPr>
          <w:rFonts w:ascii="Arial" w:hAnsi="Arial" w:cs="Arial"/>
          <w:sz w:val="22"/>
          <w:szCs w:val="22"/>
          <w:lang w:bidi="ar-SA"/>
        </w:rPr>
        <w:t>In this regard, it is hereby confirmed that we have examined the following documents, which are also attached with this letter. The same has been verified from the Original Documents and/ or Client for authenticity.</w:t>
      </w:r>
    </w:p>
    <w:p w14:paraId="08AA8983" w14:textId="2ABF88CA" w:rsidR="005A15C0" w:rsidRPr="00081E2A" w:rsidRDefault="005A15C0" w:rsidP="00900D71">
      <w:pPr>
        <w:pStyle w:val="BodyText"/>
        <w:spacing w:before="131"/>
        <w:ind w:left="112"/>
        <w:rPr>
          <w:rFonts w:ascii="Arial" w:hAnsi="Arial" w:cs="Arial"/>
          <w:sz w:val="22"/>
          <w:szCs w:val="22"/>
          <w:lang w:bidi="ar-SA"/>
        </w:rPr>
      </w:pPr>
      <w:r w:rsidRPr="00081E2A">
        <w:rPr>
          <w:rFonts w:ascii="Arial" w:hAnsi="Arial" w:cs="Arial"/>
          <w:sz w:val="22"/>
          <w:szCs w:val="22"/>
          <w:lang w:bidi="ar-SA"/>
        </w:rPr>
        <w:t>We hereby confirm that the following documents are found to be genuine and authentic.</w:t>
      </w:r>
    </w:p>
    <w:p w14:paraId="116A2336" w14:textId="77777777" w:rsidR="005A15C0" w:rsidRPr="00081E2A" w:rsidRDefault="005A15C0" w:rsidP="005A15C0">
      <w:pPr>
        <w:pStyle w:val="BodyText"/>
        <w:spacing w:before="8"/>
        <w:rPr>
          <w:rFonts w:ascii="Arial" w:hAnsi="Arial" w:cs="Arial"/>
          <w:sz w:val="22"/>
          <w:szCs w:val="22"/>
          <w:lang w:bidi="ar-SA"/>
        </w:rPr>
      </w:pPr>
    </w:p>
    <w:p w14:paraId="2FD58012" w14:textId="77777777" w:rsidR="005A15C0" w:rsidRPr="00081E2A" w:rsidRDefault="005A15C0" w:rsidP="005A15C0">
      <w:pPr>
        <w:pStyle w:val="ListParagraph"/>
        <w:widowControl w:val="0"/>
        <w:numPr>
          <w:ilvl w:val="0"/>
          <w:numId w:val="46"/>
        </w:numPr>
        <w:tabs>
          <w:tab w:val="left" w:pos="635"/>
        </w:tabs>
        <w:autoSpaceDE w:val="0"/>
        <w:autoSpaceDN w:val="0"/>
        <w:spacing w:before="103" w:after="0" w:line="240" w:lineRule="auto"/>
        <w:ind w:hanging="203"/>
        <w:rPr>
          <w:rFonts w:ascii="Arial" w:hAnsi="Arial" w:cs="Arial"/>
          <w:lang w:val="en-GB"/>
        </w:rPr>
      </w:pPr>
      <w:r w:rsidRPr="00081E2A">
        <w:rPr>
          <w:rFonts w:ascii="Arial" w:hAnsi="Arial" w:cs="Arial"/>
          <w:lang w:val="en-GB"/>
        </w:rPr>
        <w:t>Doc ref. no. ----------. dated ------- (name of Documents)</w:t>
      </w:r>
    </w:p>
    <w:p w14:paraId="2C9F07E2" w14:textId="77777777" w:rsidR="005A15C0" w:rsidRPr="00081E2A" w:rsidRDefault="005A15C0" w:rsidP="005A15C0">
      <w:pPr>
        <w:pStyle w:val="ListParagraph"/>
        <w:widowControl w:val="0"/>
        <w:numPr>
          <w:ilvl w:val="0"/>
          <w:numId w:val="46"/>
        </w:numPr>
        <w:tabs>
          <w:tab w:val="left" w:pos="635"/>
        </w:tabs>
        <w:autoSpaceDE w:val="0"/>
        <w:autoSpaceDN w:val="0"/>
        <w:spacing w:before="112" w:after="0" w:line="240" w:lineRule="auto"/>
        <w:ind w:hanging="203"/>
        <w:rPr>
          <w:rFonts w:ascii="Arial" w:hAnsi="Arial" w:cs="Arial"/>
          <w:lang w:val="en-GB"/>
        </w:rPr>
      </w:pPr>
      <w:r w:rsidRPr="00081E2A">
        <w:rPr>
          <w:rFonts w:ascii="Arial" w:hAnsi="Arial" w:cs="Arial"/>
          <w:lang w:val="en-GB"/>
        </w:rPr>
        <w:t>Doc ref. no. ------------ dated ----------- (name of Documents)</w:t>
      </w:r>
    </w:p>
    <w:p w14:paraId="6BFE3EAB" w14:textId="77777777" w:rsidR="005A15C0" w:rsidRPr="00081E2A" w:rsidRDefault="005A15C0" w:rsidP="005A15C0">
      <w:pPr>
        <w:pStyle w:val="BodyText"/>
        <w:spacing w:before="141"/>
        <w:ind w:left="432"/>
        <w:rPr>
          <w:rFonts w:ascii="Arial" w:hAnsi="Arial" w:cs="Arial"/>
          <w:sz w:val="22"/>
          <w:szCs w:val="22"/>
          <w:lang w:bidi="ar-SA"/>
        </w:rPr>
      </w:pPr>
      <w:r w:rsidRPr="00081E2A">
        <w:rPr>
          <w:rFonts w:ascii="Arial" w:hAnsi="Arial" w:cs="Arial"/>
          <w:sz w:val="22"/>
          <w:szCs w:val="22"/>
          <w:lang w:bidi="ar-SA"/>
        </w:rPr>
        <w:t>3. Doc ref. no ------------------</w:t>
      </w:r>
    </w:p>
    <w:p w14:paraId="13B71099" w14:textId="77777777" w:rsidR="005A15C0" w:rsidRPr="00081E2A" w:rsidRDefault="005A15C0" w:rsidP="005A15C0">
      <w:pPr>
        <w:pStyle w:val="BodyText"/>
        <w:spacing w:before="149"/>
        <w:ind w:left="111"/>
        <w:rPr>
          <w:rFonts w:ascii="Arial" w:hAnsi="Arial" w:cs="Arial"/>
          <w:sz w:val="22"/>
          <w:szCs w:val="22"/>
          <w:lang w:bidi="ar-SA"/>
        </w:rPr>
      </w:pPr>
      <w:r w:rsidRPr="00081E2A">
        <w:rPr>
          <w:rFonts w:ascii="Arial" w:hAnsi="Arial" w:cs="Arial"/>
          <w:sz w:val="22"/>
          <w:szCs w:val="22"/>
          <w:lang w:bidi="ar-SA"/>
        </w:rPr>
        <w:t>All the aforesaid documents have been duly signed and stamped and/ or digitally signed by us as a certificate of authenticity.</w:t>
      </w:r>
    </w:p>
    <w:p w14:paraId="71047567" w14:textId="2707BEF4" w:rsidR="005A15C0" w:rsidRPr="00081E2A" w:rsidRDefault="005A15C0" w:rsidP="005A15C0">
      <w:pPr>
        <w:pStyle w:val="BodyText"/>
        <w:tabs>
          <w:tab w:val="left" w:pos="1224"/>
          <w:tab w:val="left" w:pos="1747"/>
          <w:tab w:val="left" w:pos="2980"/>
          <w:tab w:val="left" w:pos="3946"/>
          <w:tab w:val="left" w:pos="4358"/>
          <w:tab w:val="left" w:pos="6861"/>
          <w:tab w:val="left" w:pos="7700"/>
          <w:tab w:val="left" w:pos="8223"/>
          <w:tab w:val="left" w:pos="8996"/>
          <w:tab w:val="left" w:pos="9702"/>
        </w:tabs>
        <w:spacing w:before="161" w:line="180" w:lineRule="auto"/>
        <w:ind w:left="111" w:right="115"/>
        <w:rPr>
          <w:rFonts w:ascii="Arial" w:hAnsi="Arial" w:cs="Arial"/>
          <w:sz w:val="22"/>
          <w:szCs w:val="22"/>
          <w:lang w:bidi="ar-SA"/>
        </w:rPr>
      </w:pPr>
      <w:r w:rsidRPr="00081E2A">
        <w:rPr>
          <w:rFonts w:ascii="Arial" w:hAnsi="Arial" w:cs="Arial"/>
          <w:sz w:val="22"/>
          <w:szCs w:val="22"/>
          <w:lang w:bidi="ar-SA"/>
        </w:rPr>
        <w:t xml:space="preserve">*Further, we have examined the books of accounts, records, and other relevant documents, along with other necessary </w:t>
      </w:r>
      <w:r w:rsidR="00783E17" w:rsidRPr="00081E2A">
        <w:rPr>
          <w:rFonts w:ascii="Arial" w:hAnsi="Arial" w:cs="Arial"/>
          <w:sz w:val="22"/>
          <w:szCs w:val="22"/>
          <w:lang w:bidi="ar-SA"/>
        </w:rPr>
        <w:t xml:space="preserve">       </w:t>
      </w:r>
      <w:r w:rsidRPr="00081E2A">
        <w:rPr>
          <w:rFonts w:ascii="Arial" w:hAnsi="Arial" w:cs="Arial"/>
          <w:sz w:val="22"/>
          <w:szCs w:val="22"/>
          <w:lang w:bidi="ar-SA"/>
        </w:rPr>
        <w:t>information</w:t>
      </w:r>
      <w:r w:rsidRPr="00081E2A">
        <w:rPr>
          <w:rFonts w:ascii="Arial" w:hAnsi="Arial" w:cs="Arial"/>
          <w:sz w:val="22"/>
          <w:szCs w:val="22"/>
          <w:lang w:bidi="ar-SA"/>
        </w:rPr>
        <w:tab/>
        <w:t>and</w:t>
      </w:r>
      <w:r w:rsidRPr="00081E2A">
        <w:rPr>
          <w:rFonts w:ascii="Arial" w:hAnsi="Arial" w:cs="Arial"/>
          <w:sz w:val="22"/>
          <w:szCs w:val="22"/>
          <w:lang w:bidi="ar-SA"/>
        </w:rPr>
        <w:tab/>
        <w:t>explanations</w:t>
      </w:r>
      <w:r w:rsidRPr="00081E2A">
        <w:rPr>
          <w:rFonts w:ascii="Arial" w:hAnsi="Arial" w:cs="Arial"/>
          <w:sz w:val="22"/>
          <w:szCs w:val="22"/>
          <w:lang w:bidi="ar-SA"/>
        </w:rPr>
        <w:tab/>
        <w:t>furnished</w:t>
      </w:r>
      <w:r w:rsidRPr="00081E2A">
        <w:rPr>
          <w:rFonts w:ascii="Arial" w:hAnsi="Arial" w:cs="Arial"/>
          <w:sz w:val="22"/>
          <w:szCs w:val="22"/>
          <w:lang w:bidi="ar-SA"/>
        </w:rPr>
        <w:tab/>
        <w:t>by</w:t>
      </w:r>
      <w:r w:rsidRPr="00081E2A">
        <w:rPr>
          <w:rFonts w:ascii="Arial" w:hAnsi="Arial" w:cs="Arial"/>
          <w:sz w:val="22"/>
          <w:szCs w:val="22"/>
          <w:lang w:bidi="ar-SA"/>
        </w:rPr>
        <w:tab/>
        <w:t>M/s.  _____ ___</w:t>
      </w:r>
      <w:proofErr w:type="gramStart"/>
      <w:r w:rsidRPr="00081E2A">
        <w:rPr>
          <w:rFonts w:ascii="Arial" w:hAnsi="Arial" w:cs="Arial"/>
          <w:sz w:val="22"/>
          <w:szCs w:val="22"/>
          <w:lang w:bidi="ar-SA"/>
        </w:rPr>
        <w:t>_  _</w:t>
      </w:r>
      <w:proofErr w:type="gramEnd"/>
      <w:r w:rsidRPr="00081E2A">
        <w:rPr>
          <w:rFonts w:ascii="Arial" w:hAnsi="Arial" w:cs="Arial"/>
          <w:sz w:val="22"/>
          <w:szCs w:val="22"/>
          <w:lang w:bidi="ar-SA"/>
        </w:rPr>
        <w:t>______</w:t>
      </w:r>
      <w:r w:rsidRPr="00081E2A">
        <w:rPr>
          <w:rFonts w:ascii="Arial" w:hAnsi="Arial" w:cs="Arial"/>
          <w:sz w:val="22"/>
          <w:szCs w:val="22"/>
          <w:lang w:bidi="ar-SA"/>
        </w:rPr>
        <w:tab/>
        <w:t>(bidder)</w:t>
      </w:r>
      <w:r w:rsidRPr="00081E2A">
        <w:rPr>
          <w:rFonts w:ascii="Arial" w:hAnsi="Arial" w:cs="Arial"/>
          <w:sz w:val="22"/>
          <w:szCs w:val="22"/>
          <w:lang w:bidi="ar-SA"/>
        </w:rPr>
        <w:tab/>
        <w:t>and</w:t>
      </w:r>
      <w:r w:rsidRPr="00081E2A">
        <w:rPr>
          <w:rFonts w:ascii="Arial" w:hAnsi="Arial" w:cs="Arial"/>
          <w:sz w:val="22"/>
          <w:szCs w:val="22"/>
          <w:lang w:bidi="ar-SA"/>
        </w:rPr>
        <w:tab/>
        <w:t>hereby</w:t>
      </w:r>
      <w:r w:rsidRPr="00081E2A">
        <w:rPr>
          <w:rFonts w:ascii="Arial" w:hAnsi="Arial" w:cs="Arial"/>
          <w:sz w:val="22"/>
          <w:szCs w:val="22"/>
          <w:lang w:bidi="ar-SA"/>
        </w:rPr>
        <w:tab/>
        <w:t>certify</w:t>
      </w:r>
      <w:r w:rsidRPr="00081E2A">
        <w:rPr>
          <w:rFonts w:ascii="Arial" w:hAnsi="Arial" w:cs="Arial"/>
          <w:sz w:val="22"/>
          <w:szCs w:val="22"/>
          <w:lang w:bidi="ar-SA"/>
        </w:rPr>
        <w:tab/>
        <w:t>following:</w:t>
      </w:r>
    </w:p>
    <w:p w14:paraId="5318D69F" w14:textId="77777777" w:rsidR="005A15C0" w:rsidRPr="00081E2A" w:rsidRDefault="005A15C0" w:rsidP="005A15C0">
      <w:pPr>
        <w:pStyle w:val="BodyText"/>
        <w:spacing w:line="189" w:lineRule="exact"/>
        <w:ind w:left="111"/>
        <w:rPr>
          <w:rFonts w:ascii="Arial" w:hAnsi="Arial" w:cs="Arial"/>
          <w:sz w:val="22"/>
          <w:szCs w:val="22"/>
          <w:lang w:bidi="ar-SA"/>
        </w:rPr>
      </w:pPr>
      <w:r w:rsidRPr="00081E2A">
        <w:rPr>
          <w:rFonts w:ascii="Arial" w:hAnsi="Arial" w:cs="Arial"/>
          <w:sz w:val="22"/>
          <w:szCs w:val="22"/>
          <w:lang w:bidi="ar-SA"/>
        </w:rPr>
        <w:t>---------------------------------------.</w:t>
      </w:r>
    </w:p>
    <w:p w14:paraId="7AEE624E" w14:textId="77777777" w:rsidR="005A15C0" w:rsidRPr="00081E2A" w:rsidRDefault="005A15C0" w:rsidP="005A15C0">
      <w:pPr>
        <w:pStyle w:val="BodyText"/>
        <w:spacing w:before="149"/>
        <w:ind w:left="111"/>
        <w:rPr>
          <w:rFonts w:ascii="Arial" w:hAnsi="Arial" w:cs="Arial"/>
          <w:sz w:val="22"/>
          <w:szCs w:val="22"/>
          <w:lang w:bidi="ar-SA"/>
        </w:rPr>
      </w:pPr>
      <w:r w:rsidRPr="00081E2A">
        <w:rPr>
          <w:rFonts w:ascii="Arial" w:hAnsi="Arial" w:cs="Arial"/>
          <w:sz w:val="22"/>
          <w:szCs w:val="22"/>
          <w:lang w:bidi="ar-SA"/>
        </w:rPr>
        <w:t>This certificate is issued at the request of M/s -------------------------------. (Bidder) for the purpose of participating in tender/s.</w:t>
      </w:r>
    </w:p>
    <w:p w14:paraId="263E54A8" w14:textId="77777777" w:rsidR="005A15C0" w:rsidRPr="00081E2A" w:rsidRDefault="005A15C0" w:rsidP="005A15C0">
      <w:pPr>
        <w:pStyle w:val="BodyText"/>
        <w:tabs>
          <w:tab w:val="left" w:pos="4983"/>
        </w:tabs>
        <w:spacing w:before="140"/>
        <w:ind w:left="111"/>
        <w:rPr>
          <w:rFonts w:ascii="Arial" w:hAnsi="Arial" w:cs="Arial"/>
          <w:sz w:val="22"/>
          <w:szCs w:val="22"/>
          <w:lang w:bidi="ar-SA"/>
        </w:rPr>
      </w:pPr>
      <w:r w:rsidRPr="00081E2A">
        <w:rPr>
          <w:rFonts w:ascii="Arial" w:hAnsi="Arial" w:cs="Arial"/>
          <w:sz w:val="22"/>
          <w:szCs w:val="22"/>
          <w:lang w:bidi="ar-SA"/>
        </w:rPr>
        <w:t>Thanking you,</w:t>
      </w:r>
      <w:r w:rsidRPr="00081E2A">
        <w:rPr>
          <w:rFonts w:ascii="Arial" w:hAnsi="Arial" w:cs="Arial"/>
          <w:sz w:val="22"/>
          <w:szCs w:val="22"/>
          <w:lang w:bidi="ar-SA"/>
        </w:rPr>
        <w:tab/>
        <w:t>-----------------------------</w:t>
      </w:r>
    </w:p>
    <w:p w14:paraId="4042707F" w14:textId="77777777" w:rsidR="005A15C0" w:rsidRPr="00081E2A" w:rsidRDefault="005A15C0" w:rsidP="005A15C0">
      <w:pPr>
        <w:pStyle w:val="BodyText"/>
        <w:rPr>
          <w:rFonts w:ascii="Arial MT" w:eastAsia="Arial MT" w:hAnsi="Arial MT" w:cs="Arial MT"/>
        </w:rPr>
      </w:pPr>
    </w:p>
    <w:p w14:paraId="4FE28C35" w14:textId="77777777" w:rsidR="005A15C0" w:rsidRDefault="005A15C0" w:rsidP="005A15C0">
      <w:pPr>
        <w:pStyle w:val="BodyText"/>
        <w:spacing w:before="3"/>
        <w:rPr>
          <w:rFonts w:ascii="Arial MT"/>
          <w:sz w:val="29"/>
        </w:rPr>
      </w:pPr>
    </w:p>
    <w:p w14:paraId="74D6E294" w14:textId="7A4EF191" w:rsidR="005A15C0" w:rsidRPr="00734375" w:rsidRDefault="005A15C0" w:rsidP="00734375">
      <w:pPr>
        <w:ind w:left="111"/>
        <w:rPr>
          <w:rFonts w:ascii="Arial"/>
          <w:i/>
          <w:sz w:val="18"/>
        </w:rPr>
        <w:sectPr w:rsidR="005A15C0" w:rsidRPr="00734375">
          <w:pgSz w:w="11900" w:h="16840"/>
          <w:pgMar w:top="1600" w:right="560" w:bottom="280" w:left="700" w:header="720" w:footer="720" w:gutter="0"/>
          <w:cols w:space="720"/>
        </w:sectPr>
      </w:pPr>
      <w:r>
        <w:rPr>
          <w:rFonts w:ascii="Arial"/>
          <w:i/>
          <w:sz w:val="18"/>
        </w:rPr>
        <w:t>*</w:t>
      </w:r>
      <w:r>
        <w:rPr>
          <w:rFonts w:ascii="Arial"/>
          <w:i/>
          <w:spacing w:val="-2"/>
          <w:sz w:val="18"/>
        </w:rPr>
        <w:t xml:space="preserve"> </w:t>
      </w:r>
      <w:r>
        <w:rPr>
          <w:rFonts w:ascii="Arial"/>
          <w:i/>
          <w:sz w:val="18"/>
        </w:rPr>
        <w:t>Strike</w:t>
      </w:r>
      <w:r>
        <w:rPr>
          <w:rFonts w:ascii="Arial"/>
          <w:i/>
          <w:spacing w:val="2"/>
          <w:sz w:val="18"/>
        </w:rPr>
        <w:t xml:space="preserve"> </w:t>
      </w:r>
      <w:r>
        <w:rPr>
          <w:rFonts w:ascii="Arial"/>
          <w:i/>
          <w:sz w:val="18"/>
        </w:rPr>
        <w:t>off, whichever</w:t>
      </w:r>
      <w:r>
        <w:rPr>
          <w:rFonts w:ascii="Arial"/>
          <w:i/>
          <w:spacing w:val="-1"/>
          <w:sz w:val="18"/>
        </w:rPr>
        <w:t xml:space="preserve"> </w:t>
      </w:r>
      <w:r>
        <w:rPr>
          <w:rFonts w:ascii="Arial"/>
          <w:i/>
          <w:sz w:val="18"/>
        </w:rPr>
        <w:t>is</w:t>
      </w:r>
      <w:r>
        <w:rPr>
          <w:rFonts w:ascii="Arial"/>
          <w:i/>
          <w:spacing w:val="-2"/>
          <w:sz w:val="18"/>
        </w:rPr>
        <w:t xml:space="preserve"> </w:t>
      </w:r>
      <w:r>
        <w:rPr>
          <w:rFonts w:ascii="Arial"/>
          <w:i/>
          <w:sz w:val="18"/>
        </w:rPr>
        <w:t>not applicable</w:t>
      </w:r>
    </w:p>
    <w:p w14:paraId="0C9AB5F8" w14:textId="77777777" w:rsidR="005A15C0" w:rsidRDefault="005A15C0" w:rsidP="005A15C0">
      <w:pPr>
        <w:pStyle w:val="BodyText"/>
        <w:rPr>
          <w:rFonts w:ascii="Arial"/>
          <w:i/>
          <w:sz w:val="20"/>
        </w:rPr>
      </w:pPr>
    </w:p>
    <w:p w14:paraId="26439222" w14:textId="77777777" w:rsidR="005A15C0" w:rsidRDefault="005A15C0" w:rsidP="005A15C0">
      <w:pPr>
        <w:pStyle w:val="BodyText"/>
        <w:rPr>
          <w:rFonts w:ascii="Arial"/>
          <w:i/>
          <w:sz w:val="20"/>
        </w:rPr>
      </w:pPr>
    </w:p>
    <w:p w14:paraId="0949EE2F" w14:textId="77777777" w:rsidR="005A15C0" w:rsidRDefault="005A15C0" w:rsidP="005A15C0">
      <w:pPr>
        <w:pStyle w:val="BodyText"/>
        <w:rPr>
          <w:rFonts w:ascii="Arial"/>
          <w:i/>
          <w:sz w:val="20"/>
        </w:rPr>
      </w:pPr>
    </w:p>
    <w:p w14:paraId="74432DA7" w14:textId="77777777" w:rsidR="005A15C0" w:rsidRPr="00354C88" w:rsidRDefault="005A15C0" w:rsidP="005A15C0">
      <w:pPr>
        <w:pStyle w:val="BodyText"/>
        <w:rPr>
          <w:rFonts w:ascii="Arial" w:hAnsi="Arial" w:cs="Arial"/>
          <w:sz w:val="22"/>
          <w:szCs w:val="22"/>
          <w:lang w:bidi="ar-SA"/>
        </w:rPr>
      </w:pPr>
    </w:p>
    <w:p w14:paraId="503B62CB" w14:textId="77777777" w:rsidR="005A15C0" w:rsidRPr="00354C88" w:rsidRDefault="005A15C0" w:rsidP="005A15C0">
      <w:pPr>
        <w:pStyle w:val="BodyText"/>
        <w:spacing w:before="6"/>
        <w:rPr>
          <w:rFonts w:ascii="Arial" w:hAnsi="Arial" w:cs="Arial"/>
          <w:sz w:val="22"/>
          <w:szCs w:val="22"/>
          <w:lang w:bidi="ar-SA"/>
        </w:rPr>
      </w:pPr>
    </w:p>
    <w:p w14:paraId="1149DACB" w14:textId="77777777" w:rsidR="005A15C0" w:rsidRPr="00354C88" w:rsidRDefault="005A15C0" w:rsidP="005A15C0">
      <w:pPr>
        <w:spacing w:before="104"/>
        <w:ind w:right="115"/>
        <w:jc w:val="right"/>
        <w:rPr>
          <w:rFonts w:ascii="Arial" w:hAnsi="Arial" w:cs="Arial"/>
          <w:sz w:val="22"/>
          <w:szCs w:val="22"/>
        </w:rPr>
      </w:pPr>
      <w:r w:rsidRPr="00354C88">
        <w:rPr>
          <w:rFonts w:ascii="Arial" w:hAnsi="Arial" w:cs="Arial"/>
          <w:sz w:val="22"/>
          <w:szCs w:val="22"/>
          <w:highlight w:val="yellow"/>
        </w:rPr>
        <w:t>APPENDIX-E TO ATTACHMENT - 3</w:t>
      </w:r>
      <w:r w:rsidRPr="00354C88">
        <w:rPr>
          <w:rFonts w:ascii="Arial" w:hAnsi="Arial" w:cs="Arial"/>
          <w:sz w:val="22"/>
          <w:szCs w:val="22"/>
        </w:rPr>
        <w:t xml:space="preserve"> </w:t>
      </w:r>
    </w:p>
    <w:p w14:paraId="595B5771" w14:textId="77777777" w:rsidR="005A15C0" w:rsidRPr="00354C88" w:rsidRDefault="005A15C0" w:rsidP="005A15C0">
      <w:pPr>
        <w:pStyle w:val="BodyText"/>
        <w:spacing w:before="1"/>
        <w:rPr>
          <w:rFonts w:ascii="Arial" w:hAnsi="Arial" w:cs="Arial"/>
          <w:sz w:val="22"/>
          <w:szCs w:val="22"/>
          <w:lang w:bidi="ar-SA"/>
        </w:rPr>
      </w:pPr>
    </w:p>
    <w:p w14:paraId="20365EA6" w14:textId="37D957E7" w:rsidR="005A15C0" w:rsidRPr="00354C88" w:rsidRDefault="00354C88" w:rsidP="00354C88">
      <w:pPr>
        <w:pStyle w:val="BodyText"/>
        <w:spacing w:before="103"/>
        <w:rPr>
          <w:rFonts w:ascii="Arial" w:hAnsi="Arial" w:cs="Arial"/>
          <w:sz w:val="22"/>
          <w:szCs w:val="22"/>
          <w:lang w:bidi="ar-SA"/>
        </w:rPr>
      </w:pPr>
      <w:r>
        <w:rPr>
          <w:rFonts w:ascii="Arial" w:hAnsi="Arial" w:cs="Arial"/>
          <w:sz w:val="22"/>
          <w:szCs w:val="22"/>
          <w:lang w:bidi="ar-SA"/>
        </w:rPr>
        <w:t xml:space="preserve">                                         </w:t>
      </w:r>
      <w:r w:rsidR="005A15C0" w:rsidRPr="00354C88">
        <w:rPr>
          <w:rFonts w:ascii="Arial" w:hAnsi="Arial" w:cs="Arial"/>
          <w:sz w:val="22"/>
          <w:szCs w:val="22"/>
          <w:lang w:bidi="ar-SA"/>
        </w:rPr>
        <w:t>Undertaking from Third Party Inspection Agency</w:t>
      </w:r>
    </w:p>
    <w:p w14:paraId="60D9BC8D" w14:textId="0DD275D5" w:rsidR="005A15C0" w:rsidRPr="00354C88" w:rsidRDefault="005A15C0" w:rsidP="00354C88">
      <w:pPr>
        <w:pStyle w:val="BodyText"/>
        <w:tabs>
          <w:tab w:val="left" w:pos="5529"/>
        </w:tabs>
        <w:spacing w:before="112" w:line="338" w:lineRule="auto"/>
        <w:ind w:right="1799"/>
        <w:rPr>
          <w:rFonts w:ascii="Arial" w:hAnsi="Arial" w:cs="Arial"/>
          <w:sz w:val="22"/>
          <w:szCs w:val="22"/>
          <w:lang w:bidi="ar-SA"/>
        </w:rPr>
      </w:pPr>
      <w:r w:rsidRPr="00354C88">
        <w:rPr>
          <w:rFonts w:ascii="Arial" w:hAnsi="Arial" w:cs="Arial"/>
          <w:sz w:val="22"/>
          <w:szCs w:val="22"/>
          <w:lang w:bidi="ar-SA"/>
        </w:rPr>
        <w:t>(on letter head digitally signed by a person duly authorized to Sign on behalf of the TPIA) Ref.: ___   ______   _______     ____   _______   _______   _</w:t>
      </w:r>
      <w:r w:rsidRPr="00354C88">
        <w:rPr>
          <w:rFonts w:ascii="Arial" w:hAnsi="Arial" w:cs="Arial"/>
          <w:sz w:val="22"/>
          <w:szCs w:val="22"/>
          <w:lang w:bidi="ar-SA"/>
        </w:rPr>
        <w:tab/>
        <w:t>Date:</w:t>
      </w:r>
    </w:p>
    <w:p w14:paraId="1C235A8C" w14:textId="77777777" w:rsidR="005A15C0" w:rsidRPr="00354C88" w:rsidRDefault="005A15C0" w:rsidP="005A15C0">
      <w:pPr>
        <w:pStyle w:val="BodyText"/>
        <w:spacing w:line="269" w:lineRule="exact"/>
        <w:ind w:left="111"/>
        <w:rPr>
          <w:rFonts w:ascii="Arial" w:hAnsi="Arial" w:cs="Arial"/>
          <w:sz w:val="22"/>
          <w:szCs w:val="22"/>
          <w:lang w:bidi="ar-SA"/>
        </w:rPr>
      </w:pPr>
      <w:r w:rsidRPr="00354C88">
        <w:rPr>
          <w:rFonts w:ascii="Arial" w:hAnsi="Arial" w:cs="Arial"/>
          <w:sz w:val="22"/>
          <w:szCs w:val="22"/>
          <w:lang w:bidi="ar-SA"/>
        </w:rPr>
        <w:t>To,</w:t>
      </w:r>
    </w:p>
    <w:p w14:paraId="135560DD" w14:textId="1DCF593E" w:rsidR="005A15C0" w:rsidRDefault="005A15C0" w:rsidP="005A15C0">
      <w:pPr>
        <w:pStyle w:val="BodyText"/>
        <w:spacing w:before="141"/>
        <w:ind w:left="111"/>
        <w:rPr>
          <w:rFonts w:ascii="Arial" w:hAnsi="Arial" w:cs="Arial"/>
          <w:sz w:val="22"/>
          <w:szCs w:val="22"/>
          <w:lang w:bidi="ar-SA"/>
        </w:rPr>
      </w:pPr>
      <w:r w:rsidRPr="00354C88">
        <w:rPr>
          <w:rFonts w:ascii="Arial" w:hAnsi="Arial" w:cs="Arial"/>
          <w:sz w:val="22"/>
          <w:szCs w:val="22"/>
          <w:lang w:bidi="ar-SA"/>
        </w:rPr>
        <w:t>BRBCL.</w:t>
      </w:r>
    </w:p>
    <w:p w14:paraId="369F70E5" w14:textId="25F2C240" w:rsidR="00354C88" w:rsidRPr="00354C88" w:rsidRDefault="00354C88" w:rsidP="00354C88">
      <w:pPr>
        <w:pStyle w:val="BodyText"/>
        <w:spacing w:before="49"/>
        <w:ind w:left="111"/>
        <w:rPr>
          <w:rFonts w:ascii="Arial" w:hAnsi="Arial" w:cs="Arial"/>
          <w:sz w:val="22"/>
          <w:szCs w:val="22"/>
          <w:lang w:bidi="ar-SA"/>
        </w:rPr>
      </w:pPr>
      <w:proofErr w:type="spellStart"/>
      <w:proofErr w:type="gramStart"/>
      <w:r>
        <w:rPr>
          <w:rFonts w:ascii="Arial" w:hAnsi="Arial" w:cs="Arial"/>
          <w:sz w:val="22"/>
          <w:szCs w:val="22"/>
          <w:lang w:bidi="ar-SA"/>
        </w:rPr>
        <w:t>Nabinagar,Aurangabad</w:t>
      </w:r>
      <w:proofErr w:type="gramEnd"/>
      <w:r>
        <w:rPr>
          <w:rFonts w:ascii="Arial" w:hAnsi="Arial" w:cs="Arial"/>
          <w:sz w:val="22"/>
          <w:szCs w:val="22"/>
          <w:lang w:bidi="ar-SA"/>
        </w:rPr>
        <w:t>,Bihar</w:t>
      </w:r>
      <w:proofErr w:type="spellEnd"/>
    </w:p>
    <w:p w14:paraId="4D71B402" w14:textId="77777777" w:rsidR="005A15C0" w:rsidRPr="00354C88" w:rsidRDefault="005A15C0" w:rsidP="005A15C0">
      <w:pPr>
        <w:pStyle w:val="BodyText"/>
        <w:spacing w:before="154"/>
        <w:ind w:left="111"/>
        <w:rPr>
          <w:rFonts w:ascii="Arial" w:hAnsi="Arial" w:cs="Arial"/>
          <w:sz w:val="22"/>
          <w:szCs w:val="22"/>
          <w:lang w:bidi="ar-SA"/>
        </w:rPr>
      </w:pPr>
      <w:r w:rsidRPr="00354C88">
        <w:rPr>
          <w:rFonts w:ascii="Arial" w:hAnsi="Arial" w:cs="Arial"/>
          <w:sz w:val="22"/>
          <w:szCs w:val="22"/>
          <w:lang w:bidi="ar-SA"/>
        </w:rPr>
        <w:t>Dear Sir,</w:t>
      </w:r>
    </w:p>
    <w:p w14:paraId="1E1393A2" w14:textId="77777777" w:rsidR="005A15C0" w:rsidRPr="00354C88" w:rsidRDefault="005A15C0" w:rsidP="005A15C0">
      <w:pPr>
        <w:spacing w:before="161" w:line="180" w:lineRule="auto"/>
        <w:ind w:left="112"/>
        <w:rPr>
          <w:rFonts w:ascii="Arial" w:hAnsi="Arial" w:cs="Arial"/>
          <w:sz w:val="22"/>
          <w:szCs w:val="22"/>
        </w:rPr>
      </w:pPr>
      <w:r w:rsidRPr="00354C88">
        <w:rPr>
          <w:rFonts w:ascii="Arial" w:hAnsi="Arial" w:cs="Arial"/>
          <w:sz w:val="22"/>
          <w:szCs w:val="22"/>
        </w:rPr>
        <w:t xml:space="preserve">Subject: Authentication of veracity of documents </w:t>
      </w:r>
      <w:proofErr w:type="spellStart"/>
      <w:r w:rsidRPr="00354C88">
        <w:rPr>
          <w:rFonts w:ascii="Arial" w:hAnsi="Arial" w:cs="Arial"/>
          <w:sz w:val="22"/>
          <w:szCs w:val="22"/>
        </w:rPr>
        <w:t>subm</w:t>
      </w:r>
      <w:proofErr w:type="spellEnd"/>
      <w:r w:rsidRPr="00354C88">
        <w:rPr>
          <w:rFonts w:ascii="Arial" w:hAnsi="Arial" w:cs="Arial"/>
          <w:sz w:val="22"/>
          <w:szCs w:val="22"/>
        </w:rPr>
        <w:t xml:space="preserve"> </w:t>
      </w:r>
      <w:proofErr w:type="spellStart"/>
      <w:r w:rsidRPr="00354C88">
        <w:rPr>
          <w:rFonts w:ascii="Arial" w:hAnsi="Arial" w:cs="Arial"/>
          <w:sz w:val="22"/>
          <w:szCs w:val="22"/>
        </w:rPr>
        <w:t>itted</w:t>
      </w:r>
      <w:proofErr w:type="spellEnd"/>
      <w:r w:rsidRPr="00354C88">
        <w:rPr>
          <w:rFonts w:ascii="Arial" w:hAnsi="Arial" w:cs="Arial"/>
          <w:sz w:val="22"/>
          <w:szCs w:val="22"/>
        </w:rPr>
        <w:t xml:space="preserve"> by M/s ------------------ in support of meeting the Qualifying Requirements</w:t>
      </w:r>
    </w:p>
    <w:p w14:paraId="70137EB2" w14:textId="77777777" w:rsidR="005A15C0" w:rsidRPr="00354C88" w:rsidRDefault="005A15C0" w:rsidP="005A15C0">
      <w:pPr>
        <w:pStyle w:val="BodyText"/>
        <w:spacing w:before="160"/>
        <w:ind w:left="111"/>
        <w:rPr>
          <w:rFonts w:ascii="Arial" w:hAnsi="Arial" w:cs="Arial"/>
          <w:sz w:val="22"/>
          <w:szCs w:val="22"/>
          <w:lang w:bidi="ar-SA"/>
        </w:rPr>
      </w:pPr>
      <w:proofErr w:type="gramStart"/>
      <w:r w:rsidRPr="00354C88">
        <w:rPr>
          <w:rFonts w:ascii="Arial" w:hAnsi="Arial" w:cs="Arial"/>
          <w:sz w:val="22"/>
          <w:szCs w:val="22"/>
          <w:lang w:bidi="ar-SA"/>
        </w:rPr>
        <w:t>Ref :</w:t>
      </w:r>
      <w:proofErr w:type="gramEnd"/>
      <w:r w:rsidRPr="00354C88">
        <w:rPr>
          <w:rFonts w:ascii="Arial" w:hAnsi="Arial" w:cs="Arial"/>
          <w:sz w:val="22"/>
          <w:szCs w:val="22"/>
          <w:lang w:bidi="ar-SA"/>
        </w:rPr>
        <w:t xml:space="preserve"> IFB/Tender no. ------------------.. Name of the Package/ Tender: ---------------------------</w:t>
      </w:r>
    </w:p>
    <w:p w14:paraId="36F0727E" w14:textId="77777777" w:rsidR="005A15C0" w:rsidRPr="00354C88" w:rsidRDefault="005A15C0" w:rsidP="005A15C0">
      <w:pPr>
        <w:pStyle w:val="BodyText"/>
        <w:spacing w:before="153" w:line="241" w:lineRule="exact"/>
        <w:ind w:left="111"/>
        <w:rPr>
          <w:rFonts w:ascii="Arial" w:hAnsi="Arial" w:cs="Arial"/>
          <w:sz w:val="22"/>
          <w:szCs w:val="22"/>
          <w:lang w:bidi="ar-SA"/>
        </w:rPr>
      </w:pPr>
      <w:r w:rsidRPr="00354C88">
        <w:rPr>
          <w:rFonts w:ascii="Arial" w:hAnsi="Arial" w:cs="Arial"/>
          <w:sz w:val="22"/>
          <w:szCs w:val="22"/>
          <w:lang w:bidi="ar-SA"/>
        </w:rPr>
        <w:t>M/s. ------------------. (hereinafter called Bidder) having Registered office at --------------------- intend to participate in above</w:t>
      </w:r>
    </w:p>
    <w:p w14:paraId="4165211E" w14:textId="77777777" w:rsidR="005A15C0" w:rsidRPr="00354C88" w:rsidRDefault="005A15C0" w:rsidP="005A15C0">
      <w:pPr>
        <w:pStyle w:val="BodyText"/>
        <w:spacing w:line="241" w:lineRule="exact"/>
        <w:ind w:left="111"/>
        <w:rPr>
          <w:rFonts w:ascii="Arial" w:hAnsi="Arial" w:cs="Arial"/>
          <w:sz w:val="22"/>
          <w:szCs w:val="22"/>
          <w:lang w:bidi="ar-SA"/>
        </w:rPr>
      </w:pPr>
      <w:r w:rsidRPr="00354C88">
        <w:rPr>
          <w:rFonts w:ascii="Arial" w:hAnsi="Arial" w:cs="Arial"/>
          <w:sz w:val="22"/>
          <w:szCs w:val="22"/>
          <w:lang w:bidi="ar-SA"/>
        </w:rPr>
        <w:t>referred tender of BRBCL.</w:t>
      </w:r>
    </w:p>
    <w:p w14:paraId="5FB45177" w14:textId="77777777" w:rsidR="005A15C0" w:rsidRPr="00354C88" w:rsidRDefault="005A15C0" w:rsidP="005A15C0">
      <w:pPr>
        <w:pStyle w:val="BodyText"/>
        <w:spacing w:before="161" w:line="180" w:lineRule="auto"/>
        <w:ind w:left="111"/>
        <w:rPr>
          <w:rFonts w:ascii="Arial" w:hAnsi="Arial" w:cs="Arial"/>
          <w:sz w:val="22"/>
          <w:szCs w:val="22"/>
          <w:lang w:bidi="ar-SA"/>
        </w:rPr>
      </w:pPr>
      <w:r w:rsidRPr="00354C88">
        <w:rPr>
          <w:rFonts w:ascii="Arial" w:hAnsi="Arial" w:cs="Arial"/>
          <w:sz w:val="22"/>
          <w:szCs w:val="22"/>
          <w:lang w:bidi="ar-SA"/>
        </w:rPr>
        <w:t xml:space="preserve">The tender condition stipulates that the bidder shall submit supporting Documents pertaining to Qualifying Requirement duly verified and certified by a specified independent </w:t>
      </w:r>
      <w:proofErr w:type="gramStart"/>
      <w:r w:rsidRPr="00354C88">
        <w:rPr>
          <w:rFonts w:ascii="Arial" w:hAnsi="Arial" w:cs="Arial"/>
          <w:sz w:val="22"/>
          <w:szCs w:val="22"/>
          <w:lang w:bidi="ar-SA"/>
        </w:rPr>
        <w:t>Third Party</w:t>
      </w:r>
      <w:proofErr w:type="gramEnd"/>
      <w:r w:rsidRPr="00354C88">
        <w:rPr>
          <w:rFonts w:ascii="Arial" w:hAnsi="Arial" w:cs="Arial"/>
          <w:sz w:val="22"/>
          <w:szCs w:val="22"/>
          <w:lang w:bidi="ar-SA"/>
        </w:rPr>
        <w:t xml:space="preserve"> Inspection Agency as per the list mentioned in the bidding documents.</w:t>
      </w:r>
    </w:p>
    <w:p w14:paraId="23A62CB5" w14:textId="77777777" w:rsidR="005A15C0" w:rsidRPr="00354C88" w:rsidRDefault="005A15C0" w:rsidP="005A15C0">
      <w:pPr>
        <w:pStyle w:val="BodyText"/>
        <w:spacing w:before="181" w:line="180" w:lineRule="auto"/>
        <w:ind w:left="111"/>
        <w:rPr>
          <w:rFonts w:ascii="Arial" w:hAnsi="Arial" w:cs="Arial"/>
          <w:sz w:val="22"/>
          <w:szCs w:val="22"/>
          <w:lang w:bidi="ar-SA"/>
        </w:rPr>
      </w:pPr>
      <w:r w:rsidRPr="00354C88">
        <w:rPr>
          <w:rFonts w:ascii="Arial" w:hAnsi="Arial" w:cs="Arial"/>
          <w:sz w:val="22"/>
          <w:szCs w:val="22"/>
          <w:lang w:bidi="ar-SA"/>
        </w:rPr>
        <w:t>In this regard, it is hereby confirmed that we have examined the following documents, which are also attached with this letter. The same has been verified from the Original Documents and / or Client for authenticity.</w:t>
      </w:r>
    </w:p>
    <w:p w14:paraId="390DD380" w14:textId="77777777" w:rsidR="005A15C0" w:rsidRPr="00354C88" w:rsidRDefault="005A15C0" w:rsidP="005A15C0">
      <w:pPr>
        <w:pStyle w:val="BodyText"/>
        <w:spacing w:before="131"/>
        <w:ind w:left="112"/>
        <w:rPr>
          <w:rFonts w:ascii="Arial" w:hAnsi="Arial" w:cs="Arial"/>
          <w:sz w:val="22"/>
          <w:szCs w:val="22"/>
          <w:lang w:bidi="ar-SA"/>
        </w:rPr>
      </w:pPr>
      <w:r w:rsidRPr="00354C88">
        <w:rPr>
          <w:rFonts w:ascii="Arial" w:hAnsi="Arial" w:cs="Arial"/>
          <w:sz w:val="22"/>
          <w:szCs w:val="22"/>
          <w:lang w:bidi="ar-SA"/>
        </w:rPr>
        <w:t>We hereby confirm that the following documents are found to be genuine and authentic.</w:t>
      </w:r>
    </w:p>
    <w:p w14:paraId="6277B4BB" w14:textId="77777777" w:rsidR="005A15C0" w:rsidRPr="00354C88" w:rsidRDefault="005A15C0" w:rsidP="005A15C0">
      <w:pPr>
        <w:pStyle w:val="ListParagraph"/>
        <w:widowControl w:val="0"/>
        <w:numPr>
          <w:ilvl w:val="0"/>
          <w:numId w:val="45"/>
        </w:numPr>
        <w:tabs>
          <w:tab w:val="left" w:pos="313"/>
        </w:tabs>
        <w:autoSpaceDE w:val="0"/>
        <w:autoSpaceDN w:val="0"/>
        <w:spacing w:before="107" w:after="0" w:line="240" w:lineRule="auto"/>
        <w:rPr>
          <w:rFonts w:ascii="Arial" w:hAnsi="Arial" w:cs="Arial"/>
          <w:lang w:val="en-GB"/>
        </w:rPr>
      </w:pPr>
      <w:r w:rsidRPr="00354C88">
        <w:rPr>
          <w:rFonts w:ascii="Arial" w:hAnsi="Arial" w:cs="Arial"/>
          <w:lang w:val="en-GB"/>
        </w:rPr>
        <w:t>Doc ref. no. ----------. dated ------------- (name of Documents)</w:t>
      </w:r>
    </w:p>
    <w:p w14:paraId="255D64F8" w14:textId="77777777" w:rsidR="005A15C0" w:rsidRPr="00354C88" w:rsidRDefault="005A15C0" w:rsidP="005A15C0">
      <w:pPr>
        <w:pStyle w:val="ListParagraph"/>
        <w:widowControl w:val="0"/>
        <w:numPr>
          <w:ilvl w:val="0"/>
          <w:numId w:val="45"/>
        </w:numPr>
        <w:tabs>
          <w:tab w:val="left" w:pos="313"/>
        </w:tabs>
        <w:autoSpaceDE w:val="0"/>
        <w:autoSpaceDN w:val="0"/>
        <w:spacing w:before="112" w:after="0" w:line="240" w:lineRule="auto"/>
        <w:rPr>
          <w:rFonts w:ascii="Arial" w:hAnsi="Arial" w:cs="Arial"/>
          <w:lang w:val="en-GB"/>
        </w:rPr>
      </w:pPr>
      <w:r w:rsidRPr="00354C88">
        <w:rPr>
          <w:rFonts w:ascii="Arial" w:hAnsi="Arial" w:cs="Arial"/>
          <w:lang w:val="en-GB"/>
        </w:rPr>
        <w:t>Doc ref. no. -------------- dated ------------- (name of Documents)</w:t>
      </w:r>
    </w:p>
    <w:p w14:paraId="0AF73B50" w14:textId="77777777" w:rsidR="005A15C0" w:rsidRPr="00354C88" w:rsidRDefault="005A15C0" w:rsidP="005A15C0">
      <w:pPr>
        <w:pStyle w:val="BodyText"/>
        <w:spacing w:before="141"/>
        <w:ind w:left="111"/>
        <w:rPr>
          <w:rFonts w:ascii="Arial" w:hAnsi="Arial" w:cs="Arial"/>
          <w:sz w:val="22"/>
          <w:szCs w:val="22"/>
          <w:lang w:bidi="ar-SA"/>
        </w:rPr>
      </w:pPr>
      <w:r w:rsidRPr="00354C88">
        <w:rPr>
          <w:rFonts w:ascii="Arial" w:hAnsi="Arial" w:cs="Arial"/>
          <w:sz w:val="22"/>
          <w:szCs w:val="22"/>
          <w:lang w:bidi="ar-SA"/>
        </w:rPr>
        <w:t>3. ------------------------</w:t>
      </w:r>
    </w:p>
    <w:p w14:paraId="49AB2EE6" w14:textId="77777777" w:rsidR="005A15C0" w:rsidRPr="00354C88" w:rsidRDefault="005A15C0" w:rsidP="005A15C0">
      <w:pPr>
        <w:pStyle w:val="BodyText"/>
        <w:spacing w:before="153"/>
        <w:ind w:left="111"/>
        <w:rPr>
          <w:rFonts w:ascii="Arial" w:hAnsi="Arial" w:cs="Arial"/>
          <w:sz w:val="22"/>
          <w:szCs w:val="22"/>
          <w:lang w:bidi="ar-SA"/>
        </w:rPr>
      </w:pPr>
      <w:r w:rsidRPr="00354C88">
        <w:rPr>
          <w:rFonts w:ascii="Arial" w:hAnsi="Arial" w:cs="Arial"/>
          <w:sz w:val="22"/>
          <w:szCs w:val="22"/>
          <w:lang w:bidi="ar-SA"/>
        </w:rPr>
        <w:t xml:space="preserve">All the aforesaid documents </w:t>
      </w:r>
      <w:proofErr w:type="gramStart"/>
      <w:r w:rsidRPr="00354C88">
        <w:rPr>
          <w:rFonts w:ascii="Arial" w:hAnsi="Arial" w:cs="Arial"/>
          <w:sz w:val="22"/>
          <w:szCs w:val="22"/>
          <w:lang w:bidi="ar-SA"/>
        </w:rPr>
        <w:t>has</w:t>
      </w:r>
      <w:proofErr w:type="gramEnd"/>
      <w:r w:rsidRPr="00354C88">
        <w:rPr>
          <w:rFonts w:ascii="Arial" w:hAnsi="Arial" w:cs="Arial"/>
          <w:sz w:val="22"/>
          <w:szCs w:val="22"/>
          <w:lang w:bidi="ar-SA"/>
        </w:rPr>
        <w:t xml:space="preserve"> been digitally signed by us as a certificate of authenticity.</w:t>
      </w:r>
    </w:p>
    <w:p w14:paraId="71272868" w14:textId="77777777" w:rsidR="005E08A6" w:rsidRPr="00D31C39" w:rsidRDefault="005E08A6" w:rsidP="004978F5">
      <w:pPr>
        <w:tabs>
          <w:tab w:val="left" w:pos="1440"/>
          <w:tab w:val="left" w:pos="3600"/>
          <w:tab w:val="left" w:pos="6075"/>
        </w:tabs>
        <w:autoSpaceDE w:val="0"/>
        <w:spacing w:before="246" w:line="253" w:lineRule="exact"/>
        <w:ind w:hanging="20"/>
        <w:jc w:val="both"/>
        <w:rPr>
          <w:rFonts w:ascii="Arial" w:hAnsi="Arial" w:cs="Arial"/>
          <w:color w:val="221F1F"/>
          <w:w w:val="105"/>
          <w:sz w:val="22"/>
          <w:szCs w:val="22"/>
        </w:rPr>
        <w:sectPr w:rsidR="005E08A6" w:rsidRPr="00D31C39" w:rsidSect="00AD3203">
          <w:headerReference w:type="default" r:id="rId11"/>
          <w:pgSz w:w="12240" w:h="15840"/>
          <w:pgMar w:top="907" w:right="907" w:bottom="1080" w:left="720" w:header="720" w:footer="720" w:gutter="0"/>
          <w:pgNumType w:start="1"/>
          <w:cols w:space="720"/>
          <w:noEndnote/>
        </w:sectPr>
      </w:pPr>
    </w:p>
    <w:p w14:paraId="06460FD3" w14:textId="77777777" w:rsidR="005E08A6" w:rsidRPr="00D31C39" w:rsidRDefault="005E08A6" w:rsidP="004978F5">
      <w:pPr>
        <w:tabs>
          <w:tab w:val="left" w:pos="1440"/>
          <w:tab w:val="left" w:pos="3600"/>
          <w:tab w:val="left" w:pos="6075"/>
        </w:tabs>
        <w:autoSpaceDE w:val="0"/>
        <w:spacing w:before="246" w:line="253" w:lineRule="exact"/>
        <w:ind w:hanging="20"/>
        <w:jc w:val="right"/>
        <w:rPr>
          <w:rFonts w:ascii="Arial" w:hAnsi="Arial" w:cs="Arial"/>
          <w:b/>
          <w:bCs/>
          <w:sz w:val="22"/>
          <w:szCs w:val="22"/>
        </w:rPr>
      </w:pPr>
      <w:r w:rsidRPr="00D31C39">
        <w:rPr>
          <w:rFonts w:ascii="Arial" w:hAnsi="Arial" w:cs="Arial"/>
          <w:b/>
          <w:bCs/>
          <w:color w:val="221F1F"/>
          <w:w w:val="105"/>
          <w:sz w:val="22"/>
          <w:szCs w:val="22"/>
        </w:rPr>
        <w:lastRenderedPageBreak/>
        <w:t xml:space="preserve">APPENDIX-A </w:t>
      </w:r>
    </w:p>
    <w:p w14:paraId="48D9D6D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6812B623"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30E24EF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w:t>
      </w:r>
      <w:r w:rsidR="0079047C" w:rsidRPr="00D31C39">
        <w:rPr>
          <w:rFonts w:ascii="Arial" w:hAnsi="Arial" w:cs="Arial"/>
          <w:b/>
          <w:bCs/>
          <w:color w:val="000000"/>
          <w:sz w:val="22"/>
          <w:szCs w:val="22"/>
          <w:lang w:val="en-US"/>
        </w:rPr>
        <w:t>…………</w:t>
      </w:r>
      <w:proofErr w:type="gramStart"/>
      <w:r w:rsidR="0079047C" w:rsidRPr="00D31C39">
        <w:rPr>
          <w:rFonts w:ascii="Arial" w:hAnsi="Arial" w:cs="Arial"/>
          <w:b/>
          <w:bCs/>
          <w:color w:val="000000"/>
          <w:sz w:val="22"/>
          <w:szCs w:val="22"/>
          <w:lang w:val="en-US"/>
        </w:rPr>
        <w:t>….</w:t>
      </w:r>
      <w:r w:rsidRPr="00D31C39">
        <w:rPr>
          <w:rFonts w:ascii="Arial" w:hAnsi="Arial" w:cs="Arial"/>
          <w:b/>
          <w:bCs/>
          <w:color w:val="000000"/>
          <w:sz w:val="22"/>
          <w:szCs w:val="22"/>
          <w:lang w:val="en-US"/>
        </w:rPr>
        <w:t>POWER</w:t>
      </w:r>
      <w:proofErr w:type="gramEnd"/>
      <w:r w:rsidRPr="00D31C39">
        <w:rPr>
          <w:rFonts w:ascii="Arial" w:hAnsi="Arial" w:cs="Arial"/>
          <w:b/>
          <w:bCs/>
          <w:color w:val="000000"/>
          <w:sz w:val="22"/>
          <w:szCs w:val="22"/>
          <w:lang w:val="en-US"/>
        </w:rPr>
        <w:t xml:space="preserve"> PROJECT, </w:t>
      </w:r>
    </w:p>
    <w:p w14:paraId="74FCCD18"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215510B9" w14:textId="77777777" w:rsidR="005E08A6" w:rsidRPr="00D31C39" w:rsidRDefault="005E08A6" w:rsidP="004978F5">
      <w:pPr>
        <w:tabs>
          <w:tab w:val="left" w:pos="1440"/>
          <w:tab w:val="left" w:pos="2160"/>
          <w:tab w:val="left" w:pos="2880"/>
          <w:tab w:val="left" w:pos="7740"/>
        </w:tabs>
        <w:autoSpaceDE w:val="0"/>
        <w:autoSpaceDN w:val="0"/>
        <w:adjustRightInd w:val="0"/>
        <w:jc w:val="center"/>
        <w:rPr>
          <w:rFonts w:ascii="Arial" w:hAnsi="Arial" w:cs="Arial"/>
          <w:b/>
          <w:bCs/>
          <w:sz w:val="22"/>
          <w:szCs w:val="22"/>
        </w:rPr>
      </w:pPr>
    </w:p>
    <w:p w14:paraId="576F5E8D"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caps/>
          <w:sz w:val="22"/>
          <w:szCs w:val="22"/>
        </w:rPr>
      </w:pPr>
      <w:r w:rsidRPr="00D31C39">
        <w:rPr>
          <w:rFonts w:ascii="Arial" w:hAnsi="Arial" w:cs="Arial"/>
          <w:b/>
          <w:bCs/>
          <w:caps/>
          <w:sz w:val="22"/>
          <w:szCs w:val="22"/>
        </w:rPr>
        <w:t xml:space="preserve">Proforma of Certificate From the CEO/CFO of the Holding </w:t>
      </w:r>
    </w:p>
    <w:p w14:paraId="668B1CCA"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caps/>
          <w:sz w:val="22"/>
          <w:szCs w:val="22"/>
        </w:rPr>
        <w:t>Company i</w:t>
      </w:r>
      <w:r w:rsidR="00997DB7" w:rsidRPr="00D31C39">
        <w:rPr>
          <w:rFonts w:ascii="Arial" w:hAnsi="Arial" w:cs="Arial"/>
          <w:b/>
          <w:bCs/>
          <w:caps/>
          <w:sz w:val="22"/>
          <w:szCs w:val="22"/>
        </w:rPr>
        <w:t xml:space="preserve">n Accordance with item No. </w:t>
      </w:r>
      <w:r w:rsidR="00B01C7E" w:rsidRPr="00D31C39">
        <w:rPr>
          <w:rFonts w:ascii="Arial" w:hAnsi="Arial" w:cs="Arial"/>
          <w:b/>
          <w:bCs/>
          <w:caps/>
          <w:sz w:val="22"/>
          <w:szCs w:val="22"/>
        </w:rPr>
        <w:t>……</w:t>
      </w:r>
      <w:r w:rsidRPr="00D31C39">
        <w:rPr>
          <w:rFonts w:ascii="Arial" w:hAnsi="Arial" w:cs="Arial"/>
          <w:b/>
          <w:bCs/>
          <w:caps/>
          <w:sz w:val="22"/>
          <w:szCs w:val="22"/>
        </w:rPr>
        <w:t xml:space="preserve"> of BDS</w:t>
      </w:r>
    </w:p>
    <w:p w14:paraId="01DC5BDC"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p>
    <w:p w14:paraId="7DBCBEAA"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 xml:space="preserve">(To be submitted by Bidder </w:t>
      </w:r>
      <w:proofErr w:type="spellStart"/>
      <w:r w:rsidRPr="00D31C39">
        <w:rPr>
          <w:rFonts w:ascii="Arial" w:hAnsi="Arial" w:cs="Arial"/>
          <w:b/>
          <w:bCs/>
          <w:sz w:val="22"/>
          <w:szCs w:val="22"/>
        </w:rPr>
        <w:t>alongwith</w:t>
      </w:r>
      <w:proofErr w:type="spellEnd"/>
      <w:r w:rsidRPr="00D31C39">
        <w:rPr>
          <w:rFonts w:ascii="Arial" w:hAnsi="Arial" w:cs="Arial"/>
          <w:b/>
          <w:bCs/>
          <w:sz w:val="22"/>
          <w:szCs w:val="22"/>
        </w:rPr>
        <w:t xml:space="preserve"> the Techno-Commercial Bid)</w:t>
      </w:r>
    </w:p>
    <w:p w14:paraId="4CEB855B"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sz w:val="22"/>
          <w:szCs w:val="22"/>
        </w:rPr>
      </w:pPr>
    </w:p>
    <w:p w14:paraId="0267DFBC" w14:textId="77777777" w:rsidR="005E08A6" w:rsidRPr="00D31C39" w:rsidRDefault="005E08A6" w:rsidP="004978F5">
      <w:pPr>
        <w:tabs>
          <w:tab w:val="left" w:pos="720"/>
          <w:tab w:val="left" w:pos="1440"/>
          <w:tab w:val="left" w:pos="4320"/>
          <w:tab w:val="left" w:pos="5040"/>
          <w:tab w:val="left" w:pos="7200"/>
          <w:tab w:val="left" w:pos="7380"/>
        </w:tabs>
        <w:autoSpaceDE w:val="0"/>
        <w:rPr>
          <w:rFonts w:ascii="Arial" w:hAnsi="Arial" w:cs="Arial"/>
          <w:sz w:val="22"/>
          <w:szCs w:val="22"/>
        </w:rPr>
      </w:pPr>
      <w:r w:rsidRPr="00D31C39">
        <w:rPr>
          <w:rFonts w:ascii="Arial" w:hAnsi="Arial" w:cs="Arial"/>
          <w:sz w:val="22"/>
          <w:szCs w:val="22"/>
        </w:rPr>
        <w:t>Ref.</w:t>
      </w:r>
      <w:r w:rsidRPr="00D31C39">
        <w:rPr>
          <w:rFonts w:ascii="Arial" w:hAnsi="Arial" w:cs="Arial"/>
          <w:sz w:val="22"/>
          <w:szCs w:val="22"/>
        </w:rPr>
        <w:tab/>
        <w:t>:</w:t>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proofErr w:type="gramStart"/>
      <w:r w:rsidRPr="00D31C39">
        <w:rPr>
          <w:rFonts w:ascii="Arial" w:hAnsi="Arial" w:cs="Arial"/>
          <w:sz w:val="22"/>
          <w:szCs w:val="22"/>
        </w:rPr>
        <w:t>Date :</w:t>
      </w:r>
      <w:proofErr w:type="gramEnd"/>
    </w:p>
    <w:p w14:paraId="65FEE372" w14:textId="77777777" w:rsidR="005E08A6" w:rsidRPr="00D31C39" w:rsidRDefault="005E08A6" w:rsidP="004978F5">
      <w:pPr>
        <w:tabs>
          <w:tab w:val="left" w:pos="720"/>
          <w:tab w:val="left" w:pos="1440"/>
          <w:tab w:val="left" w:pos="4320"/>
          <w:tab w:val="left" w:pos="5040"/>
          <w:tab w:val="left" w:pos="7200"/>
          <w:tab w:val="left" w:pos="7380"/>
        </w:tabs>
        <w:autoSpaceDE w:val="0"/>
        <w:rPr>
          <w:rFonts w:ascii="Arial" w:hAnsi="Arial" w:cs="Arial"/>
          <w:sz w:val="22"/>
          <w:szCs w:val="22"/>
        </w:rPr>
      </w:pPr>
    </w:p>
    <w:p w14:paraId="7E687670" w14:textId="77777777" w:rsidR="005E08A6" w:rsidRPr="00D31C39" w:rsidRDefault="005E08A6" w:rsidP="004978F5">
      <w:pPr>
        <w:tabs>
          <w:tab w:val="left" w:pos="1080"/>
          <w:tab w:val="left" w:pos="1800"/>
          <w:tab w:val="left" w:pos="4320"/>
          <w:tab w:val="left" w:pos="5040"/>
        </w:tabs>
        <w:autoSpaceDE w:val="0"/>
        <w:ind w:left="1080" w:hanging="1080"/>
        <w:rPr>
          <w:rFonts w:ascii="Arial" w:hAnsi="Arial" w:cs="Arial"/>
          <w:sz w:val="22"/>
          <w:szCs w:val="22"/>
        </w:rPr>
      </w:pPr>
      <w:r w:rsidRPr="00D31C39">
        <w:rPr>
          <w:rFonts w:ascii="Arial" w:hAnsi="Arial" w:cs="Arial"/>
          <w:sz w:val="22"/>
          <w:szCs w:val="22"/>
        </w:rPr>
        <w:t>To</w:t>
      </w:r>
    </w:p>
    <w:p w14:paraId="0D3C5056" w14:textId="77777777" w:rsidR="00D74AF3" w:rsidRPr="00D31C39" w:rsidRDefault="00D74AF3" w:rsidP="00D74AF3">
      <w:pPr>
        <w:tabs>
          <w:tab w:val="left" w:pos="1440"/>
          <w:tab w:val="left" w:pos="2160"/>
          <w:tab w:val="left" w:pos="2880"/>
        </w:tabs>
        <w:rPr>
          <w:rFonts w:ascii="Arial" w:hAnsi="Arial" w:cs="Arial"/>
          <w:b/>
          <w:bCs/>
          <w:color w:val="000000"/>
          <w:sz w:val="22"/>
          <w:szCs w:val="22"/>
        </w:rPr>
      </w:pPr>
      <w:r>
        <w:rPr>
          <w:rFonts w:ascii="Arial" w:hAnsi="Arial" w:cs="Arial"/>
          <w:b/>
          <w:bCs/>
          <w:color w:val="000000"/>
          <w:sz w:val="22"/>
          <w:szCs w:val="22"/>
        </w:rPr>
        <w:t xml:space="preserve">DGM </w:t>
      </w:r>
      <w:r>
        <w:rPr>
          <w:rFonts w:ascii="Arial" w:hAnsi="Arial"/>
          <w:b/>
          <w:bCs/>
          <w:sz w:val="22"/>
          <w:szCs w:val="22"/>
        </w:rPr>
        <w:t>C&amp;M</w:t>
      </w:r>
    </w:p>
    <w:p w14:paraId="5DE2BE2B" w14:textId="77777777" w:rsidR="00D74AF3" w:rsidRDefault="00D74AF3" w:rsidP="00D74AF3">
      <w:pPr>
        <w:jc w:val="both"/>
        <w:rPr>
          <w:rFonts w:ascii="Arial" w:hAnsi="Arial"/>
          <w:b/>
          <w:bCs/>
          <w:sz w:val="22"/>
          <w:szCs w:val="22"/>
        </w:rPr>
      </w:pPr>
      <w:r>
        <w:rPr>
          <w:rFonts w:ascii="Arial" w:hAnsi="Arial"/>
          <w:b/>
          <w:bCs/>
          <w:sz w:val="22"/>
          <w:szCs w:val="22"/>
        </w:rPr>
        <w:t>BRBCL</w:t>
      </w:r>
      <w:r w:rsidRPr="002622EF">
        <w:rPr>
          <w:rFonts w:ascii="Arial" w:hAnsi="Arial"/>
          <w:b/>
          <w:bCs/>
          <w:sz w:val="22"/>
          <w:szCs w:val="22"/>
        </w:rPr>
        <w:t xml:space="preserve"> </w:t>
      </w:r>
    </w:p>
    <w:p w14:paraId="5EA66A09" w14:textId="77777777" w:rsidR="00D74AF3" w:rsidRDefault="00D74AF3" w:rsidP="00D74AF3">
      <w:pPr>
        <w:jc w:val="both"/>
        <w:rPr>
          <w:rFonts w:ascii="Arial" w:hAnsi="Arial"/>
          <w:b/>
          <w:bCs/>
          <w:sz w:val="22"/>
          <w:szCs w:val="22"/>
        </w:rPr>
      </w:pPr>
      <w:r>
        <w:rPr>
          <w:rFonts w:ascii="Arial" w:hAnsi="Arial"/>
          <w:b/>
          <w:bCs/>
          <w:sz w:val="22"/>
          <w:szCs w:val="22"/>
        </w:rPr>
        <w:t xml:space="preserve">NTPC </w:t>
      </w:r>
      <w:proofErr w:type="spellStart"/>
      <w:r>
        <w:rPr>
          <w:rFonts w:ascii="Arial" w:hAnsi="Arial"/>
          <w:b/>
          <w:bCs/>
          <w:sz w:val="22"/>
          <w:szCs w:val="22"/>
        </w:rPr>
        <w:t>Nabinagar</w:t>
      </w:r>
      <w:proofErr w:type="spellEnd"/>
    </w:p>
    <w:p w14:paraId="313EC31F" w14:textId="77777777" w:rsidR="00D74AF3" w:rsidRPr="002622EF" w:rsidRDefault="00D74AF3" w:rsidP="00D74AF3">
      <w:pPr>
        <w:jc w:val="both"/>
        <w:rPr>
          <w:rFonts w:ascii="Arial" w:hAnsi="Arial"/>
          <w:b/>
          <w:bCs/>
          <w:sz w:val="22"/>
          <w:szCs w:val="22"/>
        </w:rPr>
      </w:pPr>
      <w:r>
        <w:rPr>
          <w:rFonts w:ascii="Arial" w:hAnsi="Arial"/>
          <w:b/>
          <w:bCs/>
          <w:sz w:val="22"/>
          <w:szCs w:val="22"/>
        </w:rPr>
        <w:t>Aurangabad Bihar 824303</w:t>
      </w:r>
    </w:p>
    <w:p w14:paraId="1CBF6575" w14:textId="77777777" w:rsidR="00C66F88" w:rsidRPr="00D31C39" w:rsidRDefault="00C66F88" w:rsidP="00C66F88">
      <w:pPr>
        <w:pStyle w:val="col-2"/>
        <w:rPr>
          <w:rFonts w:ascii="Helvetica" w:hAnsi="Helvetica" w:cs="Helvetica"/>
          <w:sz w:val="22"/>
          <w:szCs w:val="22"/>
        </w:rPr>
      </w:pPr>
    </w:p>
    <w:p w14:paraId="75A40999" w14:textId="77777777" w:rsidR="005E08A6" w:rsidRPr="00D31C39" w:rsidRDefault="005E08A6" w:rsidP="004978F5">
      <w:pPr>
        <w:pStyle w:val="col-4"/>
        <w:tabs>
          <w:tab w:val="left" w:pos="3240"/>
          <w:tab w:val="left" w:pos="3960"/>
        </w:tabs>
        <w:rPr>
          <w:sz w:val="22"/>
          <w:szCs w:val="22"/>
        </w:rPr>
      </w:pPr>
      <w:r w:rsidRPr="00D31C39">
        <w:rPr>
          <w:b/>
          <w:bCs/>
          <w:sz w:val="22"/>
          <w:szCs w:val="22"/>
        </w:rPr>
        <w:t>Dear Sirs,</w:t>
      </w:r>
    </w:p>
    <w:p w14:paraId="31113974" w14:textId="77777777" w:rsidR="005E08A6" w:rsidRPr="00D31C39" w:rsidRDefault="005E08A6" w:rsidP="004978F5">
      <w:pPr>
        <w:pStyle w:val="col-2"/>
        <w:tabs>
          <w:tab w:val="left" w:pos="720"/>
          <w:tab w:val="left" w:pos="2160"/>
        </w:tabs>
        <w:ind w:left="720" w:hanging="720"/>
        <w:rPr>
          <w:sz w:val="22"/>
          <w:szCs w:val="22"/>
        </w:rPr>
      </w:pPr>
      <w:r w:rsidRPr="00D31C39">
        <w:rPr>
          <w:b/>
          <w:bCs/>
          <w:sz w:val="22"/>
          <w:szCs w:val="22"/>
        </w:rPr>
        <w:t>1.0</w:t>
      </w:r>
      <w:r w:rsidRPr="00D31C39">
        <w:rPr>
          <w:b/>
          <w:bCs/>
          <w:sz w:val="22"/>
          <w:szCs w:val="22"/>
        </w:rPr>
        <w:tab/>
      </w:r>
      <w:r w:rsidRPr="00D31C39">
        <w:rPr>
          <w:sz w:val="22"/>
          <w:szCs w:val="22"/>
        </w:rPr>
        <w:t>I, Mr. ............................... (CEO of the Company / CFO of the Company)* declare that M/s. .................................... (Name of the Holding Company) is the Holding Company of M/s. ..................................... (Name of the Bidder).</w:t>
      </w:r>
    </w:p>
    <w:p w14:paraId="7CD5EF2E" w14:textId="77777777" w:rsidR="005E08A6" w:rsidRPr="00D31C39" w:rsidRDefault="005E08A6" w:rsidP="004978F5">
      <w:pPr>
        <w:pStyle w:val="col-2"/>
        <w:tabs>
          <w:tab w:val="left" w:pos="720"/>
          <w:tab w:val="left" w:pos="2160"/>
        </w:tabs>
        <w:ind w:left="720" w:hanging="720"/>
        <w:rPr>
          <w:sz w:val="22"/>
          <w:szCs w:val="22"/>
        </w:rPr>
      </w:pPr>
      <w:r w:rsidRPr="00D31C39">
        <w:rPr>
          <w:b/>
          <w:bCs/>
          <w:sz w:val="22"/>
          <w:szCs w:val="22"/>
        </w:rPr>
        <w:t>2.0</w:t>
      </w:r>
      <w:r w:rsidRPr="00D31C39">
        <w:rPr>
          <w:b/>
          <w:bCs/>
          <w:sz w:val="22"/>
          <w:szCs w:val="22"/>
        </w:rPr>
        <w:tab/>
      </w:r>
      <w:r w:rsidRPr="00D31C39">
        <w:rPr>
          <w:sz w:val="22"/>
          <w:szCs w:val="22"/>
        </w:rPr>
        <w:t xml:space="preserve">I hereby confirm and undertake that the unaudited unconsolidated financial statements submitted in respect of the bidder as part of the bid reference no. ............................... dated ...........................have been considered for the purposes of the </w:t>
      </w:r>
      <w:proofErr w:type="spellStart"/>
      <w:r w:rsidRPr="00D31C39">
        <w:rPr>
          <w:sz w:val="22"/>
          <w:szCs w:val="22"/>
        </w:rPr>
        <w:t>finalisation</w:t>
      </w:r>
      <w:proofErr w:type="spellEnd"/>
      <w:r w:rsidRPr="00D31C39">
        <w:rPr>
          <w:sz w:val="22"/>
          <w:szCs w:val="22"/>
        </w:rPr>
        <w:t xml:space="preserve"> of Consolidated Financial Statements of the Holding Company as part of the Annual Reports.</w:t>
      </w:r>
    </w:p>
    <w:p w14:paraId="3645A1F6" w14:textId="77777777" w:rsidR="005E08A6" w:rsidRPr="00D31C39" w:rsidRDefault="005E08A6" w:rsidP="004978F5">
      <w:pPr>
        <w:pStyle w:val="col-2"/>
        <w:widowControl w:val="0"/>
        <w:numPr>
          <w:ilvl w:val="1"/>
          <w:numId w:val="16"/>
        </w:numPr>
        <w:tabs>
          <w:tab w:val="clear" w:pos="1440"/>
          <w:tab w:val="clear" w:pos="3600"/>
          <w:tab w:val="clear" w:pos="6075"/>
          <w:tab w:val="left" w:pos="-2160"/>
          <w:tab w:val="left" w:pos="0"/>
          <w:tab w:val="left" w:pos="720"/>
          <w:tab w:val="left" w:pos="2160"/>
          <w:tab w:val="left" w:pos="2475"/>
        </w:tabs>
        <w:suppressAutoHyphens/>
        <w:autoSpaceDN/>
        <w:adjustRightInd/>
        <w:ind w:left="720" w:hanging="720"/>
        <w:rPr>
          <w:sz w:val="22"/>
          <w:szCs w:val="22"/>
        </w:rPr>
      </w:pPr>
      <w:r w:rsidRPr="00D31C39">
        <w:rPr>
          <w:sz w:val="22"/>
          <w:szCs w:val="22"/>
        </w:rPr>
        <w:t>I further, certify that the figures in the unaudited unconsolidated financial statements are true and correct and same have been duly reflected in the audited consolidated financial statements and / or Annual Report of the Holding Company.</w:t>
      </w:r>
    </w:p>
    <w:p w14:paraId="286323B9" w14:textId="77777777" w:rsidR="005E08A6" w:rsidRPr="00D31C39" w:rsidRDefault="005E08A6" w:rsidP="004978F5">
      <w:pPr>
        <w:pStyle w:val="col-2"/>
        <w:tabs>
          <w:tab w:val="left" w:pos="720"/>
          <w:tab w:val="left" w:pos="2160"/>
        </w:tabs>
        <w:ind w:left="720" w:hanging="720"/>
        <w:rPr>
          <w:sz w:val="22"/>
          <w:szCs w:val="22"/>
        </w:rPr>
      </w:pPr>
    </w:p>
    <w:p w14:paraId="7E5E4360"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 xml:space="preserve">                                                                                                                Yours faithfully</w:t>
      </w:r>
    </w:p>
    <w:p w14:paraId="014BAB8C" w14:textId="77777777" w:rsidR="005E08A6" w:rsidRPr="00D31C39" w:rsidRDefault="005E08A6" w:rsidP="004978F5">
      <w:pPr>
        <w:pStyle w:val="col-2"/>
        <w:tabs>
          <w:tab w:val="left" w:pos="720"/>
          <w:tab w:val="left" w:pos="2160"/>
        </w:tabs>
        <w:ind w:left="720" w:hanging="720"/>
        <w:jc w:val="right"/>
        <w:rPr>
          <w:sz w:val="22"/>
          <w:szCs w:val="22"/>
        </w:rPr>
      </w:pPr>
    </w:p>
    <w:p w14:paraId="4F00BC1A"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ab/>
      </w:r>
      <w:r w:rsidRPr="00D31C39">
        <w:rPr>
          <w:sz w:val="22"/>
          <w:szCs w:val="22"/>
        </w:rPr>
        <w:tab/>
      </w:r>
      <w:r w:rsidRPr="00D31C39">
        <w:rPr>
          <w:sz w:val="22"/>
          <w:szCs w:val="22"/>
        </w:rPr>
        <w:tab/>
      </w:r>
      <w:r w:rsidRPr="00D31C39">
        <w:rPr>
          <w:sz w:val="22"/>
          <w:szCs w:val="22"/>
        </w:rPr>
        <w:tab/>
      </w:r>
      <w:r w:rsidRPr="00D31C39">
        <w:rPr>
          <w:sz w:val="22"/>
          <w:szCs w:val="22"/>
        </w:rPr>
        <w:tab/>
      </w:r>
      <w:r w:rsidRPr="00D31C39">
        <w:rPr>
          <w:sz w:val="22"/>
          <w:szCs w:val="22"/>
        </w:rPr>
        <w:tab/>
      </w:r>
      <w:r w:rsidRPr="00D31C39">
        <w:rPr>
          <w:sz w:val="22"/>
          <w:szCs w:val="22"/>
        </w:rPr>
        <w:tab/>
        <w:t>(Signature)</w:t>
      </w:r>
    </w:p>
    <w:p w14:paraId="6A3D0BA8" w14:textId="77777777" w:rsidR="005E08A6" w:rsidRPr="00D31C39" w:rsidRDefault="005E08A6" w:rsidP="004978F5">
      <w:pPr>
        <w:pStyle w:val="col-2"/>
        <w:tabs>
          <w:tab w:val="left" w:pos="720"/>
          <w:tab w:val="left" w:pos="2160"/>
        </w:tabs>
        <w:ind w:left="720" w:hanging="720"/>
        <w:rPr>
          <w:b/>
          <w:bCs/>
          <w:sz w:val="22"/>
          <w:szCs w:val="22"/>
        </w:rPr>
      </w:pPr>
    </w:p>
    <w:p w14:paraId="42F52C02" w14:textId="77777777" w:rsidR="005E08A6" w:rsidRPr="00D31C39" w:rsidRDefault="005E08A6" w:rsidP="004978F5">
      <w:pPr>
        <w:autoSpaceDE w:val="0"/>
        <w:jc w:val="both"/>
        <w:rPr>
          <w:sz w:val="22"/>
          <w:szCs w:val="22"/>
        </w:rPr>
      </w:pPr>
      <w:r w:rsidRPr="00D31C39">
        <w:rPr>
          <w:rFonts w:ascii="Arial" w:hAnsi="Arial" w:cs="Arial"/>
          <w:sz w:val="22"/>
          <w:szCs w:val="22"/>
        </w:rPr>
        <w:t>Date</w:t>
      </w:r>
      <w:r w:rsidRPr="00D31C39">
        <w:rPr>
          <w:rFonts w:ascii="Arial" w:hAnsi="Arial" w:cs="Arial"/>
          <w:sz w:val="22"/>
          <w:szCs w:val="22"/>
        </w:rPr>
        <w:tab/>
        <w:t>:</w:t>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 xml:space="preserve">(Name &amp; </w:t>
      </w:r>
      <w:proofErr w:type="gramStart"/>
      <w:r w:rsidRPr="00D31C39">
        <w:rPr>
          <w:rFonts w:ascii="Arial" w:hAnsi="Arial" w:cs="Arial"/>
          <w:sz w:val="22"/>
          <w:szCs w:val="22"/>
        </w:rPr>
        <w:t>Designation)..........................................</w:t>
      </w:r>
      <w:proofErr w:type="gramEnd"/>
    </w:p>
    <w:p w14:paraId="52A62BDB" w14:textId="77777777" w:rsidR="005E08A6" w:rsidRPr="00D31C39" w:rsidRDefault="005E08A6" w:rsidP="004978F5">
      <w:pPr>
        <w:autoSpaceDE w:val="0"/>
        <w:jc w:val="both"/>
        <w:rPr>
          <w:sz w:val="22"/>
          <w:szCs w:val="22"/>
        </w:rPr>
      </w:pPr>
      <w:r w:rsidRPr="00D31C39">
        <w:rPr>
          <w:rFonts w:ascii="Arial" w:hAnsi="Arial" w:cs="Arial"/>
          <w:sz w:val="22"/>
          <w:szCs w:val="22"/>
        </w:rPr>
        <w:t>Place</w:t>
      </w:r>
      <w:r w:rsidRPr="00D31C39">
        <w:rPr>
          <w:rFonts w:ascii="Arial" w:hAnsi="Arial" w:cs="Arial"/>
          <w:sz w:val="22"/>
          <w:szCs w:val="22"/>
        </w:rPr>
        <w:tab/>
        <w:t>:</w:t>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(Name of the Holding Company) ...........................</w:t>
      </w:r>
    </w:p>
    <w:p w14:paraId="4BED5650" w14:textId="77777777" w:rsidR="005E08A6" w:rsidRPr="00D31C39" w:rsidRDefault="005E08A6" w:rsidP="004978F5">
      <w:pPr>
        <w:autoSpaceDE w:val="0"/>
        <w:jc w:val="both"/>
        <w:rPr>
          <w:rFonts w:ascii="Arial" w:hAnsi="Arial" w:cs="Arial"/>
          <w:sz w:val="22"/>
          <w:szCs w:val="22"/>
        </w:rPr>
      </w:pP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(Seal of Holding Company) .....................................</w:t>
      </w:r>
    </w:p>
    <w:p w14:paraId="6B150829" w14:textId="77777777" w:rsidR="005E08A6" w:rsidRPr="00D31C39" w:rsidRDefault="005E08A6" w:rsidP="004978F5">
      <w:pPr>
        <w:autoSpaceDE w:val="0"/>
        <w:jc w:val="both"/>
        <w:rPr>
          <w:rFonts w:ascii="Arial" w:hAnsi="Arial" w:cs="Arial"/>
          <w:sz w:val="22"/>
          <w:szCs w:val="22"/>
        </w:rPr>
      </w:pPr>
      <w:proofErr w:type="gramStart"/>
      <w:r w:rsidRPr="00D31C39">
        <w:rPr>
          <w:rFonts w:ascii="Arial" w:hAnsi="Arial" w:cs="Arial"/>
          <w:b/>
          <w:bCs/>
          <w:sz w:val="22"/>
          <w:szCs w:val="22"/>
        </w:rPr>
        <w:t>Note :</w:t>
      </w:r>
      <w:proofErr w:type="gramEnd"/>
      <w:r w:rsidRPr="00D31C39">
        <w:rPr>
          <w:rFonts w:ascii="Arial" w:hAnsi="Arial" w:cs="Arial"/>
          <w:b/>
          <w:bCs/>
          <w:sz w:val="22"/>
          <w:szCs w:val="22"/>
        </w:rPr>
        <w:tab/>
      </w:r>
      <w:r w:rsidRPr="00D31C39">
        <w:rPr>
          <w:rFonts w:ascii="Arial" w:hAnsi="Arial" w:cs="Arial"/>
          <w:b/>
          <w:bCs/>
          <w:sz w:val="22"/>
          <w:szCs w:val="22"/>
        </w:rPr>
        <w:tab/>
        <w:t>*</w:t>
      </w:r>
      <w:r w:rsidRPr="00D31C39">
        <w:rPr>
          <w:rFonts w:ascii="Arial" w:hAnsi="Arial" w:cs="Arial"/>
          <w:sz w:val="22"/>
          <w:szCs w:val="22"/>
        </w:rPr>
        <w:t>Strike off whichever is not applicable.</w:t>
      </w:r>
    </w:p>
    <w:p w14:paraId="20E70994" w14:textId="77777777" w:rsidR="005E08A6" w:rsidRPr="00D31C39" w:rsidRDefault="005E08A6" w:rsidP="004978F5">
      <w:pPr>
        <w:rPr>
          <w:rFonts w:ascii="Arial" w:hAnsi="Arial" w:cs="Arial"/>
          <w:b/>
          <w:bCs/>
          <w:color w:val="221F1F"/>
          <w:w w:val="105"/>
          <w:sz w:val="22"/>
          <w:szCs w:val="22"/>
        </w:rPr>
      </w:pPr>
      <w:r w:rsidRPr="00D31C39">
        <w:rPr>
          <w:rFonts w:ascii="Arial" w:hAnsi="Arial" w:cs="Arial"/>
          <w:b/>
          <w:bCs/>
          <w:color w:val="221F1F"/>
          <w:w w:val="105"/>
          <w:sz w:val="22"/>
          <w:szCs w:val="22"/>
        </w:rPr>
        <w:br w:type="page"/>
      </w:r>
    </w:p>
    <w:p w14:paraId="5A672FD5" w14:textId="77777777" w:rsidR="005E08A6" w:rsidRPr="00D31C39" w:rsidRDefault="005E08A6" w:rsidP="004978F5">
      <w:pPr>
        <w:tabs>
          <w:tab w:val="left" w:pos="1440"/>
          <w:tab w:val="left" w:pos="3600"/>
          <w:tab w:val="left" w:pos="6075"/>
        </w:tabs>
        <w:autoSpaceDE w:val="0"/>
        <w:spacing w:before="246" w:line="253" w:lineRule="exact"/>
        <w:ind w:hanging="20"/>
        <w:jc w:val="right"/>
        <w:rPr>
          <w:rFonts w:ascii="Arial" w:hAnsi="Arial" w:cs="Arial"/>
          <w:b/>
          <w:bCs/>
          <w:sz w:val="22"/>
          <w:szCs w:val="22"/>
        </w:rPr>
      </w:pPr>
      <w:r w:rsidRPr="00D31C39">
        <w:rPr>
          <w:rFonts w:ascii="Arial" w:hAnsi="Arial" w:cs="Arial"/>
          <w:b/>
          <w:bCs/>
          <w:color w:val="221F1F"/>
          <w:w w:val="105"/>
          <w:sz w:val="22"/>
          <w:szCs w:val="22"/>
        </w:rPr>
        <w:t xml:space="preserve">APPENDIX-B </w:t>
      </w:r>
    </w:p>
    <w:p w14:paraId="43A2D9A4"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59844B8F"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435384C4"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w:t>
      </w:r>
      <w:r w:rsidR="0079047C" w:rsidRPr="00D31C39">
        <w:rPr>
          <w:rFonts w:ascii="Arial" w:hAnsi="Arial" w:cs="Arial"/>
          <w:b/>
          <w:bCs/>
          <w:color w:val="000000"/>
          <w:sz w:val="22"/>
          <w:szCs w:val="22"/>
          <w:lang w:val="en-US"/>
        </w:rPr>
        <w:t>………………</w:t>
      </w:r>
      <w:r w:rsidRPr="00D31C39">
        <w:rPr>
          <w:rFonts w:ascii="Arial" w:hAnsi="Arial" w:cs="Arial"/>
          <w:b/>
          <w:bCs/>
          <w:color w:val="000000"/>
          <w:sz w:val="22"/>
          <w:szCs w:val="22"/>
          <w:lang w:val="en-US"/>
        </w:rPr>
        <w:t xml:space="preserve">  POWER PROJECT, </w:t>
      </w:r>
    </w:p>
    <w:p w14:paraId="7619288B"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3E35586E" w14:textId="77777777" w:rsidR="00B01C7E" w:rsidRPr="00D31C39" w:rsidRDefault="00B01C7E" w:rsidP="00B01C7E">
      <w:pPr>
        <w:tabs>
          <w:tab w:val="left" w:pos="1080"/>
          <w:tab w:val="left" w:pos="1800"/>
          <w:tab w:val="left" w:pos="4320"/>
          <w:tab w:val="left" w:pos="5040"/>
        </w:tabs>
        <w:autoSpaceDE w:val="0"/>
        <w:ind w:left="1080" w:hanging="1080"/>
        <w:jc w:val="center"/>
        <w:rPr>
          <w:rFonts w:ascii="Arial" w:hAnsi="Arial" w:cs="Arial"/>
          <w:b/>
          <w:bCs/>
          <w:sz w:val="22"/>
          <w:szCs w:val="22"/>
        </w:rPr>
      </w:pPr>
    </w:p>
    <w:p w14:paraId="1F8E3839"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PROFORMA OF LETTER OF UNDERTAKING</w:t>
      </w:r>
    </w:p>
    <w:p w14:paraId="2E0FA864"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p>
    <w:p w14:paraId="29BBDB52"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(TO BE FURNISHED ON NON-JUDICIAL STAMP PAPER OF APPROPRIATE VALUE)</w:t>
      </w:r>
    </w:p>
    <w:p w14:paraId="26D9AE36"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p>
    <w:p w14:paraId="07FD03CB"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 xml:space="preserve">(To be executed by the Holding Company Supported by </w:t>
      </w:r>
    </w:p>
    <w:p w14:paraId="108742BD"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 xml:space="preserve">Board Resolution and submitted by the Bidder </w:t>
      </w:r>
      <w:proofErr w:type="spellStart"/>
      <w:r w:rsidRPr="00D31C39">
        <w:rPr>
          <w:rFonts w:ascii="Arial" w:hAnsi="Arial" w:cs="Arial"/>
          <w:b/>
          <w:bCs/>
          <w:sz w:val="22"/>
          <w:szCs w:val="22"/>
        </w:rPr>
        <w:t>alongwith</w:t>
      </w:r>
      <w:proofErr w:type="spellEnd"/>
      <w:r w:rsidRPr="00D31C39">
        <w:rPr>
          <w:rFonts w:ascii="Arial" w:hAnsi="Arial" w:cs="Arial"/>
          <w:b/>
          <w:bCs/>
          <w:sz w:val="22"/>
          <w:szCs w:val="22"/>
        </w:rPr>
        <w:t xml:space="preserve"> the Techno-Commercial Bid, </w:t>
      </w:r>
    </w:p>
    <w:p w14:paraId="301804C8"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 xml:space="preserve">Applicable to the Bidder for meeting the stipulated Financial Qualifying </w:t>
      </w:r>
    </w:p>
    <w:p w14:paraId="247C485F"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r w:rsidRPr="00D31C39">
        <w:rPr>
          <w:rFonts w:ascii="Arial" w:hAnsi="Arial" w:cs="Arial"/>
          <w:b/>
          <w:bCs/>
          <w:sz w:val="22"/>
          <w:szCs w:val="22"/>
        </w:rPr>
        <w:t xml:space="preserve">Requirement as per Item No. </w:t>
      </w:r>
      <w:r w:rsidR="00B01C7E" w:rsidRPr="00D31C39">
        <w:rPr>
          <w:rFonts w:ascii="Arial" w:hAnsi="Arial" w:cs="Arial"/>
          <w:b/>
          <w:bCs/>
          <w:sz w:val="22"/>
          <w:szCs w:val="22"/>
        </w:rPr>
        <w:t>……</w:t>
      </w:r>
      <w:proofErr w:type="gramStart"/>
      <w:r w:rsidR="00B01C7E" w:rsidRPr="00D31C39">
        <w:rPr>
          <w:rFonts w:ascii="Arial" w:hAnsi="Arial" w:cs="Arial"/>
          <w:b/>
          <w:bCs/>
          <w:sz w:val="22"/>
          <w:szCs w:val="22"/>
        </w:rPr>
        <w:t>…..</w:t>
      </w:r>
      <w:proofErr w:type="gramEnd"/>
      <w:r w:rsidRPr="00D31C39">
        <w:rPr>
          <w:rFonts w:ascii="Arial" w:hAnsi="Arial" w:cs="Arial"/>
          <w:b/>
          <w:bCs/>
          <w:sz w:val="22"/>
          <w:szCs w:val="22"/>
        </w:rPr>
        <w:t xml:space="preserve"> of Bid Data Sheet) </w:t>
      </w:r>
    </w:p>
    <w:p w14:paraId="4EF12493"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p>
    <w:p w14:paraId="141500DC" w14:textId="77777777" w:rsidR="005E08A6" w:rsidRPr="00D31C39" w:rsidRDefault="005E08A6" w:rsidP="004978F5">
      <w:pPr>
        <w:tabs>
          <w:tab w:val="left" w:pos="1080"/>
          <w:tab w:val="left" w:pos="1800"/>
          <w:tab w:val="left" w:pos="4320"/>
          <w:tab w:val="left" w:pos="5040"/>
        </w:tabs>
        <w:autoSpaceDE w:val="0"/>
        <w:ind w:left="1080" w:hanging="1080"/>
        <w:jc w:val="center"/>
        <w:rPr>
          <w:rFonts w:ascii="Arial" w:hAnsi="Arial" w:cs="Arial"/>
          <w:b/>
          <w:bCs/>
          <w:sz w:val="22"/>
          <w:szCs w:val="22"/>
        </w:rPr>
      </w:pPr>
    </w:p>
    <w:p w14:paraId="04CEA927" w14:textId="77777777" w:rsidR="005E08A6" w:rsidRPr="00D31C39" w:rsidRDefault="005E08A6" w:rsidP="004978F5">
      <w:pPr>
        <w:tabs>
          <w:tab w:val="left" w:pos="720"/>
          <w:tab w:val="left" w:pos="1440"/>
          <w:tab w:val="left" w:pos="4320"/>
          <w:tab w:val="left" w:pos="5040"/>
          <w:tab w:val="left" w:pos="7200"/>
          <w:tab w:val="left" w:pos="7380"/>
        </w:tabs>
        <w:autoSpaceDE w:val="0"/>
        <w:rPr>
          <w:rFonts w:ascii="Arial" w:hAnsi="Arial" w:cs="Arial"/>
          <w:sz w:val="22"/>
          <w:szCs w:val="22"/>
        </w:rPr>
      </w:pPr>
      <w:r w:rsidRPr="00D31C39">
        <w:rPr>
          <w:rFonts w:ascii="Arial" w:hAnsi="Arial" w:cs="Arial"/>
          <w:sz w:val="22"/>
          <w:szCs w:val="22"/>
        </w:rPr>
        <w:t>Ref.</w:t>
      </w:r>
      <w:r w:rsidRPr="00D31C39">
        <w:rPr>
          <w:rFonts w:ascii="Arial" w:hAnsi="Arial" w:cs="Arial"/>
          <w:sz w:val="22"/>
          <w:szCs w:val="22"/>
        </w:rPr>
        <w:tab/>
        <w:t>:</w:t>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proofErr w:type="gramStart"/>
      <w:r w:rsidRPr="00D31C39">
        <w:rPr>
          <w:rFonts w:ascii="Arial" w:hAnsi="Arial" w:cs="Arial"/>
          <w:sz w:val="22"/>
          <w:szCs w:val="22"/>
        </w:rPr>
        <w:t>Date :</w:t>
      </w:r>
      <w:proofErr w:type="gramEnd"/>
    </w:p>
    <w:p w14:paraId="073BFD9C" w14:textId="77777777" w:rsidR="005E08A6" w:rsidRPr="00D31C39" w:rsidRDefault="005E08A6" w:rsidP="004978F5">
      <w:pPr>
        <w:tabs>
          <w:tab w:val="left" w:pos="720"/>
          <w:tab w:val="left" w:pos="1440"/>
          <w:tab w:val="left" w:pos="4320"/>
          <w:tab w:val="left" w:pos="5040"/>
          <w:tab w:val="left" w:pos="7200"/>
          <w:tab w:val="left" w:pos="7380"/>
        </w:tabs>
        <w:autoSpaceDE w:val="0"/>
        <w:rPr>
          <w:rFonts w:ascii="Arial" w:hAnsi="Arial" w:cs="Arial"/>
          <w:sz w:val="22"/>
          <w:szCs w:val="22"/>
        </w:rPr>
      </w:pPr>
    </w:p>
    <w:p w14:paraId="237D053E" w14:textId="77777777" w:rsidR="005654CC" w:rsidRDefault="005654CC" w:rsidP="005654CC">
      <w:pPr>
        <w:tabs>
          <w:tab w:val="left" w:pos="1080"/>
          <w:tab w:val="left" w:pos="1800"/>
          <w:tab w:val="left" w:pos="4320"/>
          <w:tab w:val="left" w:pos="5040"/>
        </w:tabs>
        <w:autoSpaceDE w:val="0"/>
        <w:ind w:left="1080" w:hanging="1080"/>
        <w:rPr>
          <w:rFonts w:ascii="Arial" w:hAnsi="Arial" w:cs="Arial"/>
          <w:sz w:val="22"/>
          <w:szCs w:val="22"/>
        </w:rPr>
      </w:pPr>
      <w:r>
        <w:rPr>
          <w:rFonts w:ascii="Arial" w:hAnsi="Arial" w:cs="Arial"/>
          <w:sz w:val="22"/>
          <w:szCs w:val="22"/>
        </w:rPr>
        <w:t>To</w:t>
      </w:r>
    </w:p>
    <w:p w14:paraId="15E34DB4" w14:textId="77777777" w:rsidR="007B7A29" w:rsidRPr="00D31C39" w:rsidRDefault="007B7A29" w:rsidP="007B7A29">
      <w:pPr>
        <w:tabs>
          <w:tab w:val="left" w:pos="1440"/>
          <w:tab w:val="left" w:pos="2160"/>
          <w:tab w:val="left" w:pos="2880"/>
        </w:tabs>
        <w:rPr>
          <w:rFonts w:ascii="Arial" w:hAnsi="Arial" w:cs="Arial"/>
          <w:b/>
          <w:bCs/>
          <w:color w:val="000000"/>
          <w:sz w:val="22"/>
          <w:szCs w:val="22"/>
        </w:rPr>
      </w:pPr>
      <w:r>
        <w:rPr>
          <w:rFonts w:ascii="Arial" w:hAnsi="Arial" w:cs="Arial"/>
          <w:b/>
          <w:bCs/>
          <w:color w:val="000000"/>
          <w:sz w:val="22"/>
          <w:szCs w:val="22"/>
        </w:rPr>
        <w:t xml:space="preserve">DGM </w:t>
      </w:r>
      <w:r>
        <w:rPr>
          <w:rFonts w:ascii="Arial" w:hAnsi="Arial"/>
          <w:b/>
          <w:bCs/>
          <w:sz w:val="22"/>
          <w:szCs w:val="22"/>
        </w:rPr>
        <w:t>C&amp;M</w:t>
      </w:r>
    </w:p>
    <w:p w14:paraId="4C28BB98" w14:textId="77777777" w:rsidR="007B7A29" w:rsidRDefault="007B7A29" w:rsidP="007B7A29">
      <w:pPr>
        <w:jc w:val="both"/>
        <w:rPr>
          <w:rFonts w:ascii="Arial" w:hAnsi="Arial"/>
          <w:b/>
          <w:bCs/>
          <w:sz w:val="22"/>
          <w:szCs w:val="22"/>
        </w:rPr>
      </w:pPr>
      <w:r>
        <w:rPr>
          <w:rFonts w:ascii="Arial" w:hAnsi="Arial"/>
          <w:b/>
          <w:bCs/>
          <w:sz w:val="22"/>
          <w:szCs w:val="22"/>
        </w:rPr>
        <w:t>BRBCL</w:t>
      </w:r>
      <w:r w:rsidRPr="002622EF">
        <w:rPr>
          <w:rFonts w:ascii="Arial" w:hAnsi="Arial"/>
          <w:b/>
          <w:bCs/>
          <w:sz w:val="22"/>
          <w:szCs w:val="22"/>
        </w:rPr>
        <w:t xml:space="preserve"> </w:t>
      </w:r>
    </w:p>
    <w:p w14:paraId="51B1A1D1" w14:textId="77777777" w:rsidR="007B7A29" w:rsidRDefault="007B7A29" w:rsidP="007B7A29">
      <w:pPr>
        <w:jc w:val="both"/>
        <w:rPr>
          <w:rFonts w:ascii="Arial" w:hAnsi="Arial"/>
          <w:b/>
          <w:bCs/>
          <w:sz w:val="22"/>
          <w:szCs w:val="22"/>
        </w:rPr>
      </w:pPr>
      <w:r>
        <w:rPr>
          <w:rFonts w:ascii="Arial" w:hAnsi="Arial"/>
          <w:b/>
          <w:bCs/>
          <w:sz w:val="22"/>
          <w:szCs w:val="22"/>
        </w:rPr>
        <w:t xml:space="preserve">NTPC </w:t>
      </w:r>
      <w:proofErr w:type="spellStart"/>
      <w:r>
        <w:rPr>
          <w:rFonts w:ascii="Arial" w:hAnsi="Arial"/>
          <w:b/>
          <w:bCs/>
          <w:sz w:val="22"/>
          <w:szCs w:val="22"/>
        </w:rPr>
        <w:t>Nabinagar</w:t>
      </w:r>
      <w:proofErr w:type="spellEnd"/>
    </w:p>
    <w:p w14:paraId="2699A279" w14:textId="77777777" w:rsidR="007B7A29" w:rsidRPr="002622EF" w:rsidRDefault="007B7A29" w:rsidP="007B7A29">
      <w:pPr>
        <w:jc w:val="both"/>
        <w:rPr>
          <w:rFonts w:ascii="Arial" w:hAnsi="Arial"/>
          <w:b/>
          <w:bCs/>
          <w:sz w:val="22"/>
          <w:szCs w:val="22"/>
        </w:rPr>
      </w:pPr>
      <w:r>
        <w:rPr>
          <w:rFonts w:ascii="Arial" w:hAnsi="Arial"/>
          <w:b/>
          <w:bCs/>
          <w:sz w:val="22"/>
          <w:szCs w:val="22"/>
        </w:rPr>
        <w:t>Aurangabad Bihar 824303</w:t>
      </w:r>
    </w:p>
    <w:p w14:paraId="42F27328" w14:textId="77777777" w:rsidR="005E08A6" w:rsidRPr="00D31C39" w:rsidRDefault="005E08A6" w:rsidP="004978F5">
      <w:pPr>
        <w:pStyle w:val="col-2"/>
        <w:rPr>
          <w:rFonts w:ascii="Helvetica" w:hAnsi="Helvetica" w:cs="Helvetica"/>
          <w:sz w:val="22"/>
          <w:szCs w:val="22"/>
        </w:rPr>
      </w:pPr>
    </w:p>
    <w:p w14:paraId="6A389195" w14:textId="77777777" w:rsidR="005E08A6" w:rsidRPr="00D31C39" w:rsidRDefault="005E08A6" w:rsidP="004978F5">
      <w:pPr>
        <w:pStyle w:val="col-4"/>
        <w:tabs>
          <w:tab w:val="left" w:pos="3240"/>
          <w:tab w:val="left" w:pos="3960"/>
        </w:tabs>
        <w:rPr>
          <w:sz w:val="22"/>
          <w:szCs w:val="22"/>
        </w:rPr>
      </w:pPr>
      <w:r w:rsidRPr="00D31C39">
        <w:rPr>
          <w:b/>
          <w:bCs/>
          <w:sz w:val="22"/>
          <w:szCs w:val="22"/>
        </w:rPr>
        <w:t>Dear Sirs,</w:t>
      </w:r>
    </w:p>
    <w:p w14:paraId="1735E8FB" w14:textId="77777777" w:rsidR="005E08A6" w:rsidRPr="00D31C39" w:rsidRDefault="005E08A6" w:rsidP="004978F5">
      <w:pPr>
        <w:pStyle w:val="col-2"/>
        <w:rPr>
          <w:sz w:val="22"/>
          <w:szCs w:val="22"/>
        </w:rPr>
      </w:pPr>
    </w:p>
    <w:p w14:paraId="0A37B596"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1.0</w:t>
      </w:r>
      <w:r w:rsidRPr="00D31C39">
        <w:rPr>
          <w:sz w:val="22"/>
          <w:szCs w:val="22"/>
        </w:rPr>
        <w:tab/>
        <w:t>We, M/s................................ declare that we are the holding company of M/s ............................... (Name of the Bidder) and have controlling interest therein.</w:t>
      </w:r>
    </w:p>
    <w:p w14:paraId="163DEB26" w14:textId="77777777" w:rsidR="005E08A6" w:rsidRPr="00D31C39" w:rsidRDefault="005E08A6" w:rsidP="004978F5">
      <w:pPr>
        <w:pStyle w:val="col-2"/>
        <w:tabs>
          <w:tab w:val="left" w:pos="720"/>
          <w:tab w:val="left" w:pos="2160"/>
        </w:tabs>
        <w:ind w:left="720" w:hanging="720"/>
        <w:rPr>
          <w:sz w:val="22"/>
          <w:szCs w:val="22"/>
        </w:rPr>
      </w:pPr>
    </w:p>
    <w:p w14:paraId="6072D85C" w14:textId="77777777" w:rsidR="005E08A6" w:rsidRPr="00D31C39" w:rsidRDefault="005E08A6" w:rsidP="004978F5">
      <w:pPr>
        <w:pStyle w:val="col-2"/>
        <w:tabs>
          <w:tab w:val="left" w:pos="720"/>
          <w:tab w:val="left" w:pos="2160"/>
        </w:tabs>
        <w:ind w:left="720" w:hanging="720"/>
        <w:rPr>
          <w:sz w:val="22"/>
          <w:szCs w:val="22"/>
        </w:rPr>
      </w:pPr>
    </w:p>
    <w:p w14:paraId="30E32D2C"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ab/>
        <w:t>M/s. .................................. (Name of the Bidder) proposes to submit the bid for the package .................................. (Name of the package) for ............................ (Name of the Project) under bid reference no. ........................... dated ..................... and have sought financial strength and support from us for meeting the stipulated Financial Qualifying</w:t>
      </w:r>
      <w:r w:rsidR="00AD5544" w:rsidRPr="00D31C39">
        <w:rPr>
          <w:sz w:val="22"/>
          <w:szCs w:val="22"/>
        </w:rPr>
        <w:t xml:space="preserve"> Requirement as per Clause </w:t>
      </w:r>
      <w:r w:rsidR="00B01C7E" w:rsidRPr="00D31C39">
        <w:rPr>
          <w:sz w:val="22"/>
          <w:szCs w:val="22"/>
        </w:rPr>
        <w:t>……….</w:t>
      </w:r>
      <w:r w:rsidRPr="00D31C39">
        <w:rPr>
          <w:sz w:val="22"/>
          <w:szCs w:val="22"/>
        </w:rPr>
        <w:t xml:space="preserve"> of Bid Data Sheet.</w:t>
      </w:r>
    </w:p>
    <w:p w14:paraId="1648AC1B" w14:textId="77777777" w:rsidR="005E08A6" w:rsidRPr="00D31C39" w:rsidRDefault="005E08A6" w:rsidP="004978F5">
      <w:pPr>
        <w:pStyle w:val="col-2"/>
        <w:tabs>
          <w:tab w:val="left" w:pos="720"/>
          <w:tab w:val="left" w:pos="2160"/>
        </w:tabs>
        <w:ind w:left="720" w:hanging="720"/>
        <w:rPr>
          <w:sz w:val="22"/>
          <w:szCs w:val="22"/>
        </w:rPr>
      </w:pPr>
    </w:p>
    <w:p w14:paraId="7CFF4758" w14:textId="77777777" w:rsidR="005E08A6" w:rsidRPr="00D31C39" w:rsidRDefault="005E08A6" w:rsidP="004978F5">
      <w:pPr>
        <w:pStyle w:val="col-2"/>
        <w:tabs>
          <w:tab w:val="left" w:pos="720"/>
          <w:tab w:val="left" w:pos="2160"/>
        </w:tabs>
        <w:ind w:left="720" w:hanging="720"/>
        <w:rPr>
          <w:sz w:val="22"/>
          <w:szCs w:val="22"/>
        </w:rPr>
      </w:pPr>
    </w:p>
    <w:p w14:paraId="6860FC5E" w14:textId="77777777" w:rsidR="005E08A6" w:rsidRPr="00D31C39" w:rsidRDefault="005E08A6" w:rsidP="004978F5">
      <w:pPr>
        <w:pStyle w:val="col-2"/>
        <w:widowControl w:val="0"/>
        <w:numPr>
          <w:ilvl w:val="1"/>
          <w:numId w:val="17"/>
        </w:numPr>
        <w:tabs>
          <w:tab w:val="clear" w:pos="1440"/>
          <w:tab w:val="clear" w:pos="3600"/>
          <w:tab w:val="clear" w:pos="6075"/>
          <w:tab w:val="left" w:pos="-2160"/>
          <w:tab w:val="left" w:pos="0"/>
          <w:tab w:val="left" w:pos="720"/>
          <w:tab w:val="left" w:pos="2160"/>
          <w:tab w:val="left" w:pos="2475"/>
        </w:tabs>
        <w:suppressAutoHyphens/>
        <w:autoSpaceDN/>
        <w:adjustRightInd/>
        <w:ind w:left="720" w:hanging="720"/>
        <w:rPr>
          <w:sz w:val="22"/>
          <w:szCs w:val="22"/>
        </w:rPr>
      </w:pPr>
      <w:r w:rsidRPr="00D31C39">
        <w:rPr>
          <w:sz w:val="22"/>
          <w:szCs w:val="22"/>
        </w:rPr>
        <w:t>We hereby undertake that we hereby pledge our unconditional &amp; irrevocable financial support for the execution of the said package to M/s. ................................. (Name of the Bidder), in case they are awarded the Contract for the said package, at the end of the bidding process. We further agree that this undertaking shall be without prejudice to the various liabilities that M/s .................................. (Name of Bidder) would be required to undertake in terms of the Contract including the Performance Security as well as other obligations of the Bidder/Contractor.</w:t>
      </w:r>
    </w:p>
    <w:p w14:paraId="6BBE96A9" w14:textId="77777777" w:rsidR="005E08A6" w:rsidRPr="00D31C39" w:rsidRDefault="005E08A6" w:rsidP="004978F5">
      <w:pPr>
        <w:pStyle w:val="col-2"/>
        <w:tabs>
          <w:tab w:val="left" w:pos="2160"/>
          <w:tab w:val="left" w:pos="4320"/>
          <w:tab w:val="left" w:pos="6795"/>
        </w:tabs>
        <w:spacing w:before="246" w:line="253" w:lineRule="exact"/>
        <w:ind w:left="720" w:hanging="690"/>
        <w:rPr>
          <w:sz w:val="22"/>
          <w:szCs w:val="22"/>
        </w:rPr>
      </w:pPr>
      <w:r w:rsidRPr="00D31C39">
        <w:rPr>
          <w:color w:val="221F1F"/>
          <w:w w:val="105"/>
          <w:sz w:val="22"/>
          <w:szCs w:val="22"/>
        </w:rPr>
        <w:t>3.0</w:t>
      </w:r>
      <w:r w:rsidRPr="00D31C39">
        <w:rPr>
          <w:color w:val="221F1F"/>
          <w:w w:val="105"/>
          <w:sz w:val="22"/>
          <w:szCs w:val="22"/>
        </w:rPr>
        <w:tab/>
        <w:t xml:space="preserve">This undertaking is irrevocable and </w:t>
      </w:r>
      <w:proofErr w:type="gramStart"/>
      <w:r w:rsidRPr="00D31C39">
        <w:rPr>
          <w:color w:val="221F1F"/>
          <w:w w:val="105"/>
          <w:sz w:val="22"/>
          <w:szCs w:val="22"/>
        </w:rPr>
        <w:t>unconditional, and</w:t>
      </w:r>
      <w:proofErr w:type="gramEnd"/>
      <w:r w:rsidRPr="00D31C39">
        <w:rPr>
          <w:color w:val="221F1F"/>
          <w:w w:val="105"/>
          <w:sz w:val="22"/>
          <w:szCs w:val="22"/>
        </w:rPr>
        <w:t xml:space="preserve"> shall remain in force till the successful execution and performance of the entire contract and/or till it is discharged by Employer.</w:t>
      </w:r>
    </w:p>
    <w:p w14:paraId="09A6BC8C" w14:textId="77777777" w:rsidR="005E08A6" w:rsidRPr="00D31C39" w:rsidRDefault="005E08A6" w:rsidP="004978F5">
      <w:pPr>
        <w:pStyle w:val="col-2"/>
        <w:tabs>
          <w:tab w:val="left" w:pos="720"/>
          <w:tab w:val="left" w:pos="2160"/>
        </w:tabs>
        <w:ind w:left="720" w:hanging="720"/>
        <w:rPr>
          <w:sz w:val="22"/>
          <w:szCs w:val="22"/>
        </w:rPr>
      </w:pPr>
    </w:p>
    <w:p w14:paraId="5C9BF0BE"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4.0</w:t>
      </w:r>
      <w:r w:rsidRPr="00D31C39">
        <w:rPr>
          <w:sz w:val="22"/>
          <w:szCs w:val="22"/>
        </w:rPr>
        <w:tab/>
        <w:t>We are herewith enclosing a copy of the Board Resolution in support of this undertaking.</w:t>
      </w:r>
    </w:p>
    <w:p w14:paraId="656F9777" w14:textId="77777777" w:rsidR="005E08A6" w:rsidRPr="00D31C39" w:rsidRDefault="005E08A6" w:rsidP="004978F5">
      <w:pPr>
        <w:pStyle w:val="col-2"/>
        <w:tabs>
          <w:tab w:val="left" w:pos="720"/>
          <w:tab w:val="left" w:pos="2160"/>
        </w:tabs>
        <w:ind w:left="720" w:hanging="720"/>
        <w:rPr>
          <w:sz w:val="22"/>
          <w:szCs w:val="22"/>
        </w:rPr>
      </w:pPr>
    </w:p>
    <w:p w14:paraId="0512A665" w14:textId="77777777" w:rsidR="005E08A6" w:rsidRPr="00D31C39" w:rsidRDefault="005E08A6" w:rsidP="004978F5">
      <w:pPr>
        <w:pStyle w:val="col-2"/>
        <w:tabs>
          <w:tab w:val="left" w:pos="720"/>
          <w:tab w:val="left" w:pos="5355"/>
        </w:tabs>
        <w:ind w:left="0" w:firstLine="0"/>
        <w:jc w:val="center"/>
        <w:rPr>
          <w:sz w:val="22"/>
          <w:szCs w:val="22"/>
        </w:rPr>
      </w:pPr>
      <w:r w:rsidRPr="00D31C39">
        <w:rPr>
          <w:sz w:val="22"/>
          <w:szCs w:val="22"/>
        </w:rPr>
        <w:tab/>
      </w:r>
      <w:r w:rsidRPr="00D31C39">
        <w:rPr>
          <w:sz w:val="22"/>
          <w:szCs w:val="22"/>
        </w:rPr>
        <w:tab/>
      </w:r>
      <w:r w:rsidRPr="00D31C39">
        <w:rPr>
          <w:sz w:val="22"/>
          <w:szCs w:val="22"/>
        </w:rPr>
        <w:tab/>
      </w:r>
      <w:r w:rsidRPr="00D31C39">
        <w:rPr>
          <w:sz w:val="22"/>
          <w:szCs w:val="22"/>
        </w:rPr>
        <w:tab/>
        <w:t>Yours faithfully</w:t>
      </w:r>
    </w:p>
    <w:p w14:paraId="37863554" w14:textId="77777777" w:rsidR="005E08A6" w:rsidRPr="00D31C39" w:rsidRDefault="005E08A6" w:rsidP="004978F5">
      <w:pPr>
        <w:pStyle w:val="col-2"/>
        <w:tabs>
          <w:tab w:val="left" w:pos="720"/>
          <w:tab w:val="left" w:pos="2160"/>
        </w:tabs>
        <w:ind w:left="720" w:hanging="720"/>
        <w:jc w:val="right"/>
        <w:rPr>
          <w:sz w:val="22"/>
          <w:szCs w:val="22"/>
        </w:rPr>
      </w:pPr>
    </w:p>
    <w:p w14:paraId="32B899AE" w14:textId="77777777" w:rsidR="005E08A6" w:rsidRPr="00D31C39" w:rsidRDefault="005E08A6" w:rsidP="004978F5">
      <w:pPr>
        <w:pStyle w:val="col-2"/>
        <w:tabs>
          <w:tab w:val="left" w:pos="720"/>
          <w:tab w:val="left" w:pos="2160"/>
        </w:tabs>
        <w:ind w:left="720" w:hanging="720"/>
        <w:jc w:val="right"/>
        <w:rPr>
          <w:sz w:val="22"/>
          <w:szCs w:val="22"/>
        </w:rPr>
      </w:pPr>
    </w:p>
    <w:p w14:paraId="6EEC6A98"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ab/>
      </w:r>
      <w:r w:rsidRPr="00D31C39">
        <w:rPr>
          <w:sz w:val="22"/>
          <w:szCs w:val="22"/>
        </w:rPr>
        <w:tab/>
      </w:r>
      <w:r w:rsidRPr="00D31C39">
        <w:rPr>
          <w:sz w:val="22"/>
          <w:szCs w:val="22"/>
        </w:rPr>
        <w:tab/>
      </w:r>
      <w:r w:rsidRPr="00D31C39">
        <w:rPr>
          <w:sz w:val="22"/>
          <w:szCs w:val="22"/>
        </w:rPr>
        <w:tab/>
        <w:t xml:space="preserve"> (Signature of </w:t>
      </w:r>
      <w:proofErr w:type="spellStart"/>
      <w:r w:rsidRPr="00D31C39">
        <w:rPr>
          <w:sz w:val="22"/>
          <w:szCs w:val="22"/>
        </w:rPr>
        <w:t>Authorised</w:t>
      </w:r>
      <w:proofErr w:type="spellEnd"/>
      <w:r w:rsidRPr="00D31C39">
        <w:rPr>
          <w:sz w:val="22"/>
          <w:szCs w:val="22"/>
        </w:rPr>
        <w:t xml:space="preserve"> Signatory</w:t>
      </w:r>
    </w:p>
    <w:p w14:paraId="7EC246DF" w14:textId="77777777" w:rsidR="005E08A6" w:rsidRPr="00D31C39" w:rsidRDefault="005E08A6" w:rsidP="004978F5">
      <w:pPr>
        <w:pStyle w:val="col-2"/>
        <w:tabs>
          <w:tab w:val="left" w:pos="720"/>
          <w:tab w:val="left" w:pos="2160"/>
        </w:tabs>
        <w:ind w:left="720" w:hanging="720"/>
        <w:rPr>
          <w:sz w:val="22"/>
          <w:szCs w:val="22"/>
        </w:rPr>
      </w:pPr>
      <w:r w:rsidRPr="00D31C39">
        <w:rPr>
          <w:sz w:val="22"/>
          <w:szCs w:val="22"/>
        </w:rPr>
        <w:tab/>
      </w:r>
      <w:r w:rsidRPr="00D31C39">
        <w:rPr>
          <w:sz w:val="22"/>
          <w:szCs w:val="22"/>
        </w:rPr>
        <w:tab/>
      </w:r>
      <w:r w:rsidRPr="00D31C39">
        <w:rPr>
          <w:sz w:val="22"/>
          <w:szCs w:val="22"/>
        </w:rPr>
        <w:tab/>
      </w:r>
      <w:r w:rsidRPr="00D31C39">
        <w:rPr>
          <w:sz w:val="22"/>
          <w:szCs w:val="22"/>
        </w:rPr>
        <w:tab/>
        <w:t xml:space="preserve">  on behalf of the Holding Company)</w:t>
      </w:r>
    </w:p>
    <w:p w14:paraId="7E25CA60" w14:textId="77777777" w:rsidR="005E08A6" w:rsidRPr="00D31C39" w:rsidRDefault="005E08A6" w:rsidP="004978F5">
      <w:pPr>
        <w:pStyle w:val="col-2"/>
        <w:tabs>
          <w:tab w:val="left" w:pos="720"/>
          <w:tab w:val="left" w:pos="2160"/>
        </w:tabs>
        <w:ind w:left="720" w:hanging="720"/>
        <w:rPr>
          <w:sz w:val="22"/>
          <w:szCs w:val="22"/>
        </w:rPr>
      </w:pPr>
    </w:p>
    <w:p w14:paraId="0AD1BE56" w14:textId="77777777" w:rsidR="005E08A6" w:rsidRPr="00D31C39" w:rsidRDefault="005E08A6" w:rsidP="004978F5">
      <w:pPr>
        <w:autoSpaceDE w:val="0"/>
        <w:jc w:val="both"/>
        <w:rPr>
          <w:sz w:val="22"/>
          <w:szCs w:val="22"/>
        </w:rPr>
      </w:pP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 xml:space="preserve">(Name &amp; </w:t>
      </w:r>
      <w:proofErr w:type="gramStart"/>
      <w:r w:rsidRPr="00D31C39">
        <w:rPr>
          <w:rFonts w:ascii="Arial" w:hAnsi="Arial" w:cs="Arial"/>
          <w:sz w:val="22"/>
          <w:szCs w:val="22"/>
        </w:rPr>
        <w:t>Designation)..........................................</w:t>
      </w:r>
      <w:proofErr w:type="gramEnd"/>
    </w:p>
    <w:p w14:paraId="2B7FADA7" w14:textId="77777777" w:rsidR="005E08A6" w:rsidRPr="00D31C39" w:rsidRDefault="005E08A6" w:rsidP="004978F5">
      <w:pPr>
        <w:pStyle w:val="col-2"/>
        <w:spacing w:line="180" w:lineRule="atLeast"/>
        <w:rPr>
          <w:sz w:val="22"/>
          <w:szCs w:val="22"/>
        </w:rPr>
      </w:pPr>
    </w:p>
    <w:p w14:paraId="5C35B349" w14:textId="77777777" w:rsidR="005E08A6" w:rsidRPr="00D31C39" w:rsidRDefault="005E08A6" w:rsidP="004978F5">
      <w:pPr>
        <w:autoSpaceDE w:val="0"/>
        <w:jc w:val="both"/>
        <w:rPr>
          <w:sz w:val="22"/>
          <w:szCs w:val="22"/>
        </w:rPr>
      </w:pP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 xml:space="preserve">(Name of the Holding </w:t>
      </w:r>
      <w:proofErr w:type="gramStart"/>
      <w:r w:rsidRPr="00D31C39">
        <w:rPr>
          <w:rFonts w:ascii="Arial" w:hAnsi="Arial" w:cs="Arial"/>
          <w:sz w:val="22"/>
          <w:szCs w:val="22"/>
        </w:rPr>
        <w:t>Company).....................................</w:t>
      </w:r>
      <w:proofErr w:type="gramEnd"/>
    </w:p>
    <w:p w14:paraId="132BECA3" w14:textId="77777777" w:rsidR="005E08A6" w:rsidRPr="00D31C39" w:rsidRDefault="005E08A6" w:rsidP="004978F5">
      <w:pPr>
        <w:pStyle w:val="col-2"/>
        <w:spacing w:line="180" w:lineRule="atLeast"/>
        <w:rPr>
          <w:sz w:val="22"/>
          <w:szCs w:val="22"/>
        </w:rPr>
      </w:pPr>
    </w:p>
    <w:p w14:paraId="1721D906" w14:textId="77777777" w:rsidR="005E08A6" w:rsidRPr="00D31C39" w:rsidRDefault="005E08A6" w:rsidP="004978F5">
      <w:pPr>
        <w:autoSpaceDE w:val="0"/>
        <w:jc w:val="both"/>
        <w:rPr>
          <w:sz w:val="22"/>
          <w:szCs w:val="22"/>
        </w:rPr>
      </w:pP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 xml:space="preserve">     (Seal of the Holding </w:t>
      </w:r>
      <w:proofErr w:type="gramStart"/>
      <w:r w:rsidRPr="00D31C39">
        <w:rPr>
          <w:rFonts w:ascii="Arial" w:hAnsi="Arial" w:cs="Arial"/>
          <w:sz w:val="22"/>
          <w:szCs w:val="22"/>
        </w:rPr>
        <w:t>Company)...............................................</w:t>
      </w:r>
      <w:proofErr w:type="gramEnd"/>
    </w:p>
    <w:p w14:paraId="088F6A50" w14:textId="77777777" w:rsidR="005E08A6" w:rsidRPr="00D31C39" w:rsidRDefault="005E08A6" w:rsidP="004978F5">
      <w:pPr>
        <w:pStyle w:val="col-2"/>
        <w:tabs>
          <w:tab w:val="left" w:pos="720"/>
          <w:tab w:val="left" w:pos="2160"/>
        </w:tabs>
        <w:ind w:left="720" w:hanging="720"/>
        <w:rPr>
          <w:b/>
          <w:bCs/>
          <w:sz w:val="22"/>
          <w:szCs w:val="22"/>
        </w:rPr>
      </w:pPr>
      <w:proofErr w:type="gramStart"/>
      <w:r w:rsidRPr="00D31C39">
        <w:rPr>
          <w:b/>
          <w:bCs/>
          <w:sz w:val="22"/>
          <w:szCs w:val="22"/>
        </w:rPr>
        <w:t>Witness :</w:t>
      </w:r>
      <w:proofErr w:type="gramEnd"/>
    </w:p>
    <w:p w14:paraId="00EE3C35" w14:textId="77777777" w:rsidR="005E08A6" w:rsidRPr="00D31C39" w:rsidRDefault="005E08A6" w:rsidP="004978F5">
      <w:pPr>
        <w:pStyle w:val="col-2"/>
        <w:tabs>
          <w:tab w:val="left" w:pos="720"/>
          <w:tab w:val="left" w:pos="2160"/>
        </w:tabs>
        <w:ind w:left="720" w:hanging="720"/>
        <w:rPr>
          <w:b/>
          <w:bCs/>
          <w:sz w:val="22"/>
          <w:szCs w:val="22"/>
        </w:rPr>
      </w:pPr>
    </w:p>
    <w:p w14:paraId="4E88791F" w14:textId="77777777" w:rsidR="005E08A6" w:rsidRPr="00D31C39" w:rsidRDefault="005E08A6" w:rsidP="004978F5">
      <w:pPr>
        <w:numPr>
          <w:ilvl w:val="0"/>
          <w:numId w:val="27"/>
        </w:numPr>
        <w:tabs>
          <w:tab w:val="left" w:pos="1440"/>
          <w:tab w:val="left" w:pos="3600"/>
          <w:tab w:val="left" w:pos="6075"/>
        </w:tabs>
        <w:autoSpaceDE w:val="0"/>
        <w:spacing w:before="246" w:line="253" w:lineRule="exact"/>
        <w:jc w:val="both"/>
        <w:rPr>
          <w:rFonts w:ascii="Arial" w:hAnsi="Arial" w:cs="Arial"/>
          <w:sz w:val="22"/>
          <w:szCs w:val="22"/>
        </w:rPr>
      </w:pPr>
      <w:r w:rsidRPr="00D31C39">
        <w:rPr>
          <w:rFonts w:ascii="Arial" w:hAnsi="Arial" w:cs="Arial"/>
          <w:sz w:val="22"/>
          <w:szCs w:val="22"/>
        </w:rPr>
        <w:t>..................................</w:t>
      </w:r>
    </w:p>
    <w:p w14:paraId="649B791F" w14:textId="77777777" w:rsidR="005E08A6" w:rsidRPr="00D31C39" w:rsidRDefault="005E08A6" w:rsidP="004978F5">
      <w:pPr>
        <w:numPr>
          <w:ilvl w:val="0"/>
          <w:numId w:val="27"/>
        </w:numPr>
        <w:tabs>
          <w:tab w:val="left" w:pos="1440"/>
          <w:tab w:val="left" w:pos="3600"/>
          <w:tab w:val="left" w:pos="6075"/>
        </w:tabs>
        <w:autoSpaceDE w:val="0"/>
        <w:spacing w:before="246" w:line="253" w:lineRule="exact"/>
        <w:jc w:val="both"/>
        <w:rPr>
          <w:rFonts w:ascii="Arial" w:hAnsi="Arial" w:cs="Arial"/>
          <w:color w:val="221F1F"/>
          <w:w w:val="105"/>
          <w:sz w:val="22"/>
          <w:szCs w:val="22"/>
        </w:rPr>
      </w:pPr>
      <w:r w:rsidRPr="00D31C39">
        <w:rPr>
          <w:rFonts w:ascii="Arial" w:hAnsi="Arial" w:cs="Arial"/>
          <w:sz w:val="22"/>
          <w:szCs w:val="22"/>
        </w:rPr>
        <w:t xml:space="preserve"> ..................................</w:t>
      </w:r>
    </w:p>
    <w:p w14:paraId="3B827DEB" w14:textId="77777777" w:rsidR="005E08A6" w:rsidRPr="00D31C39" w:rsidRDefault="005E08A6" w:rsidP="004978F5">
      <w:pPr>
        <w:tabs>
          <w:tab w:val="left" w:pos="1440"/>
          <w:tab w:val="left" w:pos="3600"/>
          <w:tab w:val="left" w:pos="6075"/>
        </w:tabs>
        <w:autoSpaceDE w:val="0"/>
        <w:spacing w:before="246" w:line="253" w:lineRule="exact"/>
        <w:ind w:hanging="20"/>
        <w:jc w:val="both"/>
        <w:rPr>
          <w:rFonts w:ascii="Arial" w:hAnsi="Arial" w:cs="Arial"/>
          <w:color w:val="221F1F"/>
          <w:w w:val="105"/>
          <w:sz w:val="22"/>
          <w:szCs w:val="22"/>
        </w:rPr>
      </w:pPr>
      <w:r w:rsidRPr="00D31C39">
        <w:rPr>
          <w:rFonts w:ascii="Arial" w:hAnsi="Arial" w:cs="Arial"/>
          <w:color w:val="221F1F"/>
          <w:w w:val="105"/>
          <w:sz w:val="22"/>
          <w:szCs w:val="22"/>
        </w:rPr>
        <w:t>Date:</w:t>
      </w:r>
    </w:p>
    <w:p w14:paraId="18256A2E" w14:textId="77777777" w:rsidR="00EC391D" w:rsidRDefault="005E08A6" w:rsidP="00AA34A0">
      <w:pPr>
        <w:tabs>
          <w:tab w:val="left" w:pos="1440"/>
          <w:tab w:val="left" w:pos="3600"/>
          <w:tab w:val="left" w:pos="6075"/>
        </w:tabs>
        <w:autoSpaceDE w:val="0"/>
        <w:spacing w:before="246" w:line="253" w:lineRule="exact"/>
        <w:ind w:hanging="20"/>
        <w:rPr>
          <w:rFonts w:ascii="Arial" w:hAnsi="Arial" w:cs="Arial"/>
          <w:color w:val="221F1F"/>
          <w:w w:val="105"/>
          <w:sz w:val="22"/>
          <w:szCs w:val="22"/>
        </w:rPr>
      </w:pPr>
      <w:r w:rsidRPr="00D31C39">
        <w:rPr>
          <w:rFonts w:ascii="Arial" w:hAnsi="Arial" w:cs="Arial"/>
          <w:color w:val="221F1F"/>
          <w:w w:val="105"/>
          <w:sz w:val="22"/>
          <w:szCs w:val="22"/>
        </w:rPr>
        <w:t>Place:</w:t>
      </w:r>
    </w:p>
    <w:p w14:paraId="6E6716F6" w14:textId="77777777" w:rsidR="00EC391D" w:rsidRPr="00B05679" w:rsidRDefault="00EC391D" w:rsidP="00EC391D">
      <w:pPr>
        <w:tabs>
          <w:tab w:val="left" w:pos="1440"/>
          <w:tab w:val="left" w:pos="3600"/>
          <w:tab w:val="left" w:pos="6075"/>
        </w:tabs>
        <w:autoSpaceDE w:val="0"/>
        <w:spacing w:before="246" w:line="253" w:lineRule="exact"/>
        <w:ind w:hanging="20"/>
        <w:jc w:val="right"/>
        <w:rPr>
          <w:rFonts w:ascii="Arial" w:hAnsi="Arial" w:cs="Arial"/>
          <w:b/>
          <w:bCs/>
          <w:color w:val="000000"/>
          <w:sz w:val="22"/>
          <w:szCs w:val="22"/>
        </w:rPr>
      </w:pPr>
      <w:r>
        <w:rPr>
          <w:rFonts w:ascii="Arial" w:hAnsi="Arial" w:cs="Arial"/>
          <w:color w:val="221F1F"/>
          <w:w w:val="105"/>
          <w:sz w:val="22"/>
          <w:szCs w:val="22"/>
        </w:rPr>
        <w:br w:type="page"/>
      </w:r>
      <w:r w:rsidRPr="00B05679">
        <w:rPr>
          <w:rFonts w:ascii="Arial" w:hAnsi="Arial" w:cs="Arial"/>
          <w:b/>
          <w:bCs/>
          <w:color w:val="000000"/>
          <w:w w:val="105"/>
          <w:sz w:val="22"/>
          <w:szCs w:val="22"/>
        </w:rPr>
        <w:lastRenderedPageBreak/>
        <w:t xml:space="preserve">APPENDIX-C </w:t>
      </w:r>
    </w:p>
    <w:p w14:paraId="03E8DAAD" w14:textId="77777777" w:rsidR="00EC391D" w:rsidRPr="00B05679" w:rsidRDefault="00EC391D" w:rsidP="00EC391D">
      <w:pPr>
        <w:tabs>
          <w:tab w:val="left" w:pos="1080"/>
          <w:tab w:val="left" w:pos="1800"/>
          <w:tab w:val="left" w:pos="4320"/>
          <w:tab w:val="left" w:pos="5040"/>
        </w:tabs>
        <w:autoSpaceDE w:val="0"/>
        <w:ind w:left="1080" w:hanging="1080"/>
        <w:jc w:val="right"/>
        <w:rPr>
          <w:rFonts w:ascii="Arial" w:hAnsi="Arial" w:cs="Arial"/>
          <w:b/>
          <w:bCs/>
          <w:color w:val="000000"/>
          <w:sz w:val="22"/>
          <w:szCs w:val="22"/>
        </w:rPr>
      </w:pPr>
      <w:r w:rsidRPr="00B05679">
        <w:rPr>
          <w:rFonts w:ascii="Arial" w:hAnsi="Arial" w:cs="Arial"/>
          <w:b/>
          <w:bCs/>
          <w:color w:val="000000"/>
          <w:sz w:val="22"/>
          <w:szCs w:val="22"/>
        </w:rPr>
        <w:t>TO ATTACHMENT - 3</w:t>
      </w:r>
    </w:p>
    <w:p w14:paraId="1719C357"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olor w:val="000000"/>
          <w:sz w:val="22"/>
          <w:szCs w:val="22"/>
        </w:rPr>
      </w:pPr>
    </w:p>
    <w:p w14:paraId="5267A5B0" w14:textId="77777777" w:rsidR="00EC391D" w:rsidRPr="00D31C39" w:rsidRDefault="00EC391D" w:rsidP="00EC391D">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6D4C3CE8" w14:textId="77777777" w:rsidR="00EC391D" w:rsidRPr="00D31C39" w:rsidRDefault="00EC391D" w:rsidP="00EC391D">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20C986AC" w14:textId="77777777" w:rsidR="00EC391D" w:rsidRPr="00D31C39" w:rsidRDefault="00EC391D" w:rsidP="00EC391D">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6E4027A8" w14:textId="77777777" w:rsidR="00EC391D" w:rsidRPr="00D31C39" w:rsidRDefault="00EC391D" w:rsidP="00EC391D">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2E3E5A8F"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aps/>
          <w:color w:val="000000"/>
          <w:sz w:val="22"/>
          <w:szCs w:val="22"/>
        </w:rPr>
      </w:pPr>
    </w:p>
    <w:p w14:paraId="2924E39C"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aps/>
          <w:color w:val="000000"/>
          <w:sz w:val="22"/>
          <w:szCs w:val="22"/>
        </w:rPr>
      </w:pPr>
      <w:r w:rsidRPr="00B05679">
        <w:rPr>
          <w:rFonts w:ascii="Arial" w:hAnsi="Arial" w:cs="Arial"/>
          <w:b/>
          <w:bCs/>
          <w:caps/>
          <w:color w:val="000000"/>
          <w:sz w:val="22"/>
          <w:szCs w:val="22"/>
        </w:rPr>
        <w:t xml:space="preserve">Proforma of Certificate From the CEO/CFO of the </w:t>
      </w:r>
    </w:p>
    <w:p w14:paraId="073CB257"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olor w:val="000000"/>
          <w:sz w:val="22"/>
          <w:szCs w:val="22"/>
        </w:rPr>
      </w:pPr>
      <w:r w:rsidRPr="00B05679">
        <w:rPr>
          <w:rFonts w:ascii="Arial" w:hAnsi="Arial" w:cs="Arial"/>
          <w:b/>
          <w:bCs/>
          <w:caps/>
          <w:color w:val="000000"/>
          <w:sz w:val="22"/>
          <w:szCs w:val="22"/>
        </w:rPr>
        <w:t xml:space="preserve">Company in Accordance with </w:t>
      </w:r>
      <w:r w:rsidR="000F1145">
        <w:rPr>
          <w:rFonts w:ascii="Arial" w:hAnsi="Arial" w:cs="Arial"/>
          <w:b/>
          <w:bCs/>
          <w:caps/>
          <w:color w:val="000000"/>
          <w:sz w:val="22"/>
          <w:szCs w:val="22"/>
        </w:rPr>
        <w:t>QR</w:t>
      </w:r>
    </w:p>
    <w:p w14:paraId="3E925ED7"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olor w:val="000000"/>
          <w:sz w:val="22"/>
          <w:szCs w:val="22"/>
        </w:rPr>
      </w:pPr>
    </w:p>
    <w:p w14:paraId="104D3088"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b/>
          <w:bCs/>
          <w:color w:val="000000"/>
          <w:sz w:val="22"/>
          <w:szCs w:val="22"/>
        </w:rPr>
      </w:pPr>
      <w:r w:rsidRPr="00B05679">
        <w:rPr>
          <w:rFonts w:ascii="Arial" w:hAnsi="Arial" w:cs="Arial"/>
          <w:b/>
          <w:bCs/>
          <w:color w:val="000000"/>
          <w:sz w:val="22"/>
          <w:szCs w:val="22"/>
        </w:rPr>
        <w:t xml:space="preserve">(To be submitted by Bidder </w:t>
      </w:r>
      <w:proofErr w:type="spellStart"/>
      <w:r w:rsidRPr="00B05679">
        <w:rPr>
          <w:rFonts w:ascii="Arial" w:hAnsi="Arial" w:cs="Arial"/>
          <w:b/>
          <w:bCs/>
          <w:color w:val="000000"/>
          <w:sz w:val="22"/>
          <w:szCs w:val="22"/>
        </w:rPr>
        <w:t>alongwith</w:t>
      </w:r>
      <w:proofErr w:type="spellEnd"/>
      <w:r w:rsidRPr="00B05679">
        <w:rPr>
          <w:rFonts w:ascii="Arial" w:hAnsi="Arial" w:cs="Arial"/>
          <w:b/>
          <w:bCs/>
          <w:color w:val="000000"/>
          <w:sz w:val="22"/>
          <w:szCs w:val="22"/>
        </w:rPr>
        <w:t xml:space="preserve"> the Techno-Commercial Bid)</w:t>
      </w:r>
    </w:p>
    <w:p w14:paraId="7C4B7D63" w14:textId="77777777" w:rsidR="00EC391D" w:rsidRPr="00B05679" w:rsidRDefault="00EC391D" w:rsidP="00EC391D">
      <w:pPr>
        <w:tabs>
          <w:tab w:val="left" w:pos="1080"/>
          <w:tab w:val="left" w:pos="1800"/>
          <w:tab w:val="left" w:pos="4320"/>
          <w:tab w:val="left" w:pos="5040"/>
        </w:tabs>
        <w:autoSpaceDE w:val="0"/>
        <w:ind w:left="1080" w:hanging="1080"/>
        <w:jc w:val="center"/>
        <w:rPr>
          <w:rFonts w:ascii="Arial" w:hAnsi="Arial" w:cs="Arial"/>
          <w:color w:val="000000"/>
          <w:sz w:val="22"/>
          <w:szCs w:val="22"/>
        </w:rPr>
      </w:pPr>
    </w:p>
    <w:p w14:paraId="771630B4" w14:textId="77777777" w:rsidR="00EC391D" w:rsidRPr="00D31C39" w:rsidRDefault="00EC391D" w:rsidP="00EC391D">
      <w:pPr>
        <w:tabs>
          <w:tab w:val="left" w:pos="720"/>
          <w:tab w:val="left" w:pos="1440"/>
          <w:tab w:val="left" w:pos="4320"/>
          <w:tab w:val="left" w:pos="5040"/>
          <w:tab w:val="left" w:pos="7200"/>
          <w:tab w:val="left" w:pos="7380"/>
        </w:tabs>
        <w:autoSpaceDE w:val="0"/>
        <w:rPr>
          <w:rFonts w:ascii="Arial" w:hAnsi="Arial" w:cs="Arial"/>
          <w:sz w:val="22"/>
          <w:szCs w:val="22"/>
        </w:rPr>
      </w:pPr>
      <w:r w:rsidRPr="00D31C39">
        <w:rPr>
          <w:rFonts w:ascii="Arial" w:hAnsi="Arial" w:cs="Arial"/>
          <w:sz w:val="22"/>
          <w:szCs w:val="22"/>
        </w:rPr>
        <w:t>Ref.</w:t>
      </w:r>
      <w:r w:rsidRPr="00D31C39">
        <w:rPr>
          <w:rFonts w:ascii="Arial" w:hAnsi="Arial" w:cs="Arial"/>
          <w:sz w:val="22"/>
          <w:szCs w:val="22"/>
        </w:rPr>
        <w:tab/>
        <w:t>:</w:t>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r>
      <w:proofErr w:type="gramStart"/>
      <w:r w:rsidRPr="00D31C39">
        <w:rPr>
          <w:rFonts w:ascii="Arial" w:hAnsi="Arial" w:cs="Arial"/>
          <w:sz w:val="22"/>
          <w:szCs w:val="22"/>
        </w:rPr>
        <w:t>Date :</w:t>
      </w:r>
      <w:proofErr w:type="gramEnd"/>
    </w:p>
    <w:p w14:paraId="29575F68" w14:textId="77777777" w:rsidR="00EC391D" w:rsidRPr="00D31C39" w:rsidRDefault="00EC391D" w:rsidP="00EC391D">
      <w:pPr>
        <w:tabs>
          <w:tab w:val="left" w:pos="720"/>
          <w:tab w:val="left" w:pos="1440"/>
          <w:tab w:val="left" w:pos="4320"/>
          <w:tab w:val="left" w:pos="5040"/>
          <w:tab w:val="left" w:pos="7200"/>
          <w:tab w:val="left" w:pos="7380"/>
        </w:tabs>
        <w:autoSpaceDE w:val="0"/>
        <w:rPr>
          <w:rFonts w:ascii="Arial" w:hAnsi="Arial" w:cs="Arial"/>
          <w:sz w:val="22"/>
          <w:szCs w:val="22"/>
        </w:rPr>
      </w:pPr>
    </w:p>
    <w:p w14:paraId="17F3CF8E" w14:textId="77777777" w:rsidR="00EC391D" w:rsidRDefault="00EC391D" w:rsidP="00EC391D">
      <w:pPr>
        <w:tabs>
          <w:tab w:val="left" w:pos="1080"/>
          <w:tab w:val="left" w:pos="1800"/>
          <w:tab w:val="left" w:pos="4320"/>
          <w:tab w:val="left" w:pos="5040"/>
        </w:tabs>
        <w:autoSpaceDE w:val="0"/>
        <w:ind w:left="1080" w:hanging="1080"/>
        <w:rPr>
          <w:rFonts w:ascii="Arial" w:hAnsi="Arial" w:cs="Arial"/>
          <w:sz w:val="22"/>
          <w:szCs w:val="22"/>
        </w:rPr>
      </w:pPr>
      <w:r>
        <w:rPr>
          <w:rFonts w:ascii="Arial" w:hAnsi="Arial" w:cs="Arial"/>
          <w:sz w:val="22"/>
          <w:szCs w:val="22"/>
        </w:rPr>
        <w:t>To</w:t>
      </w:r>
    </w:p>
    <w:p w14:paraId="28B287A0" w14:textId="77777777" w:rsidR="00DD02B4" w:rsidRPr="00D31C39" w:rsidRDefault="00DD02B4" w:rsidP="00DD02B4">
      <w:pPr>
        <w:tabs>
          <w:tab w:val="left" w:pos="1440"/>
          <w:tab w:val="left" w:pos="2160"/>
          <w:tab w:val="left" w:pos="2880"/>
        </w:tabs>
        <w:rPr>
          <w:rFonts w:ascii="Arial" w:hAnsi="Arial" w:cs="Arial"/>
          <w:b/>
          <w:bCs/>
          <w:color w:val="000000"/>
          <w:sz w:val="22"/>
          <w:szCs w:val="22"/>
        </w:rPr>
      </w:pPr>
      <w:r>
        <w:rPr>
          <w:rFonts w:ascii="Arial" w:hAnsi="Arial" w:cs="Arial"/>
          <w:b/>
          <w:bCs/>
          <w:color w:val="000000"/>
          <w:sz w:val="22"/>
          <w:szCs w:val="22"/>
        </w:rPr>
        <w:t xml:space="preserve">DGM </w:t>
      </w:r>
      <w:r>
        <w:rPr>
          <w:rFonts w:ascii="Arial" w:hAnsi="Arial"/>
          <w:b/>
          <w:bCs/>
          <w:sz w:val="22"/>
          <w:szCs w:val="22"/>
        </w:rPr>
        <w:t>C&amp;M</w:t>
      </w:r>
    </w:p>
    <w:p w14:paraId="6409D9F1" w14:textId="77777777" w:rsidR="00DD02B4" w:rsidRDefault="00DD02B4" w:rsidP="00DD02B4">
      <w:pPr>
        <w:jc w:val="both"/>
        <w:rPr>
          <w:rFonts w:ascii="Arial" w:hAnsi="Arial"/>
          <w:b/>
          <w:bCs/>
          <w:sz w:val="22"/>
          <w:szCs w:val="22"/>
        </w:rPr>
      </w:pPr>
      <w:r>
        <w:rPr>
          <w:rFonts w:ascii="Arial" w:hAnsi="Arial"/>
          <w:b/>
          <w:bCs/>
          <w:sz w:val="22"/>
          <w:szCs w:val="22"/>
        </w:rPr>
        <w:t>BRBCL</w:t>
      </w:r>
      <w:r w:rsidRPr="002622EF">
        <w:rPr>
          <w:rFonts w:ascii="Arial" w:hAnsi="Arial"/>
          <w:b/>
          <w:bCs/>
          <w:sz w:val="22"/>
          <w:szCs w:val="22"/>
        </w:rPr>
        <w:t xml:space="preserve"> </w:t>
      </w:r>
    </w:p>
    <w:p w14:paraId="68FAE411" w14:textId="77777777" w:rsidR="00DD02B4" w:rsidRDefault="00DD02B4" w:rsidP="00DD02B4">
      <w:pPr>
        <w:jc w:val="both"/>
        <w:rPr>
          <w:rFonts w:ascii="Arial" w:hAnsi="Arial"/>
          <w:b/>
          <w:bCs/>
          <w:sz w:val="22"/>
          <w:szCs w:val="22"/>
        </w:rPr>
      </w:pPr>
      <w:r>
        <w:rPr>
          <w:rFonts w:ascii="Arial" w:hAnsi="Arial"/>
          <w:b/>
          <w:bCs/>
          <w:sz w:val="22"/>
          <w:szCs w:val="22"/>
        </w:rPr>
        <w:t xml:space="preserve">NTPC </w:t>
      </w:r>
      <w:proofErr w:type="spellStart"/>
      <w:r>
        <w:rPr>
          <w:rFonts w:ascii="Arial" w:hAnsi="Arial"/>
          <w:b/>
          <w:bCs/>
          <w:sz w:val="22"/>
          <w:szCs w:val="22"/>
        </w:rPr>
        <w:t>Nabinagar</w:t>
      </w:r>
      <w:proofErr w:type="spellEnd"/>
    </w:p>
    <w:p w14:paraId="4955E793" w14:textId="7C0C4121" w:rsidR="008675A2" w:rsidRPr="0007549A" w:rsidRDefault="00DD02B4" w:rsidP="00DD02B4">
      <w:pPr>
        <w:jc w:val="both"/>
        <w:rPr>
          <w:rFonts w:ascii="Arial" w:hAnsi="Arial"/>
          <w:b/>
          <w:bCs/>
          <w:sz w:val="22"/>
          <w:szCs w:val="22"/>
        </w:rPr>
      </w:pPr>
      <w:r>
        <w:rPr>
          <w:rFonts w:ascii="Arial" w:hAnsi="Arial"/>
          <w:b/>
          <w:bCs/>
          <w:sz w:val="22"/>
          <w:szCs w:val="22"/>
        </w:rPr>
        <w:t>Aurangabad Bihar 824303</w:t>
      </w:r>
    </w:p>
    <w:p w14:paraId="0AC66FE2" w14:textId="77777777" w:rsidR="00EC391D" w:rsidRPr="00B05679" w:rsidRDefault="00EC391D" w:rsidP="00EC391D">
      <w:pPr>
        <w:pStyle w:val="col-2"/>
        <w:rPr>
          <w:rFonts w:ascii="Helvetica" w:hAnsi="Helvetica" w:cs="Helvetica"/>
          <w:color w:val="000000"/>
        </w:rPr>
      </w:pPr>
    </w:p>
    <w:p w14:paraId="79BEF1B0" w14:textId="77777777" w:rsidR="00EC391D" w:rsidRPr="00B05679" w:rsidRDefault="00EC391D" w:rsidP="00EC391D">
      <w:pPr>
        <w:pStyle w:val="col-4"/>
        <w:tabs>
          <w:tab w:val="left" w:pos="3240"/>
          <w:tab w:val="left" w:pos="3960"/>
        </w:tabs>
        <w:rPr>
          <w:color w:val="000000"/>
          <w:sz w:val="22"/>
          <w:szCs w:val="22"/>
        </w:rPr>
      </w:pPr>
      <w:r w:rsidRPr="00B05679">
        <w:rPr>
          <w:b/>
          <w:bCs/>
          <w:color w:val="000000"/>
          <w:sz w:val="22"/>
          <w:szCs w:val="22"/>
        </w:rPr>
        <w:t>Dear Sirs,</w:t>
      </w:r>
    </w:p>
    <w:p w14:paraId="2D4ADCCF" w14:textId="77777777" w:rsidR="00EC391D" w:rsidRPr="00B05679" w:rsidRDefault="00EC391D" w:rsidP="00EC391D">
      <w:pPr>
        <w:pStyle w:val="col-2"/>
        <w:rPr>
          <w:color w:val="000000"/>
          <w:sz w:val="22"/>
          <w:szCs w:val="22"/>
        </w:rPr>
      </w:pPr>
    </w:p>
    <w:p w14:paraId="2C05AC05" w14:textId="77777777" w:rsidR="00EC391D" w:rsidRPr="00B05679" w:rsidRDefault="00EC391D" w:rsidP="00EC391D">
      <w:pPr>
        <w:pStyle w:val="col-2"/>
        <w:tabs>
          <w:tab w:val="left" w:pos="720"/>
          <w:tab w:val="left" w:pos="2160"/>
        </w:tabs>
        <w:ind w:left="720" w:hanging="720"/>
        <w:rPr>
          <w:color w:val="000000"/>
          <w:sz w:val="22"/>
          <w:szCs w:val="22"/>
        </w:rPr>
      </w:pPr>
      <w:r w:rsidRPr="00B05679">
        <w:rPr>
          <w:b/>
          <w:bCs/>
          <w:color w:val="000000"/>
          <w:sz w:val="22"/>
          <w:szCs w:val="22"/>
        </w:rPr>
        <w:t>1.0</w:t>
      </w:r>
      <w:r w:rsidRPr="00B05679">
        <w:rPr>
          <w:b/>
          <w:bCs/>
          <w:color w:val="000000"/>
          <w:sz w:val="22"/>
          <w:szCs w:val="22"/>
        </w:rPr>
        <w:tab/>
      </w:r>
      <w:r w:rsidRPr="00B05679">
        <w:rPr>
          <w:color w:val="000000"/>
          <w:sz w:val="22"/>
          <w:szCs w:val="22"/>
        </w:rPr>
        <w:t xml:space="preserve">I, Mr. ............................... (CEO of the Company / CFO of the Company)* confirm and undertake that the Financial results of the company for the preceding financial year to be submitted in respect of the bidder as part of the bid reference no. ............................... dated ........................... are under audit as on the date of Techno-Commercial Bid Opening for </w:t>
      </w:r>
      <w:r w:rsidRPr="004044E5">
        <w:rPr>
          <w:sz w:val="22"/>
          <w:szCs w:val="22"/>
        </w:rPr>
        <w:t>“</w:t>
      </w:r>
      <w:r>
        <w:rPr>
          <w:sz w:val="22"/>
          <w:szCs w:val="22"/>
        </w:rPr>
        <w:t>…………..Name of Package…………</w:t>
      </w:r>
      <w:r w:rsidRPr="004044E5">
        <w:rPr>
          <w:sz w:val="22"/>
          <w:szCs w:val="22"/>
        </w:rPr>
        <w:t>”</w:t>
      </w:r>
      <w:r w:rsidRPr="00B05679">
        <w:rPr>
          <w:color w:val="000000"/>
          <w:sz w:val="22"/>
          <w:szCs w:val="22"/>
        </w:rPr>
        <w:t xml:space="preserve"> and the certificate from the practicing chartered accountant certifying the financial parameters for the preceding financial year is not available.</w:t>
      </w:r>
    </w:p>
    <w:p w14:paraId="70A505D8" w14:textId="77777777" w:rsidR="00EC391D" w:rsidRPr="00B05679" w:rsidRDefault="00EC391D" w:rsidP="00EC391D">
      <w:pPr>
        <w:pStyle w:val="col-2"/>
        <w:tabs>
          <w:tab w:val="left" w:pos="720"/>
          <w:tab w:val="left" w:pos="2160"/>
        </w:tabs>
        <w:ind w:left="720" w:hanging="720"/>
        <w:rPr>
          <w:color w:val="000000"/>
          <w:sz w:val="22"/>
          <w:szCs w:val="22"/>
        </w:rPr>
      </w:pPr>
    </w:p>
    <w:p w14:paraId="05DE1AFF" w14:textId="77777777" w:rsidR="00EC391D" w:rsidRPr="00B05679" w:rsidRDefault="00EC391D" w:rsidP="00EC391D">
      <w:pPr>
        <w:pStyle w:val="col-2"/>
        <w:tabs>
          <w:tab w:val="left" w:pos="720"/>
          <w:tab w:val="left" w:pos="2160"/>
        </w:tabs>
        <w:ind w:left="720" w:hanging="720"/>
        <w:rPr>
          <w:color w:val="000000"/>
          <w:sz w:val="22"/>
          <w:szCs w:val="22"/>
        </w:rPr>
      </w:pPr>
    </w:p>
    <w:p w14:paraId="34BE4EED" w14:textId="77777777" w:rsidR="00EC391D" w:rsidRPr="00B05679" w:rsidRDefault="00EC391D" w:rsidP="00EC391D">
      <w:pPr>
        <w:pStyle w:val="col-2"/>
        <w:tabs>
          <w:tab w:val="left" w:pos="720"/>
          <w:tab w:val="left" w:pos="2160"/>
        </w:tabs>
        <w:ind w:left="720" w:hanging="720"/>
        <w:rPr>
          <w:color w:val="000000"/>
          <w:sz w:val="22"/>
          <w:szCs w:val="22"/>
        </w:rPr>
      </w:pPr>
      <w:r w:rsidRPr="00B05679">
        <w:rPr>
          <w:color w:val="000000"/>
          <w:sz w:val="22"/>
          <w:szCs w:val="22"/>
        </w:rPr>
        <w:t xml:space="preserve">                                                                                                                Yours faithfully</w:t>
      </w:r>
    </w:p>
    <w:p w14:paraId="03E6ACF9" w14:textId="77777777" w:rsidR="00EC391D" w:rsidRPr="00B05679" w:rsidRDefault="00EC391D" w:rsidP="00EC391D">
      <w:pPr>
        <w:pStyle w:val="col-2"/>
        <w:tabs>
          <w:tab w:val="left" w:pos="720"/>
          <w:tab w:val="left" w:pos="2160"/>
        </w:tabs>
        <w:ind w:left="720" w:hanging="720"/>
        <w:jc w:val="right"/>
        <w:rPr>
          <w:color w:val="000000"/>
          <w:sz w:val="22"/>
          <w:szCs w:val="22"/>
        </w:rPr>
      </w:pPr>
    </w:p>
    <w:p w14:paraId="43867BE3" w14:textId="77777777" w:rsidR="00EC391D" w:rsidRPr="00B05679" w:rsidRDefault="00EC391D" w:rsidP="00EC391D">
      <w:pPr>
        <w:pStyle w:val="col-2"/>
        <w:tabs>
          <w:tab w:val="left" w:pos="720"/>
          <w:tab w:val="left" w:pos="2160"/>
        </w:tabs>
        <w:ind w:left="720" w:hanging="720"/>
        <w:rPr>
          <w:color w:val="000000"/>
          <w:sz w:val="22"/>
          <w:szCs w:val="22"/>
        </w:rPr>
      </w:pPr>
      <w:r w:rsidRPr="00B05679">
        <w:rPr>
          <w:color w:val="000000"/>
          <w:sz w:val="22"/>
          <w:szCs w:val="22"/>
        </w:rPr>
        <w:tab/>
      </w:r>
      <w:r w:rsidRPr="00B05679">
        <w:rPr>
          <w:color w:val="000000"/>
          <w:sz w:val="22"/>
          <w:szCs w:val="22"/>
        </w:rPr>
        <w:tab/>
      </w:r>
      <w:r w:rsidRPr="00B05679">
        <w:rPr>
          <w:color w:val="000000"/>
          <w:sz w:val="22"/>
          <w:szCs w:val="22"/>
        </w:rPr>
        <w:tab/>
      </w:r>
      <w:r w:rsidRPr="00B05679">
        <w:rPr>
          <w:color w:val="000000"/>
          <w:sz w:val="22"/>
          <w:szCs w:val="22"/>
        </w:rPr>
        <w:tab/>
      </w:r>
      <w:r w:rsidRPr="00B05679">
        <w:rPr>
          <w:color w:val="000000"/>
          <w:sz w:val="22"/>
          <w:szCs w:val="22"/>
        </w:rPr>
        <w:tab/>
      </w:r>
      <w:r w:rsidRPr="00B05679">
        <w:rPr>
          <w:color w:val="000000"/>
          <w:sz w:val="22"/>
          <w:szCs w:val="22"/>
        </w:rPr>
        <w:tab/>
      </w:r>
      <w:r w:rsidRPr="00B05679">
        <w:rPr>
          <w:color w:val="000000"/>
          <w:sz w:val="22"/>
          <w:szCs w:val="22"/>
        </w:rPr>
        <w:tab/>
        <w:t>(Signature)</w:t>
      </w:r>
    </w:p>
    <w:p w14:paraId="194B8C7B" w14:textId="77777777" w:rsidR="00EC391D" w:rsidRPr="00B05679" w:rsidRDefault="00EC391D" w:rsidP="00EC391D">
      <w:pPr>
        <w:pStyle w:val="col-2"/>
        <w:tabs>
          <w:tab w:val="left" w:pos="720"/>
          <w:tab w:val="left" w:pos="2160"/>
        </w:tabs>
        <w:ind w:left="720" w:hanging="720"/>
        <w:rPr>
          <w:color w:val="000000"/>
          <w:sz w:val="22"/>
          <w:szCs w:val="22"/>
        </w:rPr>
      </w:pPr>
    </w:p>
    <w:p w14:paraId="02591C6F" w14:textId="77777777" w:rsidR="00EC391D" w:rsidRPr="00B05679" w:rsidRDefault="00EC391D" w:rsidP="00EC391D">
      <w:pPr>
        <w:pStyle w:val="col-2"/>
        <w:tabs>
          <w:tab w:val="left" w:pos="720"/>
          <w:tab w:val="left" w:pos="2160"/>
        </w:tabs>
        <w:ind w:left="720" w:hanging="720"/>
        <w:rPr>
          <w:b/>
          <w:bCs/>
          <w:color w:val="000000"/>
          <w:sz w:val="22"/>
          <w:szCs w:val="22"/>
        </w:rPr>
      </w:pPr>
    </w:p>
    <w:p w14:paraId="2FA48852" w14:textId="77777777" w:rsidR="00EC391D" w:rsidRPr="00B05679" w:rsidRDefault="00EC391D" w:rsidP="00EC391D">
      <w:pPr>
        <w:autoSpaceDE w:val="0"/>
        <w:jc w:val="both"/>
        <w:rPr>
          <w:color w:val="000000"/>
          <w:sz w:val="22"/>
          <w:szCs w:val="22"/>
        </w:rPr>
      </w:pPr>
      <w:r w:rsidRPr="00B05679">
        <w:rPr>
          <w:rFonts w:ascii="Arial" w:hAnsi="Arial" w:cs="Arial"/>
          <w:color w:val="000000"/>
          <w:sz w:val="22"/>
          <w:szCs w:val="22"/>
        </w:rPr>
        <w:t>Date</w:t>
      </w:r>
      <w:r w:rsidRPr="00B05679">
        <w:rPr>
          <w:rFonts w:ascii="Arial" w:hAnsi="Arial" w:cs="Arial"/>
          <w:color w:val="000000"/>
          <w:sz w:val="22"/>
          <w:szCs w:val="22"/>
        </w:rPr>
        <w:tab/>
        <w:t>:</w:t>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t xml:space="preserve">(Name &amp; </w:t>
      </w:r>
      <w:proofErr w:type="gramStart"/>
      <w:r w:rsidRPr="00B05679">
        <w:rPr>
          <w:rFonts w:ascii="Arial" w:hAnsi="Arial" w:cs="Arial"/>
          <w:color w:val="000000"/>
          <w:sz w:val="22"/>
          <w:szCs w:val="22"/>
        </w:rPr>
        <w:t>Designation)..........................................</w:t>
      </w:r>
      <w:proofErr w:type="gramEnd"/>
    </w:p>
    <w:p w14:paraId="560E7BE5" w14:textId="77777777" w:rsidR="00EC391D" w:rsidRPr="00B05679" w:rsidRDefault="00EC391D" w:rsidP="00EC391D">
      <w:pPr>
        <w:pStyle w:val="col-2"/>
        <w:spacing w:line="180" w:lineRule="atLeast"/>
        <w:rPr>
          <w:color w:val="000000"/>
          <w:sz w:val="22"/>
          <w:szCs w:val="22"/>
        </w:rPr>
      </w:pPr>
    </w:p>
    <w:p w14:paraId="04B3E353" w14:textId="77777777" w:rsidR="00EC391D" w:rsidRPr="00B05679" w:rsidRDefault="00EC391D" w:rsidP="00EC391D">
      <w:pPr>
        <w:autoSpaceDE w:val="0"/>
        <w:jc w:val="both"/>
        <w:rPr>
          <w:color w:val="000000"/>
          <w:sz w:val="22"/>
          <w:szCs w:val="22"/>
        </w:rPr>
      </w:pPr>
      <w:r w:rsidRPr="00B05679">
        <w:rPr>
          <w:rFonts w:ascii="Arial" w:hAnsi="Arial" w:cs="Arial"/>
          <w:color w:val="000000"/>
          <w:sz w:val="22"/>
          <w:szCs w:val="22"/>
        </w:rPr>
        <w:t>Place</w:t>
      </w:r>
      <w:r w:rsidRPr="00B05679">
        <w:rPr>
          <w:rFonts w:ascii="Arial" w:hAnsi="Arial" w:cs="Arial"/>
          <w:color w:val="000000"/>
          <w:sz w:val="22"/>
          <w:szCs w:val="22"/>
        </w:rPr>
        <w:tab/>
        <w:t>:</w:t>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t>(Name of the Company) ...........................</w:t>
      </w:r>
    </w:p>
    <w:p w14:paraId="0424A68C" w14:textId="77777777" w:rsidR="00EC391D" w:rsidRPr="00B05679" w:rsidRDefault="00EC391D" w:rsidP="00EC391D">
      <w:pPr>
        <w:pStyle w:val="col-2"/>
        <w:spacing w:line="180" w:lineRule="atLeast"/>
        <w:rPr>
          <w:color w:val="000000"/>
          <w:sz w:val="22"/>
          <w:szCs w:val="22"/>
        </w:rPr>
      </w:pPr>
    </w:p>
    <w:p w14:paraId="0D15EF9A" w14:textId="77777777" w:rsidR="00EC391D" w:rsidRPr="00B05679" w:rsidRDefault="00EC391D" w:rsidP="00EC391D">
      <w:pPr>
        <w:autoSpaceDE w:val="0"/>
        <w:jc w:val="both"/>
        <w:rPr>
          <w:rFonts w:ascii="Arial" w:hAnsi="Arial" w:cs="Arial"/>
          <w:color w:val="000000"/>
          <w:sz w:val="22"/>
          <w:szCs w:val="22"/>
        </w:rPr>
      </w:pP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r>
      <w:r w:rsidRPr="00B05679">
        <w:rPr>
          <w:rFonts w:ascii="Arial" w:hAnsi="Arial" w:cs="Arial"/>
          <w:color w:val="000000"/>
          <w:sz w:val="22"/>
          <w:szCs w:val="22"/>
        </w:rPr>
        <w:tab/>
        <w:t>(Seal of Company) .....................................</w:t>
      </w:r>
    </w:p>
    <w:p w14:paraId="1D9596E7" w14:textId="77777777" w:rsidR="00EC391D" w:rsidRPr="00B05679" w:rsidRDefault="00EC391D" w:rsidP="00EC391D">
      <w:pPr>
        <w:autoSpaceDE w:val="0"/>
        <w:jc w:val="both"/>
        <w:rPr>
          <w:rFonts w:ascii="Arial" w:hAnsi="Arial" w:cs="Arial"/>
          <w:color w:val="000000"/>
          <w:sz w:val="22"/>
          <w:szCs w:val="22"/>
        </w:rPr>
      </w:pPr>
    </w:p>
    <w:p w14:paraId="0ECAD8FD" w14:textId="77777777" w:rsidR="00EC391D" w:rsidRPr="00B05679" w:rsidRDefault="00EC391D" w:rsidP="00EC391D">
      <w:pPr>
        <w:autoSpaceDE w:val="0"/>
        <w:jc w:val="both"/>
        <w:rPr>
          <w:rFonts w:ascii="Arial" w:hAnsi="Arial" w:cs="Arial"/>
          <w:b/>
          <w:bCs/>
          <w:color w:val="000000"/>
          <w:w w:val="105"/>
          <w:sz w:val="22"/>
          <w:szCs w:val="22"/>
        </w:rPr>
      </w:pPr>
      <w:proofErr w:type="gramStart"/>
      <w:r w:rsidRPr="00B05679">
        <w:rPr>
          <w:rFonts w:ascii="Arial" w:hAnsi="Arial" w:cs="Arial"/>
          <w:b/>
          <w:bCs/>
          <w:color w:val="000000"/>
          <w:sz w:val="22"/>
          <w:szCs w:val="22"/>
        </w:rPr>
        <w:t>Note :</w:t>
      </w:r>
      <w:proofErr w:type="gramEnd"/>
      <w:r w:rsidRPr="00B05679">
        <w:rPr>
          <w:rFonts w:ascii="Arial" w:hAnsi="Arial" w:cs="Arial"/>
          <w:b/>
          <w:bCs/>
          <w:color w:val="000000"/>
          <w:sz w:val="22"/>
          <w:szCs w:val="22"/>
        </w:rPr>
        <w:tab/>
      </w:r>
      <w:r w:rsidRPr="00B05679">
        <w:rPr>
          <w:rFonts w:ascii="Arial" w:hAnsi="Arial" w:cs="Arial"/>
          <w:b/>
          <w:bCs/>
          <w:color w:val="000000"/>
          <w:sz w:val="22"/>
          <w:szCs w:val="22"/>
        </w:rPr>
        <w:tab/>
        <w:t>*</w:t>
      </w:r>
      <w:r w:rsidRPr="00B05679">
        <w:rPr>
          <w:rFonts w:ascii="Arial" w:hAnsi="Arial" w:cs="Arial"/>
          <w:color w:val="000000"/>
          <w:sz w:val="22"/>
          <w:szCs w:val="22"/>
        </w:rPr>
        <w:t>Strike off whichever is not applicable.</w:t>
      </w:r>
    </w:p>
    <w:p w14:paraId="16F316D0" w14:textId="77777777" w:rsidR="00EF180E" w:rsidRPr="00D31C39" w:rsidRDefault="005E08A6" w:rsidP="00AA34A0">
      <w:pPr>
        <w:tabs>
          <w:tab w:val="left" w:pos="1440"/>
          <w:tab w:val="left" w:pos="3600"/>
          <w:tab w:val="left" w:pos="6075"/>
        </w:tabs>
        <w:autoSpaceDE w:val="0"/>
        <w:spacing w:before="246" w:line="253" w:lineRule="exact"/>
        <w:ind w:hanging="20"/>
        <w:rPr>
          <w:b/>
          <w:bCs/>
          <w:strike/>
          <w:color w:val="000000"/>
          <w:sz w:val="22"/>
          <w:szCs w:val="22"/>
        </w:rPr>
      </w:pPr>
      <w:r w:rsidRPr="00D31C39">
        <w:rPr>
          <w:b/>
          <w:bCs/>
          <w:color w:val="000000"/>
          <w:sz w:val="22"/>
          <w:szCs w:val="22"/>
        </w:rPr>
        <w:br w:type="page"/>
      </w:r>
    </w:p>
    <w:p w14:paraId="06BEE62F" w14:textId="77777777" w:rsidR="005E08A6" w:rsidRPr="00D31C39" w:rsidRDefault="005E08A6" w:rsidP="00810885">
      <w:pPr>
        <w:tabs>
          <w:tab w:val="left" w:pos="1080"/>
          <w:tab w:val="left" w:pos="5760"/>
        </w:tabs>
        <w:autoSpaceDE w:val="0"/>
        <w:autoSpaceDN w:val="0"/>
        <w:adjustRightInd w:val="0"/>
        <w:ind w:left="1440" w:hanging="1440"/>
        <w:jc w:val="both"/>
        <w:rPr>
          <w:strike/>
          <w:color w:val="000000"/>
          <w:sz w:val="22"/>
          <w:szCs w:val="22"/>
        </w:rPr>
      </w:pPr>
    </w:p>
    <w:p w14:paraId="64914A86" w14:textId="77777777" w:rsidR="005E08A6" w:rsidRPr="00D31C39" w:rsidRDefault="005E08A6" w:rsidP="003322F5">
      <w:pPr>
        <w:tabs>
          <w:tab w:val="left" w:pos="1080"/>
          <w:tab w:val="left" w:pos="1800"/>
          <w:tab w:val="left" w:pos="4320"/>
          <w:tab w:val="left" w:pos="5040"/>
        </w:tabs>
        <w:autoSpaceDE w:val="0"/>
        <w:autoSpaceDN w:val="0"/>
        <w:adjustRightInd w:val="0"/>
        <w:ind w:left="1080" w:hanging="1080"/>
        <w:jc w:val="right"/>
        <w:rPr>
          <w:rFonts w:ascii="Arial" w:hAnsi="Arial" w:cs="Arial"/>
          <w:b/>
          <w:bCs/>
          <w:color w:val="000000"/>
          <w:sz w:val="22"/>
          <w:szCs w:val="22"/>
        </w:rPr>
      </w:pPr>
      <w:r w:rsidRPr="00D31C39">
        <w:rPr>
          <w:rFonts w:ascii="Arial" w:hAnsi="Arial" w:cs="Arial"/>
          <w:b/>
          <w:bCs/>
          <w:color w:val="000000"/>
          <w:sz w:val="22"/>
          <w:szCs w:val="22"/>
        </w:rPr>
        <w:t>ATTACHMENT – 3B</w:t>
      </w:r>
    </w:p>
    <w:p w14:paraId="34E4F263" w14:textId="77777777" w:rsidR="005E08A6" w:rsidRPr="00D31C39" w:rsidRDefault="005E08A6" w:rsidP="003322F5">
      <w:pPr>
        <w:tabs>
          <w:tab w:val="center" w:pos="6120"/>
          <w:tab w:val="center" w:pos="8700"/>
        </w:tabs>
        <w:autoSpaceDE w:val="0"/>
        <w:autoSpaceDN w:val="0"/>
        <w:adjustRightInd w:val="0"/>
        <w:ind w:left="120"/>
        <w:jc w:val="right"/>
        <w:rPr>
          <w:rFonts w:ascii="Arial" w:hAnsi="Arial" w:cs="Arial"/>
          <w:b/>
          <w:bCs/>
          <w:color w:val="000000"/>
          <w:sz w:val="22"/>
          <w:szCs w:val="22"/>
        </w:rPr>
      </w:pPr>
      <w:r w:rsidRPr="00D31C39">
        <w:rPr>
          <w:rFonts w:ascii="Arial" w:hAnsi="Arial" w:cs="Arial"/>
          <w:b/>
          <w:bCs/>
          <w:color w:val="000000"/>
          <w:sz w:val="22"/>
          <w:szCs w:val="22"/>
        </w:rPr>
        <w:t xml:space="preserve"> Page 1 OF 1</w:t>
      </w:r>
    </w:p>
    <w:p w14:paraId="4E339588" w14:textId="77777777" w:rsidR="005E08A6" w:rsidRPr="00D31C39" w:rsidRDefault="005E08A6" w:rsidP="003322F5">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rPr>
      </w:pPr>
    </w:p>
    <w:p w14:paraId="2BFC6CE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0DE9D1DA"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5E24511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3246CDD9"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w:t>
      </w:r>
      <w:r w:rsidR="0079047C" w:rsidRPr="00D31C39">
        <w:rPr>
          <w:rFonts w:ascii="Arial" w:hAnsi="Arial" w:cs="Arial"/>
          <w:b/>
          <w:bCs/>
          <w:color w:val="000000"/>
          <w:sz w:val="22"/>
          <w:szCs w:val="22"/>
          <w:lang w:val="en-US"/>
        </w:rPr>
        <w:t>…………</w:t>
      </w:r>
      <w:r w:rsidRPr="00D31C39">
        <w:rPr>
          <w:rFonts w:ascii="Arial" w:hAnsi="Arial" w:cs="Arial"/>
          <w:b/>
          <w:bCs/>
          <w:color w:val="000000"/>
          <w:sz w:val="22"/>
          <w:szCs w:val="22"/>
          <w:lang w:val="en-US"/>
        </w:rPr>
        <w:t xml:space="preserve">  POWER PROJECT, </w:t>
      </w:r>
    </w:p>
    <w:p w14:paraId="6153BB0C"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643BA48F"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CS-………………</w:t>
      </w:r>
    </w:p>
    <w:p w14:paraId="5F24DCB0" w14:textId="77777777" w:rsidR="00A034B2" w:rsidRPr="00D31C39" w:rsidRDefault="00A034B2" w:rsidP="00A034B2">
      <w:pPr>
        <w:tabs>
          <w:tab w:val="left" w:pos="1080"/>
          <w:tab w:val="left" w:pos="1800"/>
          <w:tab w:val="left" w:pos="4320"/>
          <w:tab w:val="left" w:pos="5040"/>
        </w:tabs>
        <w:autoSpaceDE w:val="0"/>
        <w:ind w:left="1080" w:hanging="1080"/>
        <w:jc w:val="center"/>
        <w:rPr>
          <w:rFonts w:ascii="Arial" w:hAnsi="Arial" w:cs="Arial"/>
          <w:b/>
          <w:bCs/>
          <w:sz w:val="22"/>
          <w:szCs w:val="22"/>
        </w:rPr>
      </w:pPr>
    </w:p>
    <w:p w14:paraId="24332481" w14:textId="77777777" w:rsidR="005E08A6" w:rsidRPr="00D31C39" w:rsidRDefault="005E08A6" w:rsidP="003322F5">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rPr>
      </w:pPr>
      <w:r w:rsidRPr="00D31C39">
        <w:rPr>
          <w:rFonts w:ascii="Arial" w:hAnsi="Arial" w:cs="Arial"/>
          <w:b/>
          <w:bCs/>
          <w:color w:val="000000"/>
          <w:sz w:val="22"/>
          <w:szCs w:val="22"/>
        </w:rPr>
        <w:t xml:space="preserve"> (Details regarding anticipation of change in ownership)</w:t>
      </w:r>
    </w:p>
    <w:p w14:paraId="590C372A" w14:textId="77777777" w:rsidR="005E08A6" w:rsidRPr="00D31C39" w:rsidRDefault="005E08A6" w:rsidP="003322F5">
      <w:pPr>
        <w:tabs>
          <w:tab w:val="left" w:pos="1080"/>
          <w:tab w:val="left" w:pos="1800"/>
          <w:tab w:val="left" w:pos="4320"/>
          <w:tab w:val="left" w:pos="5040"/>
        </w:tabs>
        <w:autoSpaceDE w:val="0"/>
        <w:autoSpaceDN w:val="0"/>
        <w:adjustRightInd w:val="0"/>
        <w:ind w:left="1080" w:hanging="1080"/>
        <w:jc w:val="center"/>
        <w:rPr>
          <w:b/>
          <w:bCs/>
          <w:color w:val="000000"/>
          <w:sz w:val="22"/>
          <w:szCs w:val="22"/>
        </w:rPr>
      </w:pPr>
    </w:p>
    <w:p w14:paraId="44AD18FB" w14:textId="77777777" w:rsidR="005E08A6" w:rsidRPr="00D31C39" w:rsidRDefault="005E08A6" w:rsidP="003322F5">
      <w:pPr>
        <w:tabs>
          <w:tab w:val="left" w:pos="1080"/>
          <w:tab w:val="left" w:pos="1800"/>
          <w:tab w:val="left" w:pos="4320"/>
          <w:tab w:val="left" w:pos="5040"/>
        </w:tabs>
        <w:autoSpaceDE w:val="0"/>
        <w:autoSpaceDN w:val="0"/>
        <w:adjustRightInd w:val="0"/>
        <w:ind w:left="1080" w:hanging="1080"/>
        <w:jc w:val="center"/>
        <w:rPr>
          <w:b/>
          <w:bCs/>
          <w:color w:val="000000"/>
          <w:sz w:val="22"/>
          <w:szCs w:val="22"/>
        </w:rPr>
      </w:pPr>
    </w:p>
    <w:p w14:paraId="3FA41D0A" w14:textId="77777777" w:rsidR="005654CC" w:rsidRDefault="005654CC" w:rsidP="005654CC">
      <w:pPr>
        <w:tabs>
          <w:tab w:val="left" w:pos="1080"/>
          <w:tab w:val="left" w:pos="1800"/>
          <w:tab w:val="left" w:pos="4320"/>
          <w:tab w:val="left" w:pos="5040"/>
        </w:tabs>
        <w:autoSpaceDE w:val="0"/>
        <w:ind w:left="1080" w:hanging="1080"/>
        <w:rPr>
          <w:rFonts w:ascii="Arial" w:hAnsi="Arial" w:cs="Arial"/>
          <w:sz w:val="22"/>
          <w:szCs w:val="22"/>
        </w:rPr>
      </w:pPr>
      <w:r>
        <w:rPr>
          <w:rFonts w:ascii="Arial" w:hAnsi="Arial" w:cs="Arial"/>
          <w:sz w:val="22"/>
          <w:szCs w:val="22"/>
        </w:rPr>
        <w:t>To</w:t>
      </w:r>
    </w:p>
    <w:p w14:paraId="0B6059B5" w14:textId="77777777" w:rsidR="00DD02B4" w:rsidRPr="00D31C39" w:rsidRDefault="00DD02B4" w:rsidP="00DD02B4">
      <w:pPr>
        <w:tabs>
          <w:tab w:val="left" w:pos="1440"/>
          <w:tab w:val="left" w:pos="2160"/>
          <w:tab w:val="left" w:pos="2880"/>
        </w:tabs>
        <w:rPr>
          <w:rFonts w:ascii="Arial" w:hAnsi="Arial" w:cs="Arial"/>
          <w:b/>
          <w:bCs/>
          <w:color w:val="000000"/>
          <w:sz w:val="22"/>
          <w:szCs w:val="22"/>
        </w:rPr>
      </w:pPr>
      <w:r>
        <w:rPr>
          <w:rFonts w:ascii="Arial" w:hAnsi="Arial" w:cs="Arial"/>
          <w:b/>
          <w:bCs/>
          <w:color w:val="000000"/>
          <w:sz w:val="22"/>
          <w:szCs w:val="22"/>
        </w:rPr>
        <w:t xml:space="preserve">DGM </w:t>
      </w:r>
      <w:r>
        <w:rPr>
          <w:rFonts w:ascii="Arial" w:hAnsi="Arial"/>
          <w:b/>
          <w:bCs/>
          <w:sz w:val="22"/>
          <w:szCs w:val="22"/>
        </w:rPr>
        <w:t>C&amp;M</w:t>
      </w:r>
    </w:p>
    <w:p w14:paraId="0A5E20E4" w14:textId="77777777" w:rsidR="00DD02B4" w:rsidRDefault="00DD02B4" w:rsidP="00DD02B4">
      <w:pPr>
        <w:jc w:val="both"/>
        <w:rPr>
          <w:rFonts w:ascii="Arial" w:hAnsi="Arial"/>
          <w:b/>
          <w:bCs/>
          <w:sz w:val="22"/>
          <w:szCs w:val="22"/>
        </w:rPr>
      </w:pPr>
      <w:r>
        <w:rPr>
          <w:rFonts w:ascii="Arial" w:hAnsi="Arial"/>
          <w:b/>
          <w:bCs/>
          <w:sz w:val="22"/>
          <w:szCs w:val="22"/>
        </w:rPr>
        <w:t>BRBCL</w:t>
      </w:r>
      <w:r w:rsidRPr="002622EF">
        <w:rPr>
          <w:rFonts w:ascii="Arial" w:hAnsi="Arial"/>
          <w:b/>
          <w:bCs/>
          <w:sz w:val="22"/>
          <w:szCs w:val="22"/>
        </w:rPr>
        <w:t xml:space="preserve"> </w:t>
      </w:r>
    </w:p>
    <w:p w14:paraId="58207DC7" w14:textId="77777777" w:rsidR="00DD02B4" w:rsidRDefault="00DD02B4" w:rsidP="00DD02B4">
      <w:pPr>
        <w:jc w:val="both"/>
        <w:rPr>
          <w:rFonts w:ascii="Arial" w:hAnsi="Arial"/>
          <w:b/>
          <w:bCs/>
          <w:sz w:val="22"/>
          <w:szCs w:val="22"/>
        </w:rPr>
      </w:pPr>
      <w:r>
        <w:rPr>
          <w:rFonts w:ascii="Arial" w:hAnsi="Arial"/>
          <w:b/>
          <w:bCs/>
          <w:sz w:val="22"/>
          <w:szCs w:val="22"/>
        </w:rPr>
        <w:t xml:space="preserve">NTPC </w:t>
      </w:r>
      <w:proofErr w:type="spellStart"/>
      <w:r>
        <w:rPr>
          <w:rFonts w:ascii="Arial" w:hAnsi="Arial"/>
          <w:b/>
          <w:bCs/>
          <w:sz w:val="22"/>
          <w:szCs w:val="22"/>
        </w:rPr>
        <w:t>Nabinagar</w:t>
      </w:r>
      <w:proofErr w:type="spellEnd"/>
    </w:p>
    <w:p w14:paraId="2F538CC2" w14:textId="718628E9" w:rsidR="008675A2" w:rsidRPr="0007549A" w:rsidRDefault="00DD02B4" w:rsidP="00DD02B4">
      <w:pPr>
        <w:jc w:val="both"/>
        <w:rPr>
          <w:rFonts w:ascii="Arial" w:hAnsi="Arial"/>
          <w:b/>
          <w:bCs/>
          <w:sz w:val="22"/>
          <w:szCs w:val="22"/>
        </w:rPr>
      </w:pPr>
      <w:r>
        <w:rPr>
          <w:rFonts w:ascii="Arial" w:hAnsi="Arial"/>
          <w:b/>
          <w:bCs/>
          <w:sz w:val="22"/>
          <w:szCs w:val="22"/>
        </w:rPr>
        <w:t>Aurangabad Bihar 824303</w:t>
      </w:r>
    </w:p>
    <w:p w14:paraId="77192C03" w14:textId="77777777" w:rsidR="005E08A6" w:rsidRPr="00D31C39" w:rsidRDefault="005E08A6" w:rsidP="003322F5">
      <w:pPr>
        <w:tabs>
          <w:tab w:val="left" w:pos="1080"/>
          <w:tab w:val="left" w:pos="1800"/>
          <w:tab w:val="left" w:pos="4050"/>
          <w:tab w:val="left" w:pos="5040"/>
        </w:tabs>
        <w:autoSpaceDE w:val="0"/>
        <w:autoSpaceDN w:val="0"/>
        <w:adjustRightInd w:val="0"/>
        <w:ind w:left="1080" w:hanging="1080"/>
        <w:jc w:val="both"/>
        <w:rPr>
          <w:rFonts w:ascii="Arial" w:hAnsi="Arial" w:cs="Arial"/>
          <w:color w:val="000000"/>
          <w:sz w:val="22"/>
          <w:szCs w:val="22"/>
        </w:rPr>
      </w:pPr>
    </w:p>
    <w:p w14:paraId="1BBA5AC4" w14:textId="77777777" w:rsidR="005E08A6" w:rsidRPr="00D31C39" w:rsidRDefault="005E08A6" w:rsidP="003322F5">
      <w:pPr>
        <w:tabs>
          <w:tab w:val="left" w:pos="1440"/>
          <w:tab w:val="left" w:pos="2160"/>
        </w:tabs>
        <w:autoSpaceDE w:val="0"/>
        <w:autoSpaceDN w:val="0"/>
        <w:adjustRightInd w:val="0"/>
        <w:jc w:val="both"/>
        <w:rPr>
          <w:rFonts w:ascii="Arial" w:hAnsi="Arial" w:cs="Arial"/>
          <w:color w:val="000000"/>
          <w:sz w:val="22"/>
          <w:szCs w:val="22"/>
        </w:rPr>
      </w:pPr>
      <w:r w:rsidRPr="00D31C39">
        <w:rPr>
          <w:rFonts w:ascii="Arial" w:hAnsi="Arial" w:cs="Arial"/>
          <w:b/>
          <w:bCs/>
          <w:color w:val="000000"/>
          <w:sz w:val="22"/>
          <w:szCs w:val="22"/>
        </w:rPr>
        <w:t>Dear Sirs,</w:t>
      </w:r>
    </w:p>
    <w:p w14:paraId="5738C56D" w14:textId="77777777" w:rsidR="005E08A6" w:rsidRPr="00D31C39" w:rsidRDefault="005E08A6" w:rsidP="003322F5">
      <w:pPr>
        <w:tabs>
          <w:tab w:val="left" w:pos="1440"/>
          <w:tab w:val="left" w:pos="3600"/>
          <w:tab w:val="left" w:pos="6075"/>
        </w:tabs>
        <w:autoSpaceDE w:val="0"/>
        <w:autoSpaceDN w:val="0"/>
        <w:adjustRightInd w:val="0"/>
        <w:ind w:left="3600" w:hanging="3600"/>
        <w:jc w:val="both"/>
        <w:rPr>
          <w:rFonts w:ascii="Arial" w:hAnsi="Arial" w:cs="Arial"/>
          <w:color w:val="000000"/>
          <w:sz w:val="22"/>
          <w:szCs w:val="22"/>
        </w:rPr>
      </w:pPr>
    </w:p>
    <w:p w14:paraId="37FAD797" w14:textId="77777777" w:rsidR="005E08A6" w:rsidRPr="00D31C39" w:rsidRDefault="005E08A6" w:rsidP="003322F5">
      <w:pPr>
        <w:tabs>
          <w:tab w:val="left" w:pos="720"/>
          <w:tab w:val="left" w:pos="1440"/>
          <w:tab w:val="left" w:pos="2160"/>
          <w:tab w:val="left" w:pos="6075"/>
        </w:tabs>
        <w:autoSpaceDE w:val="0"/>
        <w:autoSpaceDN w:val="0"/>
        <w:adjustRightInd w:val="0"/>
        <w:jc w:val="both"/>
        <w:rPr>
          <w:rFonts w:ascii="Arial" w:hAnsi="Arial" w:cs="Arial"/>
          <w:color w:val="000000"/>
          <w:sz w:val="22"/>
          <w:szCs w:val="22"/>
        </w:rPr>
      </w:pPr>
    </w:p>
    <w:p w14:paraId="2D2D9266" w14:textId="77777777" w:rsidR="005E08A6" w:rsidRPr="00D31C39" w:rsidRDefault="005E08A6" w:rsidP="003322F5">
      <w:pPr>
        <w:tabs>
          <w:tab w:val="left" w:pos="720"/>
          <w:tab w:val="left" w:pos="1440"/>
          <w:tab w:val="left" w:pos="2160"/>
          <w:tab w:val="left" w:pos="6075"/>
        </w:tabs>
        <w:autoSpaceDE w:val="0"/>
        <w:autoSpaceDN w:val="0"/>
        <w:adjustRightInd w:val="0"/>
        <w:spacing w:line="300" w:lineRule="atLeast"/>
        <w:jc w:val="both"/>
        <w:rPr>
          <w:rFonts w:ascii="Arial" w:hAnsi="Arial" w:cs="Arial"/>
          <w:color w:val="000000"/>
          <w:sz w:val="22"/>
          <w:szCs w:val="22"/>
        </w:rPr>
      </w:pPr>
      <w:r w:rsidRPr="00D31C39">
        <w:rPr>
          <w:rFonts w:ascii="Arial" w:hAnsi="Arial" w:cs="Arial"/>
          <w:color w:val="000000"/>
          <w:sz w:val="22"/>
          <w:szCs w:val="22"/>
        </w:rPr>
        <w:t xml:space="preserve">We hereby confirm that we do not anticipate any change in ownership during proposed period of execution of work (if such a change is anticipated, the scope and effect thereof shall be defined). The relevant document for same is enclosed at Annexure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r w:rsidRPr="00D31C39">
        <w:rPr>
          <w:rFonts w:ascii="Arial" w:hAnsi="Arial" w:cs="Arial"/>
          <w:color w:val="000000"/>
          <w:sz w:val="22"/>
          <w:szCs w:val="22"/>
        </w:rPr>
        <w:t xml:space="preserve"> to this Attachment-3B.</w:t>
      </w:r>
    </w:p>
    <w:p w14:paraId="48562507" w14:textId="77777777" w:rsidR="005E08A6" w:rsidRPr="00D31C39" w:rsidRDefault="005E08A6" w:rsidP="003322F5">
      <w:pPr>
        <w:tabs>
          <w:tab w:val="left" w:pos="720"/>
          <w:tab w:val="left" w:pos="1440"/>
          <w:tab w:val="left" w:pos="2160"/>
          <w:tab w:val="left" w:pos="6075"/>
        </w:tabs>
        <w:autoSpaceDE w:val="0"/>
        <w:autoSpaceDN w:val="0"/>
        <w:adjustRightInd w:val="0"/>
        <w:spacing w:line="300" w:lineRule="atLeast"/>
        <w:jc w:val="both"/>
        <w:rPr>
          <w:rFonts w:ascii="Arial" w:hAnsi="Arial" w:cs="Arial"/>
          <w:color w:val="000000"/>
          <w:sz w:val="22"/>
          <w:szCs w:val="22"/>
        </w:rPr>
      </w:pPr>
    </w:p>
    <w:p w14:paraId="2BD74C72" w14:textId="77777777" w:rsidR="005E08A6" w:rsidRPr="00D31C39" w:rsidRDefault="005E08A6" w:rsidP="003322F5">
      <w:pPr>
        <w:tabs>
          <w:tab w:val="left" w:pos="720"/>
          <w:tab w:val="left" w:pos="1440"/>
          <w:tab w:val="left" w:pos="2160"/>
          <w:tab w:val="left" w:pos="4680"/>
          <w:tab w:val="left" w:pos="6255"/>
          <w:tab w:val="left" w:pos="7650"/>
        </w:tabs>
        <w:autoSpaceDE w:val="0"/>
        <w:autoSpaceDN w:val="0"/>
        <w:adjustRightInd w:val="0"/>
        <w:spacing w:line="300" w:lineRule="atLeast"/>
        <w:jc w:val="both"/>
        <w:rPr>
          <w:rFonts w:ascii="Arial" w:hAnsi="Arial" w:cs="Arial"/>
          <w:color w:val="000000"/>
          <w:sz w:val="22"/>
          <w:szCs w:val="22"/>
        </w:rPr>
      </w:pPr>
    </w:p>
    <w:p w14:paraId="7D9C6F27" w14:textId="77777777" w:rsidR="005E08A6" w:rsidRPr="00D31C39" w:rsidRDefault="005E08A6" w:rsidP="003322F5">
      <w:pPr>
        <w:tabs>
          <w:tab w:val="left" w:pos="720"/>
          <w:tab w:val="left" w:pos="1440"/>
          <w:tab w:val="left" w:pos="2160"/>
          <w:tab w:val="left" w:pos="4680"/>
          <w:tab w:val="left" w:pos="6255"/>
          <w:tab w:val="left" w:pos="7650"/>
        </w:tabs>
        <w:autoSpaceDE w:val="0"/>
        <w:autoSpaceDN w:val="0"/>
        <w:adjustRightInd w:val="0"/>
        <w:spacing w:line="300" w:lineRule="atLeast"/>
        <w:jc w:val="both"/>
        <w:rPr>
          <w:rFonts w:ascii="Arial" w:hAnsi="Arial" w:cs="Arial"/>
          <w:color w:val="000000"/>
          <w:sz w:val="22"/>
          <w:szCs w:val="22"/>
        </w:rPr>
      </w:pPr>
    </w:p>
    <w:p w14:paraId="75611EC8" w14:textId="77777777" w:rsidR="005E08A6" w:rsidRPr="00D31C39" w:rsidRDefault="005E08A6" w:rsidP="003322F5">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Date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Name of Authorised Person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29E6C2FD" w14:textId="77777777" w:rsidR="005E08A6" w:rsidRPr="00D31C39" w:rsidRDefault="005E08A6" w:rsidP="003322F5">
      <w:pPr>
        <w:tabs>
          <w:tab w:val="left" w:pos="1080"/>
          <w:tab w:val="left" w:pos="4860"/>
        </w:tabs>
        <w:autoSpaceDE w:val="0"/>
        <w:autoSpaceDN w:val="0"/>
        <w:adjustRightInd w:val="0"/>
        <w:ind w:left="1440" w:hanging="1440"/>
        <w:jc w:val="both"/>
        <w:rPr>
          <w:rFonts w:ascii="Arial" w:hAnsi="Arial" w:cs="Arial"/>
          <w:color w:val="000000"/>
          <w:sz w:val="22"/>
          <w:szCs w:val="22"/>
        </w:rPr>
      </w:pPr>
    </w:p>
    <w:p w14:paraId="14D31FC8" w14:textId="77777777" w:rsidR="005E08A6" w:rsidRPr="00D31C39" w:rsidRDefault="005E08A6" w:rsidP="00D6680C">
      <w:pPr>
        <w:tabs>
          <w:tab w:val="left" w:pos="1080"/>
          <w:tab w:val="left" w:pos="4860"/>
        </w:tabs>
        <w:autoSpaceDE w:val="0"/>
        <w:autoSpaceDN w:val="0"/>
        <w:adjustRightInd w:val="0"/>
        <w:ind w:left="1440" w:hanging="1440"/>
        <w:jc w:val="both"/>
        <w:rPr>
          <w:rFonts w:ascii="Arial" w:hAnsi="Arial" w:cs="Arial"/>
          <w:b/>
          <w:bCs/>
          <w:color w:val="000000"/>
          <w:sz w:val="22"/>
          <w:szCs w:val="22"/>
        </w:rPr>
      </w:pPr>
      <w:r w:rsidRPr="00D31C39">
        <w:rPr>
          <w:rFonts w:ascii="Arial" w:hAnsi="Arial" w:cs="Arial"/>
          <w:color w:val="000000"/>
          <w:sz w:val="22"/>
          <w:szCs w:val="22"/>
        </w:rPr>
        <w:t>Place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Designation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0276F428"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2881545C"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048E1F40"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5B518BDA"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626F0D79"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5964CEA5"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0B587B2B"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5C79D153" w14:textId="77777777" w:rsidR="005E08A6" w:rsidRPr="00D31C39" w:rsidRDefault="005E08A6" w:rsidP="0030610A">
      <w:pPr>
        <w:tabs>
          <w:tab w:val="left" w:pos="720"/>
          <w:tab w:val="left" w:pos="1440"/>
          <w:tab w:val="left" w:pos="2160"/>
          <w:tab w:val="left" w:pos="2880"/>
        </w:tabs>
        <w:autoSpaceDE w:val="0"/>
        <w:autoSpaceDN w:val="0"/>
        <w:adjustRightInd w:val="0"/>
        <w:rPr>
          <w:rFonts w:ascii="Arial" w:hAnsi="Arial" w:cs="Arial"/>
          <w:b/>
          <w:bCs/>
          <w:color w:val="000000"/>
          <w:sz w:val="22"/>
          <w:szCs w:val="22"/>
        </w:rPr>
      </w:pPr>
    </w:p>
    <w:p w14:paraId="4860398A" w14:textId="77777777" w:rsidR="005E08A6" w:rsidRPr="00D31C39" w:rsidRDefault="005E08A6" w:rsidP="00481CA7">
      <w:pPr>
        <w:tabs>
          <w:tab w:val="left" w:pos="720"/>
          <w:tab w:val="left" w:pos="1440"/>
          <w:tab w:val="left" w:pos="2160"/>
          <w:tab w:val="left" w:pos="2880"/>
        </w:tabs>
        <w:autoSpaceDE w:val="0"/>
        <w:autoSpaceDN w:val="0"/>
        <w:adjustRightInd w:val="0"/>
        <w:jc w:val="right"/>
        <w:rPr>
          <w:rFonts w:ascii="Arial" w:hAnsi="Arial" w:cs="Arial"/>
          <w:b/>
          <w:bCs/>
          <w:color w:val="000000"/>
          <w:sz w:val="22"/>
          <w:szCs w:val="22"/>
        </w:rPr>
      </w:pPr>
    </w:p>
    <w:p w14:paraId="2E8C3B8D" w14:textId="77777777" w:rsidR="005E08A6" w:rsidRPr="00D31C39" w:rsidRDefault="005E08A6" w:rsidP="00481CA7">
      <w:pPr>
        <w:tabs>
          <w:tab w:val="left" w:pos="720"/>
          <w:tab w:val="left" w:pos="1440"/>
          <w:tab w:val="left" w:pos="2160"/>
          <w:tab w:val="left" w:pos="288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 xml:space="preserve">ATTACHMENT - 4 </w:t>
      </w:r>
    </w:p>
    <w:p w14:paraId="54D55096" w14:textId="77777777" w:rsidR="005E08A6" w:rsidRPr="00D31C39" w:rsidRDefault="005E08A6" w:rsidP="005846DF">
      <w:pPr>
        <w:tabs>
          <w:tab w:val="left" w:pos="720"/>
          <w:tab w:val="left" w:pos="1440"/>
          <w:tab w:val="left" w:pos="2160"/>
          <w:tab w:val="left" w:pos="288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t xml:space="preserve">       Page 1 of 1</w:t>
      </w:r>
    </w:p>
    <w:p w14:paraId="16816575"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7D1E009C"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030A48FA"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3C9E4C4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w:t>
      </w:r>
      <w:r w:rsidR="0079047C" w:rsidRPr="00D31C39">
        <w:rPr>
          <w:rFonts w:ascii="Arial" w:hAnsi="Arial" w:cs="Arial"/>
          <w:b/>
          <w:bCs/>
          <w:color w:val="000000"/>
          <w:sz w:val="22"/>
          <w:szCs w:val="22"/>
          <w:lang w:val="en-US"/>
        </w:rPr>
        <w:t>………</w:t>
      </w:r>
      <w:r w:rsidRPr="00D31C39">
        <w:rPr>
          <w:rFonts w:ascii="Arial" w:hAnsi="Arial" w:cs="Arial"/>
          <w:b/>
          <w:bCs/>
          <w:color w:val="000000"/>
          <w:sz w:val="22"/>
          <w:szCs w:val="22"/>
          <w:lang w:val="en-US"/>
        </w:rPr>
        <w:t xml:space="preserve">POWER PROJECT, </w:t>
      </w:r>
    </w:p>
    <w:p w14:paraId="1FE209A2"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3D98464C"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15CD9F2A" w14:textId="77777777" w:rsidR="00A034B2" w:rsidRPr="00D31C39" w:rsidRDefault="00A034B2" w:rsidP="00A034B2">
      <w:pPr>
        <w:tabs>
          <w:tab w:val="left" w:pos="1080"/>
          <w:tab w:val="left" w:pos="1800"/>
          <w:tab w:val="left" w:pos="4320"/>
          <w:tab w:val="left" w:pos="5040"/>
        </w:tabs>
        <w:autoSpaceDE w:val="0"/>
        <w:ind w:left="1080" w:hanging="1080"/>
        <w:jc w:val="center"/>
        <w:rPr>
          <w:rFonts w:ascii="Arial" w:hAnsi="Arial" w:cs="Arial"/>
          <w:b/>
          <w:bCs/>
          <w:sz w:val="22"/>
          <w:szCs w:val="22"/>
        </w:rPr>
      </w:pPr>
    </w:p>
    <w:p w14:paraId="0C5FC1A9" w14:textId="77777777" w:rsidR="005E08A6" w:rsidRPr="00D31C39" w:rsidRDefault="005E08A6" w:rsidP="00B870DA">
      <w:pPr>
        <w:tabs>
          <w:tab w:val="left" w:pos="7920"/>
        </w:tabs>
        <w:autoSpaceDE w:val="0"/>
        <w:autoSpaceDN w:val="0"/>
        <w:adjustRightInd w:val="0"/>
        <w:jc w:val="center"/>
        <w:rPr>
          <w:rFonts w:ascii="Arial" w:hAnsi="Arial" w:cs="Arial"/>
          <w:b/>
          <w:bCs/>
          <w:caps/>
          <w:color w:val="000000"/>
          <w:sz w:val="22"/>
          <w:szCs w:val="22"/>
        </w:rPr>
      </w:pPr>
      <w:r w:rsidRPr="00D31C39">
        <w:rPr>
          <w:rFonts w:ascii="Arial" w:hAnsi="Arial" w:cs="Arial"/>
          <w:b/>
          <w:bCs/>
          <w:caps/>
          <w:color w:val="000000"/>
          <w:sz w:val="22"/>
          <w:szCs w:val="22"/>
        </w:rPr>
        <w:t>(list of SIMILAR works on hand &amp; percentage completed BY THE BIDDER)</w:t>
      </w:r>
    </w:p>
    <w:p w14:paraId="50953B19" w14:textId="77777777" w:rsidR="005E08A6" w:rsidRPr="00D31C39" w:rsidRDefault="005E08A6" w:rsidP="00B870DA">
      <w:pPr>
        <w:tabs>
          <w:tab w:val="left" w:pos="7920"/>
        </w:tabs>
        <w:autoSpaceDE w:val="0"/>
        <w:autoSpaceDN w:val="0"/>
        <w:adjustRightInd w:val="0"/>
        <w:spacing w:line="140" w:lineRule="atLeast"/>
        <w:jc w:val="center"/>
        <w:rPr>
          <w:rFonts w:ascii="Arial" w:hAnsi="Arial" w:cs="Arial"/>
          <w:color w:val="000000"/>
          <w:sz w:val="22"/>
          <w:szCs w:val="22"/>
        </w:rPr>
      </w:pPr>
    </w:p>
    <w:p w14:paraId="08090B99" w14:textId="77777777" w:rsidR="005E08A6" w:rsidRPr="00D31C39" w:rsidRDefault="005E08A6" w:rsidP="00A32A2B">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ind w:left="720" w:hanging="720"/>
        <w:jc w:val="both"/>
        <w:rPr>
          <w:rFonts w:ascii="Arial" w:hAnsi="Arial" w:cs="Arial"/>
          <w:color w:val="000000"/>
          <w:sz w:val="22"/>
          <w:szCs w:val="22"/>
          <w:lang w:val="en-US"/>
        </w:rPr>
      </w:pPr>
      <w:proofErr w:type="spellStart"/>
      <w:r w:rsidRPr="00D31C39">
        <w:rPr>
          <w:rFonts w:ascii="Arial" w:hAnsi="Arial" w:cs="Arial"/>
          <w:color w:val="000000"/>
          <w:sz w:val="22"/>
          <w:szCs w:val="22"/>
          <w:lang w:val="en-US"/>
        </w:rPr>
        <w:t>i</w:t>
      </w:r>
      <w:proofErr w:type="spellEnd"/>
      <w:r w:rsidRPr="00D31C39">
        <w:rPr>
          <w:rFonts w:ascii="Arial" w:hAnsi="Arial" w:cs="Arial"/>
          <w:color w:val="000000"/>
          <w:sz w:val="22"/>
          <w:szCs w:val="22"/>
          <w:lang w:val="en-US"/>
        </w:rPr>
        <w:t>)</w:t>
      </w:r>
      <w:r w:rsidRPr="00D31C39">
        <w:rPr>
          <w:rFonts w:ascii="Arial" w:hAnsi="Arial" w:cs="Arial"/>
          <w:color w:val="000000"/>
          <w:sz w:val="22"/>
          <w:szCs w:val="22"/>
          <w:lang w:val="en-US"/>
        </w:rPr>
        <w:tab/>
        <w:t xml:space="preserve">Details of similar works on hand </w:t>
      </w:r>
    </w:p>
    <w:p w14:paraId="5E0E9411" w14:textId="77777777" w:rsidR="005E08A6" w:rsidRPr="00D31C39" w:rsidRDefault="005E08A6" w:rsidP="00B870DA">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ind w:left="720" w:hanging="720"/>
        <w:jc w:val="both"/>
        <w:rPr>
          <w:rFonts w:ascii="Arial" w:hAnsi="Arial" w:cs="Arial"/>
          <w:color w:val="000000"/>
          <w:sz w:val="22"/>
          <w:szCs w:val="22"/>
          <w:lang w:val="en-US"/>
        </w:rPr>
      </w:pPr>
      <w:r w:rsidRPr="00D31C39">
        <w:rPr>
          <w:rFonts w:ascii="Arial" w:hAnsi="Arial" w:cs="Arial"/>
          <w:color w:val="000000"/>
          <w:sz w:val="22"/>
          <w:szCs w:val="22"/>
          <w:lang w:val="en-US"/>
        </w:rPr>
        <w:tab/>
      </w:r>
    </w:p>
    <w:p w14:paraId="705345D0" w14:textId="77777777" w:rsidR="005E08A6" w:rsidRPr="00D31C39" w:rsidRDefault="005E08A6" w:rsidP="00B870DA">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ind w:left="720" w:hanging="720"/>
        <w:jc w:val="both"/>
        <w:rPr>
          <w:rFonts w:ascii="Arial" w:hAnsi="Arial" w:cs="Arial"/>
          <w:color w:val="000000"/>
          <w:sz w:val="22"/>
          <w:szCs w:val="22"/>
        </w:rPr>
      </w:pPr>
      <w:r w:rsidRPr="00D31C39">
        <w:rPr>
          <w:rFonts w:ascii="Arial" w:hAnsi="Arial" w:cs="Arial"/>
          <w:color w:val="000000"/>
          <w:sz w:val="22"/>
          <w:szCs w:val="22"/>
          <w:lang w:val="en-US"/>
        </w:rPr>
        <w:tab/>
      </w:r>
      <w:r w:rsidRPr="00D31C39">
        <w:rPr>
          <w:rFonts w:ascii="Arial" w:hAnsi="Arial" w:cs="Arial"/>
          <w:color w:val="000000"/>
          <w:sz w:val="22"/>
          <w:szCs w:val="22"/>
        </w:rPr>
        <w:t xml:space="preserve">Status as on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rFonts w:ascii="Arial" w:hAnsi="Arial" w:cs="Arial"/>
          <w:color w:val="000000"/>
          <w:sz w:val="22"/>
          <w:szCs w:val="22"/>
        </w:rPr>
        <w:t> </w:t>
      </w:r>
      <w:r w:rsidRPr="00D31C39">
        <w:rPr>
          <w:rFonts w:ascii="Arial" w:hAnsi="Arial" w:cs="Arial"/>
          <w:color w:val="000000"/>
          <w:sz w:val="22"/>
          <w:szCs w:val="22"/>
        </w:rPr>
        <w:t> </w:t>
      </w:r>
      <w:r w:rsidR="00024386" w:rsidRPr="00D31C39">
        <w:rPr>
          <w:rFonts w:ascii="Arial" w:hAnsi="Arial" w:cs="Arial"/>
          <w:color w:val="000000"/>
          <w:sz w:val="22"/>
          <w:szCs w:val="22"/>
        </w:rPr>
        <w:fldChar w:fldCharType="end"/>
      </w:r>
    </w:p>
    <w:p w14:paraId="45AA1D25" w14:textId="77777777" w:rsidR="005E08A6" w:rsidRPr="00D31C39" w:rsidRDefault="005E08A6" w:rsidP="00B870DA">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ind w:left="720" w:hanging="720"/>
        <w:jc w:val="both"/>
        <w:rPr>
          <w:rFonts w:ascii="Arial" w:hAnsi="Arial" w:cs="Arial"/>
          <w:color w:val="000000"/>
          <w:sz w:val="22"/>
          <w:szCs w:val="22"/>
        </w:rPr>
      </w:pPr>
    </w:p>
    <w:tbl>
      <w:tblPr>
        <w:tblW w:w="140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368"/>
        <w:gridCol w:w="1139"/>
        <w:gridCol w:w="1175"/>
        <w:gridCol w:w="1122"/>
        <w:gridCol w:w="1064"/>
        <w:gridCol w:w="630"/>
        <w:gridCol w:w="720"/>
        <w:gridCol w:w="630"/>
        <w:gridCol w:w="900"/>
        <w:gridCol w:w="900"/>
        <w:gridCol w:w="990"/>
        <w:gridCol w:w="1170"/>
        <w:gridCol w:w="1721"/>
      </w:tblGrid>
      <w:tr w:rsidR="005E08A6" w:rsidRPr="00D31C39" w14:paraId="2D788250" w14:textId="77777777">
        <w:trPr>
          <w:trHeight w:val="800"/>
        </w:trPr>
        <w:tc>
          <w:tcPr>
            <w:tcW w:w="540" w:type="dxa"/>
            <w:vMerge w:val="restart"/>
          </w:tcPr>
          <w:p w14:paraId="2A2CF387"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Sl. No.</w:t>
            </w:r>
          </w:p>
        </w:tc>
        <w:tc>
          <w:tcPr>
            <w:tcW w:w="1368" w:type="dxa"/>
            <w:vMerge w:val="restart"/>
          </w:tcPr>
          <w:p w14:paraId="198748C7"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Detailed Description of works</w:t>
            </w:r>
          </w:p>
        </w:tc>
        <w:tc>
          <w:tcPr>
            <w:tcW w:w="1139" w:type="dxa"/>
            <w:vMerge w:val="restart"/>
          </w:tcPr>
          <w:p w14:paraId="75FFBFC0"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Name of Owner/ Client, name of person &amp; contact details of contact person</w:t>
            </w:r>
          </w:p>
        </w:tc>
        <w:tc>
          <w:tcPr>
            <w:tcW w:w="1175" w:type="dxa"/>
            <w:vMerge w:val="restart"/>
          </w:tcPr>
          <w:p w14:paraId="6F6C1133"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 xml:space="preserve">Quantity of earth work in embank- </w:t>
            </w:r>
            <w:proofErr w:type="spellStart"/>
            <w:r w:rsidRPr="00D31C39">
              <w:rPr>
                <w:rFonts w:ascii="Arial" w:hAnsi="Arial" w:cs="Arial"/>
                <w:color w:val="000000"/>
                <w:sz w:val="22"/>
                <w:szCs w:val="22"/>
                <w:lang w:val="en-US"/>
              </w:rPr>
              <w:t>ment</w:t>
            </w:r>
            <w:proofErr w:type="spellEnd"/>
            <w:r w:rsidRPr="00D31C39">
              <w:rPr>
                <w:rFonts w:ascii="Arial" w:hAnsi="Arial" w:cs="Arial"/>
                <w:color w:val="000000"/>
                <w:sz w:val="22"/>
                <w:szCs w:val="22"/>
                <w:lang w:val="en-US"/>
              </w:rPr>
              <w:t xml:space="preserve"> formation</w:t>
            </w:r>
          </w:p>
        </w:tc>
        <w:tc>
          <w:tcPr>
            <w:tcW w:w="1122" w:type="dxa"/>
            <w:vMerge w:val="restart"/>
          </w:tcPr>
          <w:p w14:paraId="1FDCB376"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Total Value as awarded (Rs. in lacs)</w:t>
            </w:r>
          </w:p>
        </w:tc>
        <w:tc>
          <w:tcPr>
            <w:tcW w:w="1064" w:type="dxa"/>
            <w:vMerge w:val="restart"/>
          </w:tcPr>
          <w:p w14:paraId="70DD78ED"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Value of works as executed (Rs. In lacs)</w:t>
            </w:r>
          </w:p>
        </w:tc>
        <w:tc>
          <w:tcPr>
            <w:tcW w:w="2880" w:type="dxa"/>
            <w:gridSpan w:val="4"/>
          </w:tcPr>
          <w:p w14:paraId="7B750BBD"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Time Schedule</w:t>
            </w:r>
          </w:p>
        </w:tc>
        <w:tc>
          <w:tcPr>
            <w:tcW w:w="1890" w:type="dxa"/>
            <w:gridSpan w:val="2"/>
          </w:tcPr>
          <w:p w14:paraId="54504460" w14:textId="77777777" w:rsidR="005E08A6" w:rsidRPr="00D31C39" w:rsidRDefault="005E08A6" w:rsidP="00A00FDD">
            <w:pPr>
              <w:autoSpaceDE w:val="0"/>
              <w:autoSpaceDN w:val="0"/>
              <w:adjustRightInd w:val="0"/>
              <w:jc w:val="both"/>
              <w:rPr>
                <w:rFonts w:ascii="Arial" w:hAnsi="Arial" w:cs="Arial"/>
                <w:color w:val="000000"/>
                <w:sz w:val="22"/>
                <w:szCs w:val="22"/>
                <w:lang w:val="en-US"/>
              </w:rPr>
            </w:pPr>
            <w:r w:rsidRPr="00D31C39">
              <w:rPr>
                <w:rFonts w:ascii="Arial" w:hAnsi="Arial" w:cs="Arial"/>
                <w:color w:val="000000"/>
                <w:sz w:val="22"/>
                <w:szCs w:val="22"/>
                <w:lang w:val="en-US"/>
              </w:rPr>
              <w:t>Percentage of work completed as on...... (Date) ……</w:t>
            </w:r>
          </w:p>
        </w:tc>
        <w:tc>
          <w:tcPr>
            <w:tcW w:w="1170" w:type="dxa"/>
            <w:vMerge w:val="restart"/>
          </w:tcPr>
          <w:p w14:paraId="265BF450"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Remarks &amp; Highlights of work</w:t>
            </w:r>
          </w:p>
        </w:tc>
        <w:tc>
          <w:tcPr>
            <w:tcW w:w="1721" w:type="dxa"/>
            <w:vMerge w:val="restart"/>
          </w:tcPr>
          <w:p w14:paraId="30B867F2"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 xml:space="preserve">Enclose a statement for each work regarding cash flow </w:t>
            </w:r>
            <w:proofErr w:type="gramStart"/>
            <w:r w:rsidRPr="00D31C39">
              <w:rPr>
                <w:rFonts w:ascii="Arial" w:hAnsi="Arial" w:cs="Arial"/>
                <w:color w:val="000000"/>
                <w:sz w:val="22"/>
                <w:szCs w:val="22"/>
                <w:lang w:val="en-US"/>
              </w:rPr>
              <w:t>of  work</w:t>
            </w:r>
            <w:proofErr w:type="gramEnd"/>
            <w:r w:rsidRPr="00D31C39">
              <w:rPr>
                <w:rFonts w:ascii="Arial" w:hAnsi="Arial" w:cs="Arial"/>
                <w:color w:val="000000"/>
                <w:sz w:val="22"/>
                <w:szCs w:val="22"/>
                <w:lang w:val="en-US"/>
              </w:rPr>
              <w:t xml:space="preserve"> </w:t>
            </w:r>
            <w:proofErr w:type="spellStart"/>
            <w:r w:rsidRPr="00D31C39">
              <w:rPr>
                <w:rFonts w:ascii="Arial" w:hAnsi="Arial" w:cs="Arial"/>
                <w:color w:val="000000"/>
                <w:sz w:val="22"/>
                <w:szCs w:val="22"/>
                <w:lang w:val="en-US"/>
              </w:rPr>
              <w:t>upto</w:t>
            </w:r>
            <w:proofErr w:type="spellEnd"/>
            <w:r w:rsidRPr="00D31C39">
              <w:rPr>
                <w:rFonts w:ascii="Arial" w:hAnsi="Arial" w:cs="Arial"/>
                <w:color w:val="000000"/>
                <w:sz w:val="22"/>
                <w:szCs w:val="22"/>
                <w:lang w:val="en-US"/>
              </w:rPr>
              <w:t xml:space="preserve"> expected completion in terms of money (specify page/ Annex. No.)</w:t>
            </w:r>
          </w:p>
        </w:tc>
      </w:tr>
      <w:tr w:rsidR="005E08A6" w:rsidRPr="00D31C39" w14:paraId="71060995" w14:textId="77777777">
        <w:trPr>
          <w:trHeight w:val="240"/>
        </w:trPr>
        <w:tc>
          <w:tcPr>
            <w:tcW w:w="540" w:type="dxa"/>
            <w:vMerge/>
          </w:tcPr>
          <w:p w14:paraId="032BF0E9"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c>
          <w:tcPr>
            <w:tcW w:w="1368" w:type="dxa"/>
            <w:vMerge/>
          </w:tcPr>
          <w:p w14:paraId="47C5D6D0"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39" w:type="dxa"/>
            <w:vMerge/>
          </w:tcPr>
          <w:p w14:paraId="0BCEBDF0"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75" w:type="dxa"/>
            <w:vMerge/>
          </w:tcPr>
          <w:p w14:paraId="15595889"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22" w:type="dxa"/>
            <w:vMerge/>
          </w:tcPr>
          <w:p w14:paraId="1FA64A07"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064" w:type="dxa"/>
            <w:vMerge/>
          </w:tcPr>
          <w:p w14:paraId="4972A23E"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350" w:type="dxa"/>
            <w:gridSpan w:val="2"/>
            <w:vAlign w:val="center"/>
          </w:tcPr>
          <w:p w14:paraId="4DC70B1A"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Date of Commence-</w:t>
            </w:r>
            <w:proofErr w:type="spellStart"/>
            <w:r w:rsidRPr="00D31C39">
              <w:rPr>
                <w:rFonts w:ascii="Arial" w:hAnsi="Arial" w:cs="Arial"/>
                <w:color w:val="000000"/>
                <w:sz w:val="22"/>
                <w:szCs w:val="22"/>
                <w:lang w:val="en-US"/>
              </w:rPr>
              <w:t>ment</w:t>
            </w:r>
            <w:proofErr w:type="spellEnd"/>
          </w:p>
        </w:tc>
        <w:tc>
          <w:tcPr>
            <w:tcW w:w="1530" w:type="dxa"/>
            <w:gridSpan w:val="2"/>
            <w:vAlign w:val="center"/>
          </w:tcPr>
          <w:p w14:paraId="6801B178" w14:textId="77777777" w:rsidR="005E08A6" w:rsidRPr="00D31C39" w:rsidRDefault="005E08A6" w:rsidP="00A00FDD">
            <w:pPr>
              <w:autoSpaceDE w:val="0"/>
              <w:autoSpaceDN w:val="0"/>
              <w:adjustRightInd w:val="0"/>
              <w:ind w:right="-108"/>
              <w:jc w:val="center"/>
              <w:rPr>
                <w:rFonts w:ascii="Arial" w:hAnsi="Arial" w:cs="Arial"/>
                <w:color w:val="000000"/>
                <w:sz w:val="22"/>
                <w:szCs w:val="22"/>
                <w:lang w:val="en-US"/>
              </w:rPr>
            </w:pPr>
            <w:r w:rsidRPr="00D31C39">
              <w:rPr>
                <w:rFonts w:ascii="Arial" w:hAnsi="Arial" w:cs="Arial"/>
                <w:color w:val="000000"/>
                <w:sz w:val="22"/>
                <w:szCs w:val="22"/>
                <w:lang w:val="en-US"/>
              </w:rPr>
              <w:t>Date of completion</w:t>
            </w:r>
          </w:p>
        </w:tc>
        <w:tc>
          <w:tcPr>
            <w:tcW w:w="900" w:type="dxa"/>
            <w:vMerge w:val="restart"/>
            <w:textDirection w:val="btLr"/>
            <w:vAlign w:val="center"/>
          </w:tcPr>
          <w:p w14:paraId="24023E4F" w14:textId="77777777" w:rsidR="005E08A6" w:rsidRPr="00D31C39" w:rsidRDefault="005E08A6" w:rsidP="00A00FDD">
            <w:pPr>
              <w:autoSpaceDE w:val="0"/>
              <w:autoSpaceDN w:val="0"/>
              <w:adjustRightInd w:val="0"/>
              <w:ind w:left="113" w:right="113"/>
              <w:jc w:val="center"/>
              <w:rPr>
                <w:rFonts w:ascii="Arial" w:hAnsi="Arial" w:cs="Arial"/>
                <w:color w:val="000000"/>
                <w:sz w:val="22"/>
                <w:szCs w:val="22"/>
                <w:lang w:val="en-US"/>
              </w:rPr>
            </w:pPr>
            <w:r w:rsidRPr="00D31C39">
              <w:rPr>
                <w:rFonts w:ascii="Arial" w:hAnsi="Arial" w:cs="Arial"/>
                <w:color w:val="000000"/>
                <w:sz w:val="22"/>
                <w:szCs w:val="22"/>
                <w:lang w:val="en-US"/>
              </w:rPr>
              <w:t>Physical</w:t>
            </w:r>
          </w:p>
        </w:tc>
        <w:tc>
          <w:tcPr>
            <w:tcW w:w="990" w:type="dxa"/>
            <w:vMerge w:val="restart"/>
            <w:textDirection w:val="btLr"/>
            <w:vAlign w:val="center"/>
          </w:tcPr>
          <w:p w14:paraId="051D1DE4" w14:textId="77777777" w:rsidR="005E08A6" w:rsidRPr="00D31C39" w:rsidRDefault="005E08A6" w:rsidP="00A00FDD">
            <w:pPr>
              <w:autoSpaceDE w:val="0"/>
              <w:autoSpaceDN w:val="0"/>
              <w:adjustRightInd w:val="0"/>
              <w:ind w:left="113" w:right="113"/>
              <w:jc w:val="center"/>
              <w:rPr>
                <w:rFonts w:ascii="Arial" w:hAnsi="Arial" w:cs="Arial"/>
                <w:color w:val="000000"/>
                <w:sz w:val="22"/>
                <w:szCs w:val="22"/>
                <w:lang w:val="en-US"/>
              </w:rPr>
            </w:pPr>
            <w:r w:rsidRPr="00D31C39">
              <w:rPr>
                <w:rFonts w:ascii="Arial" w:hAnsi="Arial" w:cs="Arial"/>
                <w:color w:val="000000"/>
                <w:sz w:val="22"/>
                <w:szCs w:val="22"/>
                <w:lang w:val="en-US"/>
              </w:rPr>
              <w:t>Financial</w:t>
            </w:r>
          </w:p>
        </w:tc>
        <w:tc>
          <w:tcPr>
            <w:tcW w:w="1170" w:type="dxa"/>
            <w:vMerge/>
          </w:tcPr>
          <w:p w14:paraId="4910685A"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721" w:type="dxa"/>
            <w:vMerge/>
          </w:tcPr>
          <w:p w14:paraId="15802B33"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r>
      <w:tr w:rsidR="005E08A6" w:rsidRPr="00D31C39" w14:paraId="2B014113" w14:textId="77777777">
        <w:trPr>
          <w:trHeight w:val="728"/>
        </w:trPr>
        <w:tc>
          <w:tcPr>
            <w:tcW w:w="540" w:type="dxa"/>
            <w:vMerge/>
          </w:tcPr>
          <w:p w14:paraId="0FAA92F7"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c>
          <w:tcPr>
            <w:tcW w:w="1368" w:type="dxa"/>
            <w:vMerge/>
          </w:tcPr>
          <w:p w14:paraId="1DD4CEB2"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39" w:type="dxa"/>
            <w:vMerge/>
          </w:tcPr>
          <w:p w14:paraId="080A48A7"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75" w:type="dxa"/>
            <w:vMerge/>
          </w:tcPr>
          <w:p w14:paraId="0D91D4CF"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122" w:type="dxa"/>
            <w:vMerge/>
          </w:tcPr>
          <w:p w14:paraId="2E9DCE22"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064" w:type="dxa"/>
            <w:vMerge/>
          </w:tcPr>
          <w:p w14:paraId="76F9CC62"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630" w:type="dxa"/>
            <w:vAlign w:val="center"/>
          </w:tcPr>
          <w:p w14:paraId="6822CA3A"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Sch.</w:t>
            </w:r>
          </w:p>
        </w:tc>
        <w:tc>
          <w:tcPr>
            <w:tcW w:w="720" w:type="dxa"/>
            <w:vAlign w:val="center"/>
          </w:tcPr>
          <w:p w14:paraId="19B51260"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Act.</w:t>
            </w:r>
          </w:p>
        </w:tc>
        <w:tc>
          <w:tcPr>
            <w:tcW w:w="630" w:type="dxa"/>
            <w:vAlign w:val="center"/>
          </w:tcPr>
          <w:p w14:paraId="528EB7A7"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Sch.</w:t>
            </w:r>
          </w:p>
        </w:tc>
        <w:tc>
          <w:tcPr>
            <w:tcW w:w="900" w:type="dxa"/>
            <w:vAlign w:val="center"/>
          </w:tcPr>
          <w:p w14:paraId="48286626"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r w:rsidRPr="00D31C39">
              <w:rPr>
                <w:rFonts w:ascii="Arial" w:hAnsi="Arial" w:cs="Arial"/>
                <w:color w:val="000000"/>
                <w:sz w:val="22"/>
                <w:szCs w:val="22"/>
                <w:lang w:val="en-US"/>
              </w:rPr>
              <w:t xml:space="preserve">Anti- </w:t>
            </w:r>
            <w:proofErr w:type="spellStart"/>
            <w:r w:rsidRPr="00D31C39">
              <w:rPr>
                <w:rFonts w:ascii="Arial" w:hAnsi="Arial" w:cs="Arial"/>
                <w:color w:val="000000"/>
                <w:sz w:val="22"/>
                <w:szCs w:val="22"/>
                <w:lang w:val="en-US"/>
              </w:rPr>
              <w:t>cipated</w:t>
            </w:r>
            <w:proofErr w:type="spellEnd"/>
          </w:p>
        </w:tc>
        <w:tc>
          <w:tcPr>
            <w:tcW w:w="900" w:type="dxa"/>
            <w:vMerge/>
          </w:tcPr>
          <w:p w14:paraId="50E38989"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c>
          <w:tcPr>
            <w:tcW w:w="990" w:type="dxa"/>
            <w:vMerge/>
          </w:tcPr>
          <w:p w14:paraId="44201C6B"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c>
          <w:tcPr>
            <w:tcW w:w="1170" w:type="dxa"/>
            <w:vMerge/>
          </w:tcPr>
          <w:p w14:paraId="1EEF11EF" w14:textId="77777777" w:rsidR="005E08A6" w:rsidRPr="00D31C39" w:rsidRDefault="005E08A6" w:rsidP="00A00FDD">
            <w:pPr>
              <w:autoSpaceDE w:val="0"/>
              <w:autoSpaceDN w:val="0"/>
              <w:adjustRightInd w:val="0"/>
              <w:rPr>
                <w:rFonts w:ascii="Arial" w:hAnsi="Arial" w:cs="Arial"/>
                <w:color w:val="000000"/>
                <w:sz w:val="22"/>
                <w:szCs w:val="22"/>
                <w:lang w:val="en-US"/>
              </w:rPr>
            </w:pPr>
          </w:p>
        </w:tc>
        <w:tc>
          <w:tcPr>
            <w:tcW w:w="1721" w:type="dxa"/>
            <w:vMerge/>
          </w:tcPr>
          <w:p w14:paraId="548FC83A" w14:textId="77777777" w:rsidR="005E08A6" w:rsidRPr="00D31C39" w:rsidRDefault="005E08A6" w:rsidP="00A00FDD">
            <w:pPr>
              <w:autoSpaceDE w:val="0"/>
              <w:autoSpaceDN w:val="0"/>
              <w:adjustRightInd w:val="0"/>
              <w:jc w:val="center"/>
              <w:rPr>
                <w:rFonts w:ascii="Arial" w:hAnsi="Arial" w:cs="Arial"/>
                <w:color w:val="000000"/>
                <w:sz w:val="22"/>
                <w:szCs w:val="22"/>
                <w:lang w:val="en-US"/>
              </w:rPr>
            </w:pPr>
          </w:p>
        </w:tc>
      </w:tr>
      <w:tr w:rsidR="005E08A6" w:rsidRPr="00D31C39" w14:paraId="18A7E771" w14:textId="77777777">
        <w:trPr>
          <w:trHeight w:val="240"/>
        </w:trPr>
        <w:tc>
          <w:tcPr>
            <w:tcW w:w="540" w:type="dxa"/>
          </w:tcPr>
          <w:p w14:paraId="6A2A2DDF"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(a)</w:t>
            </w:r>
          </w:p>
        </w:tc>
        <w:tc>
          <w:tcPr>
            <w:tcW w:w="1368" w:type="dxa"/>
          </w:tcPr>
          <w:p w14:paraId="6F2EB826"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w:t>
            </w:r>
          </w:p>
        </w:tc>
        <w:tc>
          <w:tcPr>
            <w:tcW w:w="1139" w:type="dxa"/>
          </w:tcPr>
          <w:p w14:paraId="6E5B7879"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(c)</w:t>
            </w:r>
          </w:p>
        </w:tc>
        <w:tc>
          <w:tcPr>
            <w:tcW w:w="1175" w:type="dxa"/>
          </w:tcPr>
          <w:p w14:paraId="46299EBC"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(d)</w:t>
            </w:r>
          </w:p>
        </w:tc>
        <w:tc>
          <w:tcPr>
            <w:tcW w:w="1122" w:type="dxa"/>
          </w:tcPr>
          <w:p w14:paraId="45BB77F9"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(e)</w:t>
            </w:r>
          </w:p>
        </w:tc>
        <w:tc>
          <w:tcPr>
            <w:tcW w:w="1064" w:type="dxa"/>
          </w:tcPr>
          <w:p w14:paraId="43F677F4"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(f)</w:t>
            </w:r>
          </w:p>
        </w:tc>
        <w:tc>
          <w:tcPr>
            <w:tcW w:w="630" w:type="dxa"/>
            <w:vAlign w:val="center"/>
          </w:tcPr>
          <w:p w14:paraId="6164A614"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(g)</w:t>
            </w:r>
          </w:p>
        </w:tc>
        <w:tc>
          <w:tcPr>
            <w:tcW w:w="720" w:type="dxa"/>
            <w:vAlign w:val="center"/>
          </w:tcPr>
          <w:p w14:paraId="6D443052"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(h)</w:t>
            </w:r>
          </w:p>
        </w:tc>
        <w:tc>
          <w:tcPr>
            <w:tcW w:w="630" w:type="dxa"/>
            <w:vAlign w:val="center"/>
          </w:tcPr>
          <w:p w14:paraId="6BFE9892"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w:t>
            </w:r>
            <w:proofErr w:type="spellStart"/>
            <w:r w:rsidRPr="00D31C39">
              <w:rPr>
                <w:rFonts w:ascii="Arial" w:hAnsi="Arial" w:cs="Arial"/>
                <w:b/>
                <w:bCs/>
                <w:color w:val="000000"/>
                <w:sz w:val="22"/>
                <w:szCs w:val="22"/>
                <w:lang w:val="en-US"/>
              </w:rPr>
              <w:t>i</w:t>
            </w:r>
            <w:proofErr w:type="spellEnd"/>
            <w:r w:rsidRPr="00D31C39">
              <w:rPr>
                <w:rFonts w:ascii="Arial" w:hAnsi="Arial" w:cs="Arial"/>
                <w:b/>
                <w:bCs/>
                <w:color w:val="000000"/>
                <w:sz w:val="22"/>
                <w:szCs w:val="22"/>
                <w:lang w:val="en-US"/>
              </w:rPr>
              <w:t>)</w:t>
            </w:r>
          </w:p>
        </w:tc>
        <w:tc>
          <w:tcPr>
            <w:tcW w:w="900" w:type="dxa"/>
            <w:vAlign w:val="center"/>
          </w:tcPr>
          <w:p w14:paraId="213010B4"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(j)</w:t>
            </w:r>
          </w:p>
        </w:tc>
        <w:tc>
          <w:tcPr>
            <w:tcW w:w="900" w:type="dxa"/>
          </w:tcPr>
          <w:p w14:paraId="4BFD8003"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(k)</w:t>
            </w:r>
          </w:p>
        </w:tc>
        <w:tc>
          <w:tcPr>
            <w:tcW w:w="990" w:type="dxa"/>
          </w:tcPr>
          <w:p w14:paraId="5724DCE3"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(l)</w:t>
            </w:r>
          </w:p>
        </w:tc>
        <w:tc>
          <w:tcPr>
            <w:tcW w:w="1170" w:type="dxa"/>
          </w:tcPr>
          <w:p w14:paraId="3C3ADC96"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(m)</w:t>
            </w:r>
          </w:p>
        </w:tc>
        <w:tc>
          <w:tcPr>
            <w:tcW w:w="1721" w:type="dxa"/>
          </w:tcPr>
          <w:p w14:paraId="392D4474" w14:textId="77777777" w:rsidR="005E08A6" w:rsidRPr="00D31C39" w:rsidRDefault="005E08A6" w:rsidP="00A00FDD">
            <w:pPr>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(n)</w:t>
            </w:r>
          </w:p>
        </w:tc>
      </w:tr>
      <w:tr w:rsidR="005E08A6" w:rsidRPr="00D31C39" w14:paraId="06F3B9E8" w14:textId="77777777">
        <w:trPr>
          <w:trHeight w:val="240"/>
        </w:trPr>
        <w:tc>
          <w:tcPr>
            <w:tcW w:w="540" w:type="dxa"/>
          </w:tcPr>
          <w:p w14:paraId="7C669098" w14:textId="77777777" w:rsidR="005E08A6" w:rsidRPr="00D31C39" w:rsidRDefault="005E08A6" w:rsidP="00A00FDD">
            <w:pPr>
              <w:autoSpaceDE w:val="0"/>
              <w:autoSpaceDN w:val="0"/>
              <w:adjustRightInd w:val="0"/>
              <w:spacing w:before="120" w:after="120"/>
              <w:jc w:val="center"/>
              <w:rPr>
                <w:rFonts w:ascii="Arial" w:hAnsi="Arial" w:cs="Arial"/>
                <w:color w:val="000000"/>
                <w:sz w:val="22"/>
                <w:szCs w:val="22"/>
                <w:lang w:val="en-US"/>
              </w:rPr>
            </w:pPr>
            <w:r w:rsidRPr="00D31C39">
              <w:rPr>
                <w:rFonts w:ascii="Arial" w:hAnsi="Arial" w:cs="Arial"/>
                <w:color w:val="000000"/>
                <w:sz w:val="22"/>
                <w:szCs w:val="22"/>
                <w:lang w:val="en-US"/>
              </w:rPr>
              <w:t>1</w:t>
            </w:r>
          </w:p>
        </w:tc>
        <w:tc>
          <w:tcPr>
            <w:tcW w:w="1368" w:type="dxa"/>
          </w:tcPr>
          <w:p w14:paraId="05C6206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rFonts w:ascii="Arial" w:hAnsi="Arial" w:cs="Arial"/>
                <w:color w:val="000000"/>
                <w:sz w:val="22"/>
                <w:szCs w:val="22"/>
              </w:rPr>
              <w:t> </w:t>
            </w:r>
            <w:r w:rsidR="005E08A6" w:rsidRPr="00D31C39">
              <w:rPr>
                <w:rFonts w:ascii="Arial" w:hAnsi="Arial" w:cs="Arial"/>
                <w:color w:val="000000"/>
                <w:sz w:val="22"/>
                <w:szCs w:val="22"/>
              </w:rPr>
              <w:t> </w:t>
            </w:r>
            <w:r w:rsidRPr="00D31C39">
              <w:rPr>
                <w:rFonts w:ascii="Arial" w:hAnsi="Arial" w:cs="Arial"/>
                <w:color w:val="000000"/>
                <w:sz w:val="22"/>
                <w:szCs w:val="22"/>
              </w:rPr>
              <w:fldChar w:fldCharType="end"/>
            </w:r>
          </w:p>
        </w:tc>
        <w:tc>
          <w:tcPr>
            <w:tcW w:w="1139" w:type="dxa"/>
          </w:tcPr>
          <w:p w14:paraId="1CD64C7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5" w:type="dxa"/>
          </w:tcPr>
          <w:p w14:paraId="64402F6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22" w:type="dxa"/>
          </w:tcPr>
          <w:p w14:paraId="0D6812F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064" w:type="dxa"/>
          </w:tcPr>
          <w:p w14:paraId="6CAB2659"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7CEB2821"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720" w:type="dxa"/>
          </w:tcPr>
          <w:p w14:paraId="646F674F"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20DB1C24"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10D34DC6"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155B5D5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90" w:type="dxa"/>
          </w:tcPr>
          <w:p w14:paraId="6D1916EA"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0" w:type="dxa"/>
          </w:tcPr>
          <w:p w14:paraId="76910B5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721" w:type="dxa"/>
          </w:tcPr>
          <w:p w14:paraId="356BE31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7C01EFF5" w14:textId="77777777">
        <w:trPr>
          <w:trHeight w:val="240"/>
        </w:trPr>
        <w:tc>
          <w:tcPr>
            <w:tcW w:w="540" w:type="dxa"/>
          </w:tcPr>
          <w:p w14:paraId="4F2FB6DF" w14:textId="77777777" w:rsidR="005E08A6" w:rsidRPr="00D31C39" w:rsidRDefault="005E08A6" w:rsidP="00A00FDD">
            <w:pPr>
              <w:autoSpaceDE w:val="0"/>
              <w:autoSpaceDN w:val="0"/>
              <w:adjustRightInd w:val="0"/>
              <w:spacing w:before="120" w:after="120"/>
              <w:jc w:val="center"/>
              <w:rPr>
                <w:rFonts w:ascii="Arial" w:hAnsi="Arial" w:cs="Arial"/>
                <w:color w:val="000000"/>
                <w:sz w:val="22"/>
                <w:szCs w:val="22"/>
                <w:lang w:val="en-US"/>
              </w:rPr>
            </w:pPr>
            <w:r w:rsidRPr="00D31C39">
              <w:rPr>
                <w:rFonts w:ascii="Arial" w:hAnsi="Arial" w:cs="Arial"/>
                <w:color w:val="000000"/>
                <w:sz w:val="22"/>
                <w:szCs w:val="22"/>
                <w:lang w:val="en-US"/>
              </w:rPr>
              <w:t>2</w:t>
            </w:r>
          </w:p>
        </w:tc>
        <w:tc>
          <w:tcPr>
            <w:tcW w:w="1368" w:type="dxa"/>
          </w:tcPr>
          <w:p w14:paraId="74876EB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39" w:type="dxa"/>
          </w:tcPr>
          <w:p w14:paraId="0AAE427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5" w:type="dxa"/>
          </w:tcPr>
          <w:p w14:paraId="5A3776C3"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22" w:type="dxa"/>
          </w:tcPr>
          <w:p w14:paraId="1CD3F9E6"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064" w:type="dxa"/>
          </w:tcPr>
          <w:p w14:paraId="0B26A4F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6493DC0A"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720" w:type="dxa"/>
          </w:tcPr>
          <w:p w14:paraId="176D67F1"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5B394923"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3FB7B395"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05713C3D"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90" w:type="dxa"/>
          </w:tcPr>
          <w:p w14:paraId="6420B338"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0" w:type="dxa"/>
          </w:tcPr>
          <w:p w14:paraId="55885AFC"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721" w:type="dxa"/>
          </w:tcPr>
          <w:p w14:paraId="6B17681C"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1ACE0A07" w14:textId="77777777">
        <w:trPr>
          <w:trHeight w:val="240"/>
        </w:trPr>
        <w:tc>
          <w:tcPr>
            <w:tcW w:w="540" w:type="dxa"/>
          </w:tcPr>
          <w:p w14:paraId="715F7885" w14:textId="77777777" w:rsidR="005E08A6" w:rsidRPr="00D31C39" w:rsidRDefault="005E08A6" w:rsidP="00A00FDD">
            <w:pPr>
              <w:autoSpaceDE w:val="0"/>
              <w:autoSpaceDN w:val="0"/>
              <w:adjustRightInd w:val="0"/>
              <w:spacing w:before="120" w:after="120"/>
              <w:jc w:val="center"/>
              <w:rPr>
                <w:rFonts w:ascii="Arial" w:hAnsi="Arial" w:cs="Arial"/>
                <w:color w:val="000000"/>
                <w:sz w:val="22"/>
                <w:szCs w:val="22"/>
                <w:lang w:val="en-US"/>
              </w:rPr>
            </w:pPr>
            <w:r w:rsidRPr="00D31C39">
              <w:rPr>
                <w:rFonts w:ascii="Arial" w:hAnsi="Arial" w:cs="Arial"/>
                <w:color w:val="000000"/>
                <w:sz w:val="22"/>
                <w:szCs w:val="22"/>
                <w:lang w:val="en-US"/>
              </w:rPr>
              <w:t>3</w:t>
            </w:r>
          </w:p>
        </w:tc>
        <w:tc>
          <w:tcPr>
            <w:tcW w:w="1368" w:type="dxa"/>
          </w:tcPr>
          <w:p w14:paraId="769F8385"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39" w:type="dxa"/>
          </w:tcPr>
          <w:p w14:paraId="6085733C"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5" w:type="dxa"/>
          </w:tcPr>
          <w:p w14:paraId="7AA2B09E"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22" w:type="dxa"/>
          </w:tcPr>
          <w:p w14:paraId="4E5E85D9"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064" w:type="dxa"/>
          </w:tcPr>
          <w:p w14:paraId="1B41B7C4"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43339D3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720" w:type="dxa"/>
          </w:tcPr>
          <w:p w14:paraId="2E22231D"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630" w:type="dxa"/>
          </w:tcPr>
          <w:p w14:paraId="6EA9DFD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05FDC9FA"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00" w:type="dxa"/>
          </w:tcPr>
          <w:p w14:paraId="743A2135"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990" w:type="dxa"/>
          </w:tcPr>
          <w:p w14:paraId="7518E09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170" w:type="dxa"/>
          </w:tcPr>
          <w:p w14:paraId="566D084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721" w:type="dxa"/>
          </w:tcPr>
          <w:p w14:paraId="2FE261C8"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bl>
    <w:p w14:paraId="6D63763F" w14:textId="77777777" w:rsidR="005E08A6" w:rsidRPr="00D31C39" w:rsidRDefault="005E08A6" w:rsidP="00B870DA">
      <w:pPr>
        <w:tabs>
          <w:tab w:val="left" w:pos="720"/>
          <w:tab w:val="left" w:pos="1920"/>
          <w:tab w:val="left" w:pos="3360"/>
          <w:tab w:val="left" w:pos="4380"/>
          <w:tab w:val="left" w:pos="5160"/>
          <w:tab w:val="left" w:pos="5880"/>
          <w:tab w:val="left" w:pos="6660"/>
          <w:tab w:val="left" w:pos="7200"/>
          <w:tab w:val="left" w:pos="7560"/>
          <w:tab w:val="left" w:pos="8280"/>
          <w:tab w:val="left" w:pos="8880"/>
          <w:tab w:val="left" w:pos="9720"/>
          <w:tab w:val="left" w:pos="10440"/>
          <w:tab w:val="left" w:pos="10920"/>
          <w:tab w:val="left" w:pos="11580"/>
          <w:tab w:val="left" w:pos="12240"/>
        </w:tabs>
        <w:autoSpaceDE w:val="0"/>
        <w:autoSpaceDN w:val="0"/>
        <w:adjustRightInd w:val="0"/>
        <w:ind w:left="720" w:hanging="720"/>
        <w:jc w:val="both"/>
        <w:rPr>
          <w:rFonts w:ascii="Arial" w:hAnsi="Arial" w:cs="Arial"/>
          <w:color w:val="000000"/>
          <w:sz w:val="22"/>
          <w:szCs w:val="22"/>
        </w:rPr>
      </w:pPr>
    </w:p>
    <w:p w14:paraId="1BBC4893" w14:textId="77777777" w:rsidR="005E08A6" w:rsidRPr="00D31C39" w:rsidRDefault="005E08A6" w:rsidP="00E41309">
      <w:pPr>
        <w:tabs>
          <w:tab w:val="left" w:pos="720"/>
          <w:tab w:val="left" w:pos="1440"/>
          <w:tab w:val="left" w:pos="3120"/>
          <w:tab w:val="left" w:pos="4080"/>
          <w:tab w:val="left" w:pos="5040"/>
          <w:tab w:val="left" w:pos="5985"/>
          <w:tab w:val="left" w:pos="6960"/>
          <w:tab w:val="left" w:pos="7920"/>
          <w:tab w:val="left" w:pos="8880"/>
          <w:tab w:val="left" w:pos="10020"/>
          <w:tab w:val="left" w:pos="11160"/>
          <w:tab w:val="left" w:pos="13500"/>
        </w:tabs>
        <w:autoSpaceDE w:val="0"/>
        <w:autoSpaceDN w:val="0"/>
        <w:adjustRightInd w:val="0"/>
        <w:ind w:right="173"/>
        <w:rPr>
          <w:rFonts w:ascii="Arial" w:hAnsi="Arial" w:cs="Arial"/>
          <w:color w:val="000000"/>
          <w:sz w:val="22"/>
          <w:szCs w:val="22"/>
          <w:lang w:val="en-US"/>
        </w:rPr>
      </w:pPr>
    </w:p>
    <w:p w14:paraId="2138E248" w14:textId="77777777" w:rsidR="005E08A6" w:rsidRPr="00D31C39" w:rsidRDefault="005E08A6" w:rsidP="00E41309">
      <w:pPr>
        <w:tabs>
          <w:tab w:val="left" w:pos="720"/>
          <w:tab w:val="left" w:pos="1440"/>
          <w:tab w:val="left" w:pos="3120"/>
          <w:tab w:val="left" w:pos="4080"/>
          <w:tab w:val="left" w:pos="5040"/>
          <w:tab w:val="left" w:pos="5985"/>
          <w:tab w:val="left" w:pos="6960"/>
          <w:tab w:val="left" w:pos="7920"/>
          <w:tab w:val="left" w:pos="8880"/>
          <w:tab w:val="left" w:pos="10020"/>
          <w:tab w:val="left" w:pos="11160"/>
          <w:tab w:val="left" w:pos="13500"/>
        </w:tabs>
        <w:autoSpaceDE w:val="0"/>
        <w:autoSpaceDN w:val="0"/>
        <w:adjustRightInd w:val="0"/>
        <w:ind w:right="173"/>
        <w:rPr>
          <w:rFonts w:ascii="Arial" w:hAnsi="Arial" w:cs="Arial"/>
          <w:color w:val="000000"/>
          <w:sz w:val="22"/>
          <w:szCs w:val="22"/>
          <w:lang w:val="en-US"/>
        </w:rPr>
      </w:pPr>
      <w:r w:rsidRPr="00D31C39">
        <w:rPr>
          <w:rFonts w:ascii="Arial" w:hAnsi="Arial" w:cs="Arial"/>
          <w:color w:val="000000"/>
          <w:sz w:val="22"/>
          <w:szCs w:val="22"/>
          <w:lang w:val="en-US"/>
        </w:rPr>
        <w:t xml:space="preserve">Note: Bidder shall enclose a statement for each work regarding cash flow of expected work </w:t>
      </w:r>
      <w:proofErr w:type="spellStart"/>
      <w:r w:rsidRPr="00D31C39">
        <w:rPr>
          <w:rFonts w:ascii="Arial" w:hAnsi="Arial" w:cs="Arial"/>
          <w:color w:val="000000"/>
          <w:sz w:val="22"/>
          <w:szCs w:val="22"/>
          <w:lang w:val="en-US"/>
        </w:rPr>
        <w:t>upto</w:t>
      </w:r>
      <w:proofErr w:type="spellEnd"/>
      <w:r w:rsidRPr="00D31C39">
        <w:rPr>
          <w:rFonts w:ascii="Arial" w:hAnsi="Arial" w:cs="Arial"/>
          <w:color w:val="000000"/>
          <w:sz w:val="22"/>
          <w:szCs w:val="22"/>
          <w:lang w:val="en-US"/>
        </w:rPr>
        <w:t xml:space="preserve"> completion in term of money (specify Page/ Annex No.)  </w:t>
      </w:r>
    </w:p>
    <w:p w14:paraId="1E4DA472" w14:textId="77777777" w:rsidR="005E08A6" w:rsidRPr="00D31C39" w:rsidRDefault="005E08A6" w:rsidP="007663B4">
      <w:pPr>
        <w:tabs>
          <w:tab w:val="left" w:pos="720"/>
          <w:tab w:val="left" w:pos="1440"/>
          <w:tab w:val="left" w:pos="2160"/>
          <w:tab w:val="left" w:pos="2880"/>
        </w:tabs>
        <w:autoSpaceDE w:val="0"/>
        <w:autoSpaceDN w:val="0"/>
        <w:adjustRightInd w:val="0"/>
        <w:rPr>
          <w:rFonts w:ascii="Arial" w:hAnsi="Arial" w:cs="Arial"/>
          <w:b/>
          <w:bCs/>
          <w:color w:val="000000"/>
          <w:sz w:val="22"/>
          <w:szCs w:val="22"/>
        </w:rPr>
      </w:pPr>
      <w:r w:rsidRPr="00D31C39">
        <w:rPr>
          <w:rFonts w:ascii="Arial" w:hAnsi="Arial" w:cs="Arial"/>
          <w:b/>
          <w:bCs/>
          <w:color w:val="000000"/>
          <w:sz w:val="22"/>
          <w:szCs w:val="22"/>
        </w:rPr>
        <w:br w:type="page"/>
      </w:r>
    </w:p>
    <w:p w14:paraId="23AA7D69" w14:textId="77777777" w:rsidR="005E08A6" w:rsidRPr="00D31C39" w:rsidRDefault="005E08A6" w:rsidP="00AF1C40">
      <w:pPr>
        <w:tabs>
          <w:tab w:val="left" w:pos="720"/>
          <w:tab w:val="left" w:pos="1440"/>
          <w:tab w:val="left" w:pos="2160"/>
          <w:tab w:val="left" w:pos="288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ATTACHMENT - 5</w:t>
      </w:r>
    </w:p>
    <w:p w14:paraId="5E99F05F"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52A7547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785F240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74F6FEF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42A0D18E"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2E93FD7E"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7E709A7E" w14:textId="77777777" w:rsidR="00A034B2" w:rsidRPr="00D31C39" w:rsidRDefault="00A034B2" w:rsidP="00A034B2">
      <w:pPr>
        <w:tabs>
          <w:tab w:val="left" w:pos="1080"/>
          <w:tab w:val="left" w:pos="1800"/>
          <w:tab w:val="left" w:pos="4320"/>
          <w:tab w:val="left" w:pos="5040"/>
        </w:tabs>
        <w:autoSpaceDE w:val="0"/>
        <w:ind w:left="1080" w:hanging="1080"/>
        <w:jc w:val="center"/>
        <w:rPr>
          <w:rFonts w:ascii="Arial" w:hAnsi="Arial" w:cs="Arial"/>
          <w:b/>
          <w:bCs/>
          <w:sz w:val="22"/>
          <w:szCs w:val="22"/>
        </w:rPr>
      </w:pPr>
    </w:p>
    <w:p w14:paraId="40E3DE2B" w14:textId="77777777" w:rsidR="005E08A6" w:rsidRPr="00D31C39" w:rsidRDefault="005E08A6" w:rsidP="00C92E52">
      <w:pPr>
        <w:pStyle w:val="NoSpacing"/>
        <w:spacing w:line="276" w:lineRule="auto"/>
        <w:jc w:val="center"/>
        <w:rPr>
          <w:b/>
          <w:bCs/>
          <w:color w:val="000000"/>
          <w:sz w:val="22"/>
          <w:szCs w:val="22"/>
        </w:rPr>
      </w:pPr>
    </w:p>
    <w:p w14:paraId="00CEDDFC" w14:textId="77777777" w:rsidR="005E08A6" w:rsidRPr="00D31C39" w:rsidRDefault="005E08A6" w:rsidP="005846DF">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rPr>
      </w:pPr>
      <w:r w:rsidRPr="00D31C39">
        <w:rPr>
          <w:rFonts w:ascii="Arial" w:hAnsi="Arial" w:cs="Arial"/>
          <w:b/>
          <w:bCs/>
          <w:color w:val="000000"/>
          <w:sz w:val="22"/>
          <w:szCs w:val="22"/>
        </w:rPr>
        <w:t>(LIST OF CONTRACTS EXECUTED)</w:t>
      </w:r>
    </w:p>
    <w:p w14:paraId="1B26AF2B" w14:textId="77777777" w:rsidR="005E08A6" w:rsidRPr="00D31C39" w:rsidRDefault="005E08A6" w:rsidP="005846DF">
      <w:pPr>
        <w:tabs>
          <w:tab w:val="left" w:pos="7920"/>
        </w:tabs>
        <w:autoSpaceDE w:val="0"/>
        <w:autoSpaceDN w:val="0"/>
        <w:adjustRightInd w:val="0"/>
        <w:jc w:val="center"/>
        <w:rPr>
          <w:rFonts w:ascii="Arial" w:hAnsi="Arial" w:cs="Arial"/>
          <w:color w:val="000000"/>
          <w:sz w:val="22"/>
          <w:szCs w:val="22"/>
        </w:rPr>
      </w:pPr>
    </w:p>
    <w:p w14:paraId="361AB4F4" w14:textId="77777777" w:rsidR="005E08A6" w:rsidRPr="00D31C39" w:rsidRDefault="005E08A6" w:rsidP="00B870DA">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lang w:val="en-US"/>
        </w:rPr>
      </w:pPr>
    </w:p>
    <w:p w14:paraId="399CB9B0" w14:textId="77777777" w:rsidR="005E08A6" w:rsidRPr="00D31C39" w:rsidRDefault="005E08A6" w:rsidP="00B870DA">
      <w:pPr>
        <w:tabs>
          <w:tab w:val="left" w:pos="1440"/>
          <w:tab w:val="left" w:pos="720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Details of similar works executed in last ten (10) years</w:t>
      </w:r>
    </w:p>
    <w:p w14:paraId="4C8C6A35" w14:textId="77777777" w:rsidR="005E08A6" w:rsidRPr="00D31C39" w:rsidRDefault="005E08A6" w:rsidP="00B870DA">
      <w:pPr>
        <w:tabs>
          <w:tab w:val="left" w:pos="1440"/>
          <w:tab w:val="left" w:pos="7200"/>
        </w:tabs>
        <w:autoSpaceDE w:val="0"/>
        <w:autoSpaceDN w:val="0"/>
        <w:adjustRightInd w:val="0"/>
        <w:jc w:val="both"/>
        <w:rPr>
          <w:rFonts w:ascii="Arial" w:hAnsi="Arial" w:cs="Arial"/>
          <w:color w:val="000000"/>
          <w:sz w:val="22"/>
          <w:szCs w:val="22"/>
        </w:rPr>
      </w:pPr>
    </w:p>
    <w:tbl>
      <w:tblPr>
        <w:tblW w:w="139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432"/>
        <w:gridCol w:w="2485"/>
        <w:gridCol w:w="1182"/>
        <w:gridCol w:w="1593"/>
        <w:gridCol w:w="1596"/>
        <w:gridCol w:w="2687"/>
        <w:gridCol w:w="2483"/>
      </w:tblGrid>
      <w:tr w:rsidR="005E08A6" w:rsidRPr="00D31C39" w14:paraId="73728F36" w14:textId="77777777">
        <w:tc>
          <w:tcPr>
            <w:tcW w:w="483" w:type="dxa"/>
          </w:tcPr>
          <w:p w14:paraId="41D341DB"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Sl. No</w:t>
            </w:r>
          </w:p>
        </w:tc>
        <w:tc>
          <w:tcPr>
            <w:tcW w:w="1433" w:type="dxa"/>
          </w:tcPr>
          <w:p w14:paraId="609236CA"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Detailed description of works*</w:t>
            </w:r>
          </w:p>
        </w:tc>
        <w:tc>
          <w:tcPr>
            <w:tcW w:w="2505" w:type="dxa"/>
          </w:tcPr>
          <w:p w14:paraId="644CC11E"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Name of Employer/Client</w:t>
            </w:r>
          </w:p>
          <w:p w14:paraId="6F997EA7"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Name of person &amp; address of contact person</w:t>
            </w:r>
          </w:p>
        </w:tc>
        <w:tc>
          <w:tcPr>
            <w:tcW w:w="1094" w:type="dxa"/>
          </w:tcPr>
          <w:p w14:paraId="6E9CB5F1"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Quantity)</w:t>
            </w:r>
          </w:p>
        </w:tc>
        <w:tc>
          <w:tcPr>
            <w:tcW w:w="1609" w:type="dxa"/>
          </w:tcPr>
          <w:p w14:paraId="0CFCC056"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Total Value as awarded (</w:t>
            </w:r>
            <w:r w:rsidRPr="00D31C39">
              <w:rPr>
                <w:rFonts w:ascii="Rupee Foradian" w:hAnsi="Rupee Foradian" w:cs="Rupee Foradian"/>
                <w:b/>
                <w:bCs/>
                <w:color w:val="000000"/>
                <w:sz w:val="22"/>
                <w:szCs w:val="22"/>
                <w:lang w:val="en-US"/>
              </w:rPr>
              <w:t>Rs</w:t>
            </w:r>
            <w:r w:rsidRPr="00D31C39">
              <w:rPr>
                <w:rFonts w:ascii="Arial" w:hAnsi="Arial" w:cs="Arial"/>
                <w:b/>
                <w:bCs/>
                <w:color w:val="000000"/>
                <w:sz w:val="22"/>
                <w:szCs w:val="22"/>
              </w:rPr>
              <w:t>. In crore)</w:t>
            </w:r>
          </w:p>
        </w:tc>
        <w:tc>
          <w:tcPr>
            <w:tcW w:w="1610" w:type="dxa"/>
          </w:tcPr>
          <w:p w14:paraId="576B585E"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Total Value as executed (Rs. In crore)</w:t>
            </w:r>
          </w:p>
        </w:tc>
        <w:tc>
          <w:tcPr>
            <w:tcW w:w="2714" w:type="dxa"/>
          </w:tcPr>
          <w:p w14:paraId="4C29DFAC"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Date of commencement</w:t>
            </w:r>
          </w:p>
          <w:p w14:paraId="7D7694EF"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p>
          <w:p w14:paraId="493C91A8" w14:textId="77777777" w:rsidR="005E08A6" w:rsidRPr="00D31C39" w:rsidRDefault="005E08A6" w:rsidP="00F570A2">
            <w:pPr>
              <w:tabs>
                <w:tab w:val="left" w:pos="1440"/>
                <w:tab w:val="left" w:pos="7200"/>
              </w:tabs>
              <w:autoSpaceDE w:val="0"/>
              <w:autoSpaceDN w:val="0"/>
              <w:adjustRightInd w:val="0"/>
              <w:rPr>
                <w:rFonts w:ascii="Arial" w:hAnsi="Arial" w:cs="Arial"/>
                <w:b/>
                <w:bCs/>
                <w:color w:val="000000"/>
                <w:sz w:val="22"/>
                <w:szCs w:val="22"/>
              </w:rPr>
            </w:pPr>
            <w:r w:rsidRPr="00D31C39">
              <w:rPr>
                <w:rFonts w:ascii="Arial" w:hAnsi="Arial" w:cs="Arial"/>
                <w:b/>
                <w:bCs/>
                <w:color w:val="000000"/>
                <w:sz w:val="22"/>
                <w:szCs w:val="22"/>
              </w:rPr>
              <w:t>Sch                  Act</w:t>
            </w:r>
          </w:p>
        </w:tc>
        <w:tc>
          <w:tcPr>
            <w:tcW w:w="2520" w:type="dxa"/>
          </w:tcPr>
          <w:p w14:paraId="33ACA52F" w14:textId="77777777" w:rsidR="005E08A6" w:rsidRPr="00D31C39" w:rsidRDefault="005E08A6" w:rsidP="00D809DC">
            <w:pPr>
              <w:tabs>
                <w:tab w:val="left" w:pos="1440"/>
                <w:tab w:val="left" w:pos="720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Date of completion</w:t>
            </w:r>
          </w:p>
          <w:p w14:paraId="0149DD09" w14:textId="77777777" w:rsidR="005E08A6" w:rsidRPr="00D31C39" w:rsidRDefault="005E08A6" w:rsidP="00D809DC">
            <w:pPr>
              <w:jc w:val="center"/>
              <w:rPr>
                <w:rFonts w:ascii="Arial" w:hAnsi="Arial" w:cs="Arial"/>
                <w:b/>
                <w:bCs/>
                <w:color w:val="000000"/>
                <w:sz w:val="22"/>
                <w:szCs w:val="22"/>
              </w:rPr>
            </w:pPr>
          </w:p>
          <w:p w14:paraId="09B15766" w14:textId="77777777" w:rsidR="005E08A6" w:rsidRPr="00D31C39" w:rsidRDefault="005E08A6" w:rsidP="00F570A2">
            <w:pPr>
              <w:rPr>
                <w:rFonts w:ascii="Arial" w:hAnsi="Arial" w:cs="Arial"/>
                <w:b/>
                <w:bCs/>
                <w:color w:val="000000"/>
                <w:sz w:val="22"/>
                <w:szCs w:val="22"/>
              </w:rPr>
            </w:pPr>
            <w:r w:rsidRPr="00D31C39">
              <w:rPr>
                <w:rFonts w:ascii="Arial" w:hAnsi="Arial" w:cs="Arial"/>
                <w:b/>
                <w:bCs/>
                <w:color w:val="000000"/>
                <w:sz w:val="22"/>
                <w:szCs w:val="22"/>
              </w:rPr>
              <w:t>Sch              Act</w:t>
            </w:r>
          </w:p>
        </w:tc>
      </w:tr>
      <w:tr w:rsidR="005E08A6" w:rsidRPr="00D31C39" w14:paraId="5F45DCF4" w14:textId="77777777">
        <w:tc>
          <w:tcPr>
            <w:tcW w:w="483" w:type="dxa"/>
          </w:tcPr>
          <w:p w14:paraId="0CED07F0"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33" w:type="dxa"/>
          </w:tcPr>
          <w:p w14:paraId="7C56410D"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05" w:type="dxa"/>
          </w:tcPr>
          <w:p w14:paraId="140A78C6"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094" w:type="dxa"/>
          </w:tcPr>
          <w:p w14:paraId="70C810E1"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09" w:type="dxa"/>
          </w:tcPr>
          <w:p w14:paraId="463C767B"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10" w:type="dxa"/>
          </w:tcPr>
          <w:p w14:paraId="189A3882"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714" w:type="dxa"/>
          </w:tcPr>
          <w:p w14:paraId="6F769550"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20" w:type="dxa"/>
          </w:tcPr>
          <w:p w14:paraId="334AFFD8"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r w:rsidR="005E08A6" w:rsidRPr="00D31C39" w14:paraId="40F9E4C9" w14:textId="77777777">
        <w:tc>
          <w:tcPr>
            <w:tcW w:w="483" w:type="dxa"/>
          </w:tcPr>
          <w:p w14:paraId="163A7487"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33" w:type="dxa"/>
          </w:tcPr>
          <w:p w14:paraId="5B952A7F"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05" w:type="dxa"/>
          </w:tcPr>
          <w:p w14:paraId="048C209C"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094" w:type="dxa"/>
          </w:tcPr>
          <w:p w14:paraId="0ECBA551"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09" w:type="dxa"/>
          </w:tcPr>
          <w:p w14:paraId="3591C116"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10" w:type="dxa"/>
          </w:tcPr>
          <w:p w14:paraId="33A9265C"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714" w:type="dxa"/>
          </w:tcPr>
          <w:p w14:paraId="7B316831"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20" w:type="dxa"/>
          </w:tcPr>
          <w:p w14:paraId="317718A9"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r w:rsidR="005E08A6" w:rsidRPr="00D31C39" w14:paraId="1C491C63" w14:textId="77777777">
        <w:tc>
          <w:tcPr>
            <w:tcW w:w="483" w:type="dxa"/>
          </w:tcPr>
          <w:p w14:paraId="4DCAC13F"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33" w:type="dxa"/>
          </w:tcPr>
          <w:p w14:paraId="766459A3"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05" w:type="dxa"/>
          </w:tcPr>
          <w:p w14:paraId="02CFB48F"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094" w:type="dxa"/>
          </w:tcPr>
          <w:p w14:paraId="754E8C9D"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09" w:type="dxa"/>
          </w:tcPr>
          <w:p w14:paraId="61756BDB"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10" w:type="dxa"/>
          </w:tcPr>
          <w:p w14:paraId="70B79509"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714" w:type="dxa"/>
          </w:tcPr>
          <w:p w14:paraId="4DDD6A5D"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20" w:type="dxa"/>
          </w:tcPr>
          <w:p w14:paraId="4246416F"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r w:rsidR="005E08A6" w:rsidRPr="00D31C39" w14:paraId="38F9E6A1" w14:textId="77777777">
        <w:tc>
          <w:tcPr>
            <w:tcW w:w="483" w:type="dxa"/>
          </w:tcPr>
          <w:p w14:paraId="3BD2CC5F"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33" w:type="dxa"/>
          </w:tcPr>
          <w:p w14:paraId="20F71A27"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05" w:type="dxa"/>
          </w:tcPr>
          <w:p w14:paraId="42B30224"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094" w:type="dxa"/>
          </w:tcPr>
          <w:p w14:paraId="6865ECDA"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09" w:type="dxa"/>
          </w:tcPr>
          <w:p w14:paraId="293C55DE"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10" w:type="dxa"/>
          </w:tcPr>
          <w:p w14:paraId="0AB6E3FE"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714" w:type="dxa"/>
          </w:tcPr>
          <w:p w14:paraId="25553F8C"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20" w:type="dxa"/>
          </w:tcPr>
          <w:p w14:paraId="5273A125"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r w:rsidR="005E08A6" w:rsidRPr="00D31C39" w14:paraId="7560E567" w14:textId="77777777">
        <w:tc>
          <w:tcPr>
            <w:tcW w:w="483" w:type="dxa"/>
          </w:tcPr>
          <w:p w14:paraId="66116E53"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33" w:type="dxa"/>
          </w:tcPr>
          <w:p w14:paraId="45C25D10"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05" w:type="dxa"/>
          </w:tcPr>
          <w:p w14:paraId="4C7912C4"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094" w:type="dxa"/>
          </w:tcPr>
          <w:p w14:paraId="5BD1CEE1"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09" w:type="dxa"/>
          </w:tcPr>
          <w:p w14:paraId="1AFA7A3D"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610" w:type="dxa"/>
          </w:tcPr>
          <w:p w14:paraId="16302A3D"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714" w:type="dxa"/>
          </w:tcPr>
          <w:p w14:paraId="50D122DA"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2520" w:type="dxa"/>
          </w:tcPr>
          <w:p w14:paraId="0232E3FC" w14:textId="77777777" w:rsidR="005E08A6" w:rsidRPr="00D31C39" w:rsidRDefault="00024386">
            <w:pPr>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bl>
    <w:p w14:paraId="214D9CBB" w14:textId="77777777" w:rsidR="005E08A6" w:rsidRPr="00D31C39" w:rsidRDefault="005E08A6" w:rsidP="00B870DA">
      <w:pPr>
        <w:tabs>
          <w:tab w:val="left" w:pos="1440"/>
          <w:tab w:val="left" w:pos="7200"/>
        </w:tabs>
        <w:autoSpaceDE w:val="0"/>
        <w:autoSpaceDN w:val="0"/>
        <w:adjustRightInd w:val="0"/>
        <w:jc w:val="both"/>
        <w:rPr>
          <w:rFonts w:ascii="Arial" w:hAnsi="Arial" w:cs="Arial"/>
          <w:color w:val="000000"/>
          <w:sz w:val="22"/>
          <w:szCs w:val="22"/>
        </w:rPr>
      </w:pPr>
    </w:p>
    <w:p w14:paraId="3982632A" w14:textId="77777777" w:rsidR="005E08A6" w:rsidRPr="00D31C39" w:rsidRDefault="005E08A6" w:rsidP="00916B63">
      <w:pPr>
        <w:tabs>
          <w:tab w:val="left" w:pos="1800"/>
          <w:tab w:val="left" w:pos="2340"/>
          <w:tab w:val="left" w:pos="3060"/>
        </w:tabs>
        <w:autoSpaceDE w:val="0"/>
        <w:autoSpaceDN w:val="0"/>
        <w:adjustRightInd w:val="0"/>
        <w:jc w:val="both"/>
        <w:rPr>
          <w:rFonts w:ascii="Arial" w:hAnsi="Arial" w:cs="Arial"/>
          <w:color w:val="000000"/>
          <w:sz w:val="22"/>
          <w:szCs w:val="22"/>
          <w:lang w:val="en-US"/>
        </w:rPr>
      </w:pPr>
      <w:proofErr w:type="gramStart"/>
      <w:r w:rsidRPr="00D31C39">
        <w:rPr>
          <w:rFonts w:ascii="Arial" w:hAnsi="Arial" w:cs="Arial"/>
          <w:b/>
          <w:bCs/>
          <w:color w:val="000000"/>
          <w:sz w:val="22"/>
          <w:szCs w:val="22"/>
          <w:lang w:val="en-US"/>
        </w:rPr>
        <w:t>Note :</w:t>
      </w:r>
      <w:proofErr w:type="gramEnd"/>
      <w:r w:rsidRPr="00D31C39">
        <w:rPr>
          <w:rFonts w:ascii="Arial" w:hAnsi="Arial" w:cs="Arial"/>
          <w:b/>
          <w:bCs/>
          <w:color w:val="000000"/>
          <w:sz w:val="22"/>
          <w:szCs w:val="22"/>
          <w:lang w:val="en-US"/>
        </w:rPr>
        <w:t xml:space="preserve"> </w:t>
      </w:r>
      <w:r w:rsidRPr="00D31C39">
        <w:rPr>
          <w:rFonts w:ascii="Arial" w:hAnsi="Arial" w:cs="Arial"/>
          <w:color w:val="000000"/>
          <w:sz w:val="22"/>
          <w:szCs w:val="22"/>
          <w:lang w:val="en-US"/>
        </w:rPr>
        <w:t>Bidder may enclose additional sheets, if required.</w:t>
      </w:r>
    </w:p>
    <w:p w14:paraId="5A2302B2" w14:textId="77777777" w:rsidR="005E08A6" w:rsidRPr="00D31C39" w:rsidRDefault="005E08A6" w:rsidP="00B870DA">
      <w:pPr>
        <w:tabs>
          <w:tab w:val="left" w:pos="1800"/>
          <w:tab w:val="left" w:pos="2340"/>
          <w:tab w:val="left" w:pos="3060"/>
        </w:tabs>
        <w:autoSpaceDE w:val="0"/>
        <w:autoSpaceDN w:val="0"/>
        <w:adjustRightInd w:val="0"/>
        <w:jc w:val="both"/>
        <w:rPr>
          <w:rFonts w:ascii="Arial" w:hAnsi="Arial" w:cs="Arial"/>
          <w:color w:val="000000"/>
          <w:sz w:val="22"/>
          <w:szCs w:val="22"/>
          <w:lang w:val="en-US"/>
        </w:rPr>
      </w:pPr>
    </w:p>
    <w:p w14:paraId="0C2B4899" w14:textId="77777777" w:rsidR="005E08A6" w:rsidRPr="00D31C39" w:rsidRDefault="005E08A6" w:rsidP="00B870DA">
      <w:pPr>
        <w:tabs>
          <w:tab w:val="left" w:pos="1800"/>
          <w:tab w:val="left" w:pos="2340"/>
          <w:tab w:val="left" w:pos="3060"/>
        </w:tabs>
        <w:autoSpaceDE w:val="0"/>
        <w:autoSpaceDN w:val="0"/>
        <w:adjustRightInd w:val="0"/>
        <w:jc w:val="both"/>
        <w:rPr>
          <w:rFonts w:ascii="Arial" w:hAnsi="Arial" w:cs="Arial"/>
          <w:color w:val="000000"/>
          <w:sz w:val="22"/>
          <w:szCs w:val="22"/>
          <w:lang w:val="en-US"/>
        </w:rPr>
      </w:pPr>
      <w:r w:rsidRPr="00D31C39">
        <w:rPr>
          <w:rFonts w:ascii="Arial" w:hAnsi="Arial" w:cs="Arial"/>
          <w:color w:val="000000"/>
          <w:sz w:val="22"/>
          <w:szCs w:val="22"/>
          <w:lang w:val="en-US"/>
        </w:rPr>
        <w:br w:type="page"/>
      </w:r>
    </w:p>
    <w:p w14:paraId="738CD891" w14:textId="77777777" w:rsidR="005E08A6" w:rsidRPr="00D31C39" w:rsidRDefault="005E08A6" w:rsidP="005D3639">
      <w:pPr>
        <w:autoSpaceDE w:val="0"/>
        <w:autoSpaceDN w:val="0"/>
        <w:adjustRightInd w:val="0"/>
        <w:jc w:val="right"/>
        <w:rPr>
          <w:rFonts w:ascii="Arial" w:hAnsi="Arial" w:cs="Arial"/>
          <w:b/>
          <w:bCs/>
          <w:color w:val="000000"/>
          <w:sz w:val="22"/>
          <w:szCs w:val="22"/>
          <w:lang w:val="en-US"/>
        </w:rPr>
      </w:pPr>
      <w:r w:rsidRPr="00D31C39">
        <w:rPr>
          <w:rFonts w:ascii="Arial" w:hAnsi="Arial" w:cs="Arial"/>
          <w:b/>
          <w:bCs/>
          <w:color w:val="000000"/>
          <w:sz w:val="22"/>
          <w:szCs w:val="22"/>
          <w:lang w:val="en-US"/>
        </w:rPr>
        <w:t>ATTACHMENT – 6</w:t>
      </w:r>
    </w:p>
    <w:p w14:paraId="7D5D1B59" w14:textId="77777777" w:rsidR="005E08A6" w:rsidRPr="00D31C39" w:rsidRDefault="005E08A6" w:rsidP="005D3639">
      <w:pPr>
        <w:autoSpaceDE w:val="0"/>
        <w:autoSpaceDN w:val="0"/>
        <w:adjustRightInd w:val="0"/>
        <w:jc w:val="right"/>
        <w:rPr>
          <w:rFonts w:ascii="Arial" w:hAnsi="Arial" w:cs="Arial"/>
          <w:b/>
          <w:bCs/>
          <w:color w:val="000000"/>
          <w:sz w:val="22"/>
          <w:szCs w:val="22"/>
          <w:lang w:val="en-US"/>
        </w:rPr>
      </w:pPr>
    </w:p>
    <w:p w14:paraId="77EF1C17"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2B159AD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76E0EC29"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2DD0CF7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3EB4CC25"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39088A33"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17AA8971" w14:textId="77777777" w:rsidR="00A034B2" w:rsidRPr="00D31C39" w:rsidRDefault="00A034B2" w:rsidP="00A034B2">
      <w:pPr>
        <w:tabs>
          <w:tab w:val="left" w:pos="1080"/>
          <w:tab w:val="left" w:pos="1800"/>
          <w:tab w:val="left" w:pos="4320"/>
          <w:tab w:val="left" w:pos="5040"/>
        </w:tabs>
        <w:autoSpaceDE w:val="0"/>
        <w:ind w:left="1080" w:hanging="1080"/>
        <w:jc w:val="center"/>
        <w:rPr>
          <w:rFonts w:ascii="Arial" w:hAnsi="Arial" w:cs="Arial"/>
          <w:b/>
          <w:bCs/>
          <w:sz w:val="22"/>
          <w:szCs w:val="22"/>
        </w:rPr>
      </w:pPr>
    </w:p>
    <w:p w14:paraId="04676F66" w14:textId="77777777" w:rsidR="005E08A6" w:rsidRPr="00D31C39" w:rsidRDefault="005E08A6" w:rsidP="005846DF">
      <w:pPr>
        <w:tabs>
          <w:tab w:val="left" w:pos="7920"/>
        </w:tabs>
        <w:autoSpaceDE w:val="0"/>
        <w:autoSpaceDN w:val="0"/>
        <w:adjustRightInd w:val="0"/>
        <w:jc w:val="center"/>
        <w:rPr>
          <w:rFonts w:ascii="Arial" w:hAnsi="Arial" w:cs="Arial"/>
          <w:b/>
          <w:bCs/>
          <w:color w:val="000000"/>
          <w:sz w:val="22"/>
          <w:szCs w:val="22"/>
        </w:rPr>
      </w:pPr>
    </w:p>
    <w:p w14:paraId="0F294A24" w14:textId="77777777" w:rsidR="005E08A6" w:rsidRPr="00D31C39" w:rsidRDefault="005E08A6" w:rsidP="00DF3270">
      <w:pPr>
        <w:tabs>
          <w:tab w:val="left" w:pos="792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(EQUIPMENT/ MACHINERY DEPLOYMENT SCHEDULE)</w:t>
      </w:r>
    </w:p>
    <w:p w14:paraId="3E0DEF64" w14:textId="77777777" w:rsidR="005E08A6" w:rsidRPr="00D31C39" w:rsidRDefault="005E08A6" w:rsidP="005A3534">
      <w:pPr>
        <w:rPr>
          <w:rFonts w:ascii="Arial" w:hAnsi="Arial" w:cs="Arial"/>
          <w:color w:val="000000"/>
          <w:sz w:val="22"/>
          <w:szCs w:val="22"/>
          <w:lang w:val="en-US"/>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p>
    <w:tbl>
      <w:tblPr>
        <w:tblW w:w="136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1260"/>
        <w:gridCol w:w="900"/>
        <w:gridCol w:w="1404"/>
        <w:gridCol w:w="1260"/>
        <w:gridCol w:w="1296"/>
        <w:gridCol w:w="1278"/>
        <w:gridCol w:w="1143"/>
        <w:gridCol w:w="1449"/>
      </w:tblGrid>
      <w:tr w:rsidR="005E08A6" w:rsidRPr="00D31C39" w14:paraId="279C6282" w14:textId="77777777" w:rsidTr="00591176">
        <w:trPr>
          <w:trHeight w:val="1430"/>
          <w:tblHeader/>
        </w:trPr>
        <w:tc>
          <w:tcPr>
            <w:tcW w:w="828" w:type="dxa"/>
          </w:tcPr>
          <w:p w14:paraId="37A59E87" w14:textId="77777777" w:rsidR="005E08A6" w:rsidRPr="00D31C39" w:rsidRDefault="005E08A6" w:rsidP="00591176">
            <w:pPr>
              <w:pStyle w:val="BodyText"/>
              <w:spacing w:before="60" w:after="60"/>
              <w:jc w:val="center"/>
              <w:rPr>
                <w:rFonts w:ascii="Arial" w:hAnsi="Arial" w:cs="Arial"/>
                <w:color w:val="000000"/>
                <w:sz w:val="22"/>
                <w:szCs w:val="22"/>
                <w:lang w:bidi="ar-SA"/>
              </w:rPr>
            </w:pPr>
            <w:proofErr w:type="spellStart"/>
            <w:r w:rsidRPr="00D31C39">
              <w:rPr>
                <w:rFonts w:ascii="Arial" w:hAnsi="Arial" w:cs="Arial"/>
                <w:color w:val="000000"/>
                <w:sz w:val="22"/>
                <w:szCs w:val="22"/>
                <w:lang w:bidi="ar-SA"/>
              </w:rPr>
              <w:t>Sl</w:t>
            </w:r>
            <w:proofErr w:type="spellEnd"/>
            <w:r w:rsidRPr="00D31C39">
              <w:rPr>
                <w:rFonts w:ascii="Arial" w:hAnsi="Arial" w:cs="Arial"/>
                <w:color w:val="000000"/>
                <w:sz w:val="22"/>
                <w:szCs w:val="22"/>
                <w:lang w:bidi="ar-SA"/>
              </w:rPr>
              <w:t xml:space="preserve"> No</w:t>
            </w:r>
          </w:p>
        </w:tc>
        <w:tc>
          <w:tcPr>
            <w:tcW w:w="2880" w:type="dxa"/>
          </w:tcPr>
          <w:p w14:paraId="67BF7AA8"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Equipment Type/ Capacity</w:t>
            </w:r>
          </w:p>
        </w:tc>
        <w:tc>
          <w:tcPr>
            <w:tcW w:w="1260" w:type="dxa"/>
          </w:tcPr>
          <w:p w14:paraId="37D1622A"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Min Nos required</w:t>
            </w:r>
          </w:p>
        </w:tc>
        <w:tc>
          <w:tcPr>
            <w:tcW w:w="900" w:type="dxa"/>
          </w:tcPr>
          <w:p w14:paraId="76AFA4A5"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No. proposed to be deployed</w:t>
            </w:r>
          </w:p>
        </w:tc>
        <w:tc>
          <w:tcPr>
            <w:tcW w:w="1404" w:type="dxa"/>
          </w:tcPr>
          <w:p w14:paraId="4B4C4168"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No. already available for immediate deployment</w:t>
            </w:r>
          </w:p>
        </w:tc>
        <w:tc>
          <w:tcPr>
            <w:tcW w:w="1260" w:type="dxa"/>
          </w:tcPr>
          <w:p w14:paraId="4776092C"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Period by which balance equipment will be deployed</w:t>
            </w:r>
          </w:p>
        </w:tc>
        <w:tc>
          <w:tcPr>
            <w:tcW w:w="1296" w:type="dxa"/>
          </w:tcPr>
          <w:p w14:paraId="164AC763"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Place from where balance equipment will be bought</w:t>
            </w:r>
          </w:p>
        </w:tc>
        <w:tc>
          <w:tcPr>
            <w:tcW w:w="1278" w:type="dxa"/>
          </w:tcPr>
          <w:p w14:paraId="4DCFD1BE"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Number intended to be purchased</w:t>
            </w:r>
          </w:p>
        </w:tc>
        <w:tc>
          <w:tcPr>
            <w:tcW w:w="1143" w:type="dxa"/>
          </w:tcPr>
          <w:p w14:paraId="38AE4961"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Period by which New T&amp;P can be deployed</w:t>
            </w:r>
          </w:p>
        </w:tc>
        <w:tc>
          <w:tcPr>
            <w:tcW w:w="1449" w:type="dxa"/>
          </w:tcPr>
          <w:p w14:paraId="1141E289" w14:textId="77777777" w:rsidR="005E08A6" w:rsidRPr="00D31C39" w:rsidRDefault="005E08A6" w:rsidP="00591176">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Quantum of work that can be achieved during peak period/shift</w:t>
            </w:r>
          </w:p>
        </w:tc>
      </w:tr>
      <w:tr w:rsidR="001A54A5" w:rsidRPr="00D31C39" w14:paraId="3CAD38CA" w14:textId="77777777" w:rsidTr="007F18FD">
        <w:trPr>
          <w:trHeight w:val="477"/>
        </w:trPr>
        <w:tc>
          <w:tcPr>
            <w:tcW w:w="828" w:type="dxa"/>
          </w:tcPr>
          <w:p w14:paraId="357BECAB" w14:textId="77777777" w:rsidR="001A54A5" w:rsidRPr="00D31C39" w:rsidRDefault="001A54A5" w:rsidP="00591176">
            <w:pPr>
              <w:pStyle w:val="CM94"/>
              <w:numPr>
                <w:ilvl w:val="0"/>
                <w:numId w:val="11"/>
              </w:numPr>
              <w:tabs>
                <w:tab w:val="left" w:pos="1440"/>
              </w:tabs>
              <w:autoSpaceDE/>
              <w:autoSpaceDN/>
              <w:adjustRightInd/>
              <w:spacing w:before="60" w:after="60"/>
              <w:rPr>
                <w:rFonts w:cs="Times New Roman"/>
                <w:color w:val="000000"/>
                <w:sz w:val="22"/>
                <w:szCs w:val="22"/>
              </w:rPr>
            </w:pPr>
          </w:p>
        </w:tc>
        <w:tc>
          <w:tcPr>
            <w:tcW w:w="4140" w:type="dxa"/>
            <w:gridSpan w:val="2"/>
          </w:tcPr>
          <w:p w14:paraId="6E3334FC" w14:textId="77777777" w:rsidR="001A54A5" w:rsidRPr="00D31C39" w:rsidRDefault="001A54A5" w:rsidP="001A54A5">
            <w:pPr>
              <w:numPr>
                <w:ilvl w:val="0"/>
                <w:numId w:val="37"/>
              </w:numPr>
              <w:spacing w:before="60" w:after="60"/>
              <w:ind w:left="304" w:hanging="283"/>
              <w:jc w:val="center"/>
              <w:rPr>
                <w:rFonts w:ascii="Arial" w:hAnsi="Arial" w:cs="Arial"/>
                <w:color w:val="000000"/>
                <w:sz w:val="22"/>
                <w:szCs w:val="22"/>
              </w:rPr>
            </w:pPr>
            <w:r w:rsidRPr="00D31C39">
              <w:rPr>
                <w:rFonts w:ascii="Arial" w:hAnsi="Arial" w:cs="Arial"/>
                <w:color w:val="000000"/>
                <w:sz w:val="22"/>
                <w:szCs w:val="22"/>
                <w:highlight w:val="yellow"/>
              </w:rPr>
              <w:t>Refer Technical specification -</w:t>
            </w:r>
          </w:p>
        </w:tc>
        <w:tc>
          <w:tcPr>
            <w:tcW w:w="900" w:type="dxa"/>
          </w:tcPr>
          <w:p w14:paraId="3D8491B9" w14:textId="77777777" w:rsidR="001A54A5" w:rsidRPr="00D31C39" w:rsidRDefault="001A54A5" w:rsidP="00591176">
            <w:pPr>
              <w:spacing w:before="60" w:after="60"/>
              <w:rPr>
                <w:color w:val="000000"/>
                <w:sz w:val="22"/>
                <w:szCs w:val="22"/>
              </w:rPr>
            </w:pPr>
          </w:p>
        </w:tc>
        <w:tc>
          <w:tcPr>
            <w:tcW w:w="1404" w:type="dxa"/>
          </w:tcPr>
          <w:p w14:paraId="21D72885" w14:textId="77777777" w:rsidR="001A54A5" w:rsidRPr="00D31C39" w:rsidRDefault="001A54A5" w:rsidP="00591176">
            <w:pPr>
              <w:spacing w:before="60" w:after="60"/>
              <w:rPr>
                <w:color w:val="000000"/>
                <w:sz w:val="22"/>
                <w:szCs w:val="22"/>
              </w:rPr>
            </w:pPr>
          </w:p>
        </w:tc>
        <w:tc>
          <w:tcPr>
            <w:tcW w:w="1260" w:type="dxa"/>
          </w:tcPr>
          <w:p w14:paraId="563A46A3" w14:textId="77777777" w:rsidR="001A54A5" w:rsidRPr="00D31C39" w:rsidRDefault="001A54A5" w:rsidP="00591176">
            <w:pPr>
              <w:spacing w:before="60" w:after="60"/>
              <w:rPr>
                <w:color w:val="000000"/>
                <w:sz w:val="22"/>
                <w:szCs w:val="22"/>
              </w:rPr>
            </w:pPr>
          </w:p>
        </w:tc>
        <w:tc>
          <w:tcPr>
            <w:tcW w:w="1296" w:type="dxa"/>
          </w:tcPr>
          <w:p w14:paraId="14B4D0A1" w14:textId="77777777" w:rsidR="001A54A5" w:rsidRPr="00D31C39" w:rsidRDefault="001A54A5" w:rsidP="00591176">
            <w:pPr>
              <w:spacing w:before="60" w:after="60"/>
              <w:rPr>
                <w:color w:val="000000"/>
                <w:sz w:val="22"/>
                <w:szCs w:val="22"/>
              </w:rPr>
            </w:pPr>
          </w:p>
        </w:tc>
        <w:tc>
          <w:tcPr>
            <w:tcW w:w="1278" w:type="dxa"/>
          </w:tcPr>
          <w:p w14:paraId="77B47C2A" w14:textId="77777777" w:rsidR="001A54A5" w:rsidRPr="00D31C39" w:rsidRDefault="001A54A5" w:rsidP="00591176">
            <w:pPr>
              <w:spacing w:before="60" w:after="60"/>
              <w:rPr>
                <w:color w:val="000000"/>
                <w:sz w:val="22"/>
                <w:szCs w:val="22"/>
              </w:rPr>
            </w:pPr>
          </w:p>
        </w:tc>
        <w:tc>
          <w:tcPr>
            <w:tcW w:w="1143" w:type="dxa"/>
          </w:tcPr>
          <w:p w14:paraId="620C42A1" w14:textId="77777777" w:rsidR="001A54A5" w:rsidRPr="00D31C39" w:rsidRDefault="001A54A5" w:rsidP="00591176">
            <w:pPr>
              <w:spacing w:before="60" w:after="60"/>
              <w:rPr>
                <w:color w:val="000000"/>
                <w:sz w:val="22"/>
                <w:szCs w:val="22"/>
              </w:rPr>
            </w:pPr>
          </w:p>
        </w:tc>
        <w:tc>
          <w:tcPr>
            <w:tcW w:w="1449" w:type="dxa"/>
          </w:tcPr>
          <w:p w14:paraId="0B64FF92" w14:textId="77777777" w:rsidR="001A54A5" w:rsidRPr="00D31C39" w:rsidRDefault="001A54A5" w:rsidP="00591176">
            <w:pPr>
              <w:spacing w:before="60" w:after="60"/>
              <w:rPr>
                <w:color w:val="000000"/>
                <w:sz w:val="22"/>
                <w:szCs w:val="22"/>
              </w:rPr>
            </w:pPr>
          </w:p>
        </w:tc>
      </w:tr>
    </w:tbl>
    <w:p w14:paraId="5C68726D" w14:textId="77777777" w:rsidR="005E08A6" w:rsidRPr="00D31C39" w:rsidRDefault="005E08A6" w:rsidP="00DF3270">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2DFA9FA8" w14:textId="77777777" w:rsidR="005E08A6" w:rsidRPr="00D31C39" w:rsidRDefault="005E08A6" w:rsidP="00DF3270">
      <w:pPr>
        <w:tabs>
          <w:tab w:val="left" w:pos="1440"/>
          <w:tab w:val="left" w:pos="2880"/>
          <w:tab w:val="center" w:pos="7680"/>
        </w:tabs>
        <w:spacing w:line="360" w:lineRule="auto"/>
        <w:ind w:left="1440" w:hanging="1440"/>
        <w:jc w:val="both"/>
        <w:rPr>
          <w:rFonts w:ascii="Arial" w:hAnsi="Arial" w:cs="Arial"/>
          <w:color w:val="000000"/>
          <w:sz w:val="22"/>
          <w:szCs w:val="22"/>
        </w:rPr>
      </w:pPr>
      <w:proofErr w:type="gramStart"/>
      <w:r w:rsidRPr="00D31C39">
        <w:rPr>
          <w:rFonts w:ascii="Arial" w:hAnsi="Arial" w:cs="Arial"/>
          <w:b/>
          <w:bCs/>
          <w:color w:val="000000"/>
          <w:sz w:val="22"/>
          <w:szCs w:val="22"/>
        </w:rPr>
        <w:t>NOTES :</w:t>
      </w:r>
      <w:proofErr w:type="gramEnd"/>
    </w:p>
    <w:p w14:paraId="02CBC4A1"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r w:rsidRPr="00D31C39">
        <w:rPr>
          <w:rFonts w:ascii="CIDFont+F2" w:hAnsi="CIDFont+F2" w:cs="CIDFont+F2"/>
          <w:sz w:val="22"/>
          <w:szCs w:val="22"/>
          <w:lang w:val="en-IN" w:bidi="hi-IN"/>
        </w:rPr>
        <w:t xml:space="preserve">a) </w:t>
      </w:r>
      <w:r w:rsidRPr="00D31C39">
        <w:rPr>
          <w:rFonts w:ascii="CIDFont+F2" w:hAnsi="CIDFont+F2" w:cs="CIDFont+F2"/>
          <w:sz w:val="22"/>
          <w:szCs w:val="22"/>
          <w:lang w:val="en-IN" w:bidi="hi-IN"/>
        </w:rPr>
        <w:tab/>
        <w:t>These requirements and capacity of the equipment are indicative only and not exhaustive and deployment of the equipment, machinery and labour shall be suitably augmented to achieve the timely completion of the work as per the program and directions of the engineer, without any additional cost to Owner.</w:t>
      </w:r>
    </w:p>
    <w:p w14:paraId="5E430ABC"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p>
    <w:p w14:paraId="4CFFBB9E"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r w:rsidRPr="00D31C39">
        <w:rPr>
          <w:rFonts w:ascii="CIDFont+F2" w:hAnsi="CIDFont+F2" w:cs="CIDFont+F2"/>
          <w:sz w:val="22"/>
          <w:szCs w:val="22"/>
          <w:lang w:val="en-IN" w:bidi="hi-IN"/>
        </w:rPr>
        <w:t xml:space="preserve">b) </w:t>
      </w:r>
      <w:r w:rsidRPr="00D31C39">
        <w:rPr>
          <w:rFonts w:ascii="CIDFont+F2" w:hAnsi="CIDFont+F2" w:cs="CIDFont+F2"/>
          <w:sz w:val="22"/>
          <w:szCs w:val="22"/>
          <w:lang w:val="en-IN" w:bidi="hi-IN"/>
        </w:rPr>
        <w:tab/>
        <w:t>Other materials like cables, sling, gloves goggles, safety belts, safety helmets, heating oven, pre-heating / post weld heat treatment arrangements, material for making platforms and platform supports etc. shall be mobilised as per requirement.</w:t>
      </w:r>
    </w:p>
    <w:p w14:paraId="09CD8DC5"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p>
    <w:p w14:paraId="2DC46B3A"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r w:rsidRPr="00D31C39">
        <w:rPr>
          <w:rFonts w:ascii="CIDFont+F2" w:hAnsi="CIDFont+F2" w:cs="CIDFont+F2"/>
          <w:sz w:val="22"/>
          <w:szCs w:val="22"/>
          <w:lang w:val="en-IN" w:bidi="hi-IN"/>
        </w:rPr>
        <w:t xml:space="preserve">c) </w:t>
      </w:r>
      <w:r w:rsidRPr="00D31C39">
        <w:rPr>
          <w:rFonts w:ascii="CIDFont+F2" w:hAnsi="CIDFont+F2" w:cs="CIDFont+F2"/>
          <w:sz w:val="22"/>
          <w:szCs w:val="22"/>
          <w:lang w:val="en-IN" w:bidi="hi-IN"/>
        </w:rPr>
        <w:tab/>
        <w:t>Other equipment though required for the timely completion of the job and but not listed above shall be deployed by the contractor, as per the job requirements and as directed by the Engineer.</w:t>
      </w:r>
    </w:p>
    <w:p w14:paraId="63524D6F"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p>
    <w:p w14:paraId="67719275" w14:textId="77777777" w:rsidR="00A80505" w:rsidRPr="00D31C39" w:rsidRDefault="00A80505" w:rsidP="00A80505">
      <w:pPr>
        <w:tabs>
          <w:tab w:val="left" w:pos="567"/>
        </w:tabs>
        <w:autoSpaceDE w:val="0"/>
        <w:autoSpaceDN w:val="0"/>
        <w:adjustRightInd w:val="0"/>
        <w:ind w:left="567" w:hanging="567"/>
        <w:jc w:val="both"/>
        <w:rPr>
          <w:rFonts w:ascii="CIDFont+F2" w:hAnsi="CIDFont+F2" w:cs="CIDFont+F2"/>
          <w:sz w:val="22"/>
          <w:szCs w:val="22"/>
          <w:lang w:val="en-IN" w:bidi="hi-IN"/>
        </w:rPr>
      </w:pPr>
      <w:r w:rsidRPr="00D31C39">
        <w:rPr>
          <w:rFonts w:ascii="CIDFont+F2" w:hAnsi="CIDFont+F2" w:cs="CIDFont+F2"/>
          <w:sz w:val="22"/>
          <w:szCs w:val="22"/>
          <w:lang w:val="en-IN" w:bidi="hi-IN"/>
        </w:rPr>
        <w:t xml:space="preserve">d) </w:t>
      </w:r>
      <w:r w:rsidRPr="00D31C39">
        <w:rPr>
          <w:rFonts w:ascii="CIDFont+F2" w:hAnsi="CIDFont+F2" w:cs="CIDFont+F2"/>
          <w:sz w:val="22"/>
          <w:szCs w:val="22"/>
          <w:lang w:val="en-IN" w:bidi="hi-IN"/>
        </w:rPr>
        <w:tab/>
        <w:t>The contractor shall make suitable provisions for repairs and maintenance of the equipment mobilised and always keep them in good working condition, as the repair facilities for such equipment are not available at the project site.</w:t>
      </w:r>
    </w:p>
    <w:p w14:paraId="0B0C8B5E" w14:textId="77777777" w:rsidR="001A54A5" w:rsidRPr="00D31C39" w:rsidRDefault="00A80505" w:rsidP="001A54A5">
      <w:pPr>
        <w:tabs>
          <w:tab w:val="left" w:pos="567"/>
        </w:tabs>
        <w:autoSpaceDE w:val="0"/>
        <w:autoSpaceDN w:val="0"/>
        <w:adjustRightInd w:val="0"/>
        <w:ind w:left="567" w:hanging="567"/>
        <w:rPr>
          <w:rFonts w:ascii="Arial" w:hAnsi="Arial" w:cs="Arial"/>
          <w:b/>
          <w:bCs/>
          <w:color w:val="000000"/>
          <w:sz w:val="22"/>
          <w:szCs w:val="22"/>
          <w:u w:val="single"/>
        </w:rPr>
      </w:pPr>
      <w:r w:rsidRPr="00D31C39">
        <w:rPr>
          <w:rFonts w:ascii="CIDFont+F4" w:eastAsia="CIDFont+F4" w:hAnsi="CIDFont+F2" w:cs="CIDFont+F4"/>
          <w:sz w:val="22"/>
          <w:szCs w:val="22"/>
          <w:lang w:val="en-IN" w:bidi="hi-IN"/>
        </w:rPr>
        <w:t xml:space="preserve">e) </w:t>
      </w:r>
      <w:r w:rsidRPr="00D31C39">
        <w:rPr>
          <w:rFonts w:ascii="CIDFont+F4" w:eastAsia="CIDFont+F4" w:hAnsi="CIDFont+F2" w:cs="CIDFont+F4"/>
          <w:sz w:val="22"/>
          <w:szCs w:val="22"/>
          <w:lang w:val="en-IN" w:bidi="hi-IN"/>
        </w:rPr>
        <w:tab/>
      </w:r>
      <w:r w:rsidRPr="00D31C39">
        <w:rPr>
          <w:rFonts w:ascii="CIDFont+F2" w:hAnsi="CIDFont+F2" w:cs="CIDFont+F2"/>
          <w:sz w:val="22"/>
          <w:szCs w:val="22"/>
          <w:lang w:val="en-IN" w:bidi="hi-IN"/>
        </w:rPr>
        <w:t>All concreting shall be carried out using centralised batching plant, transit mixers, concrete pumps, boom placers. However individual mixers for localised concreting can be done for PCC work and small qty. of RCC work after the approval of Engineer-in-charge, if required.</w:t>
      </w:r>
      <w:r w:rsidR="005E08A6" w:rsidRPr="00D31C39">
        <w:rPr>
          <w:rFonts w:ascii="Arial" w:hAnsi="Arial" w:cs="Arial"/>
          <w:b/>
          <w:bCs/>
          <w:color w:val="000000"/>
          <w:sz w:val="22"/>
          <w:szCs w:val="22"/>
          <w:u w:val="single"/>
        </w:rPr>
        <w:br w:type="page"/>
      </w:r>
    </w:p>
    <w:p w14:paraId="7B4B4819" w14:textId="77777777" w:rsidR="005E08A6" w:rsidRPr="00D31C39" w:rsidRDefault="005E08A6" w:rsidP="001A54A5">
      <w:pPr>
        <w:tabs>
          <w:tab w:val="left" w:pos="567"/>
        </w:tabs>
        <w:autoSpaceDE w:val="0"/>
        <w:autoSpaceDN w:val="0"/>
        <w:adjustRightInd w:val="0"/>
        <w:ind w:left="567" w:hanging="567"/>
        <w:jc w:val="right"/>
        <w:rPr>
          <w:rFonts w:ascii="Arial" w:hAnsi="Arial" w:cs="Arial"/>
          <w:color w:val="000000"/>
          <w:sz w:val="22"/>
          <w:szCs w:val="22"/>
        </w:rPr>
      </w:pPr>
      <w:r w:rsidRPr="00D31C39">
        <w:rPr>
          <w:rFonts w:ascii="Arial" w:hAnsi="Arial" w:cs="Arial"/>
          <w:b/>
          <w:bCs/>
          <w:color w:val="000000"/>
          <w:sz w:val="22"/>
          <w:szCs w:val="22"/>
        </w:rPr>
        <w:t>ATTACHMENT – 6A</w:t>
      </w:r>
    </w:p>
    <w:p w14:paraId="1219D4B5" w14:textId="77777777" w:rsidR="005E08A6" w:rsidRPr="00D31C39" w:rsidRDefault="005E08A6" w:rsidP="00A71A6F">
      <w:pPr>
        <w:autoSpaceDE w:val="0"/>
        <w:autoSpaceDN w:val="0"/>
        <w:adjustRightInd w:val="0"/>
        <w:jc w:val="right"/>
        <w:rPr>
          <w:rFonts w:ascii="Arial" w:hAnsi="Arial" w:cs="Arial"/>
          <w:color w:val="000000"/>
          <w:sz w:val="22"/>
          <w:szCs w:val="22"/>
        </w:rPr>
      </w:pPr>
      <w:r w:rsidRPr="00D31C39">
        <w:rPr>
          <w:rFonts w:ascii="Arial" w:hAnsi="Arial" w:cs="Arial"/>
          <w:color w:val="000000"/>
          <w:sz w:val="22"/>
          <w:szCs w:val="22"/>
        </w:rPr>
        <w:t>Page 1 of 1</w:t>
      </w:r>
    </w:p>
    <w:p w14:paraId="0401CD58"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542F552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36E37FA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50A42CF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455EB629"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5D7F0AF9"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6DD4E89E" w14:textId="77777777" w:rsidR="005E08A6" w:rsidRPr="00D31C39" w:rsidRDefault="005E08A6" w:rsidP="00D6680C">
      <w:pPr>
        <w:autoSpaceDE w:val="0"/>
        <w:autoSpaceDN w:val="0"/>
        <w:adjustRightInd w:val="0"/>
        <w:jc w:val="center"/>
        <w:rPr>
          <w:rFonts w:ascii="Arial" w:hAnsi="Arial" w:cs="Arial"/>
          <w:color w:val="000000"/>
          <w:sz w:val="22"/>
          <w:szCs w:val="22"/>
        </w:rPr>
      </w:pPr>
      <w:r w:rsidRPr="00D31C39">
        <w:rPr>
          <w:rFonts w:ascii="Arial" w:hAnsi="Arial" w:cs="Arial"/>
          <w:b/>
          <w:bCs/>
          <w:color w:val="000000"/>
          <w:sz w:val="22"/>
          <w:szCs w:val="22"/>
        </w:rPr>
        <w:t>SAFETY EQUIPMENT &amp; SAFETY PERSONAL PROTECTIVE EQUIPMENTS</w:t>
      </w:r>
    </w:p>
    <w:tbl>
      <w:tblPr>
        <w:tblW w:w="142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1501"/>
        <w:gridCol w:w="1260"/>
        <w:gridCol w:w="1440"/>
        <w:gridCol w:w="1800"/>
        <w:gridCol w:w="1800"/>
        <w:gridCol w:w="1260"/>
        <w:gridCol w:w="1440"/>
      </w:tblGrid>
      <w:tr w:rsidR="005E08A6" w:rsidRPr="00D31C39" w14:paraId="5E4CD494" w14:textId="77777777" w:rsidTr="00B448EC">
        <w:trPr>
          <w:trHeight w:val="1430"/>
          <w:tblHeader/>
        </w:trPr>
        <w:tc>
          <w:tcPr>
            <w:tcW w:w="828" w:type="dxa"/>
          </w:tcPr>
          <w:p w14:paraId="1BECE066" w14:textId="77777777" w:rsidR="005E08A6" w:rsidRPr="00D31C39" w:rsidRDefault="005E08A6" w:rsidP="00A00FDD">
            <w:pPr>
              <w:pStyle w:val="BodyText"/>
              <w:spacing w:before="60" w:after="60"/>
              <w:jc w:val="center"/>
              <w:rPr>
                <w:rFonts w:ascii="Arial" w:hAnsi="Arial" w:cs="Arial"/>
                <w:color w:val="000000"/>
                <w:sz w:val="22"/>
                <w:szCs w:val="22"/>
                <w:lang w:bidi="ar-SA"/>
              </w:rPr>
            </w:pPr>
            <w:proofErr w:type="spellStart"/>
            <w:r w:rsidRPr="00D31C39">
              <w:rPr>
                <w:rFonts w:ascii="Arial" w:hAnsi="Arial" w:cs="Arial"/>
                <w:color w:val="000000"/>
                <w:sz w:val="22"/>
                <w:szCs w:val="22"/>
                <w:lang w:bidi="ar-SA"/>
              </w:rPr>
              <w:t>Sl</w:t>
            </w:r>
            <w:proofErr w:type="spellEnd"/>
            <w:r w:rsidRPr="00D31C39">
              <w:rPr>
                <w:rFonts w:ascii="Arial" w:hAnsi="Arial" w:cs="Arial"/>
                <w:color w:val="000000"/>
                <w:sz w:val="22"/>
                <w:szCs w:val="22"/>
                <w:lang w:bidi="ar-SA"/>
              </w:rPr>
              <w:t xml:space="preserve"> No</w:t>
            </w:r>
          </w:p>
        </w:tc>
        <w:tc>
          <w:tcPr>
            <w:tcW w:w="2880" w:type="dxa"/>
          </w:tcPr>
          <w:p w14:paraId="69696B37"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Equipment Type/ Capacity</w:t>
            </w:r>
          </w:p>
        </w:tc>
        <w:tc>
          <w:tcPr>
            <w:tcW w:w="1501" w:type="dxa"/>
          </w:tcPr>
          <w:p w14:paraId="0C4305BC"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Min Nos required to be deployed at site</w:t>
            </w:r>
          </w:p>
        </w:tc>
        <w:tc>
          <w:tcPr>
            <w:tcW w:w="1260" w:type="dxa"/>
          </w:tcPr>
          <w:p w14:paraId="023FAE3B"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No. proposed to be deployed at site</w:t>
            </w:r>
          </w:p>
        </w:tc>
        <w:tc>
          <w:tcPr>
            <w:tcW w:w="1440" w:type="dxa"/>
          </w:tcPr>
          <w:p w14:paraId="600BB1FF"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No. already available for immediate deployment at site</w:t>
            </w:r>
          </w:p>
        </w:tc>
        <w:tc>
          <w:tcPr>
            <w:tcW w:w="1800" w:type="dxa"/>
          </w:tcPr>
          <w:p w14:paraId="3BB8760E"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Period by which balance equipment will be deployed at site</w:t>
            </w:r>
          </w:p>
        </w:tc>
        <w:tc>
          <w:tcPr>
            <w:tcW w:w="1800" w:type="dxa"/>
          </w:tcPr>
          <w:p w14:paraId="2E95CF94"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Place from where balance equipment will be bought at site</w:t>
            </w:r>
          </w:p>
        </w:tc>
        <w:tc>
          <w:tcPr>
            <w:tcW w:w="1260" w:type="dxa"/>
          </w:tcPr>
          <w:p w14:paraId="44492819"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Number intended to be purchased</w:t>
            </w:r>
          </w:p>
        </w:tc>
        <w:tc>
          <w:tcPr>
            <w:tcW w:w="1440" w:type="dxa"/>
          </w:tcPr>
          <w:p w14:paraId="45941DED" w14:textId="77777777" w:rsidR="005E08A6" w:rsidRPr="00D31C39" w:rsidRDefault="005E08A6" w:rsidP="00A00FDD">
            <w:pPr>
              <w:pStyle w:val="BodyText"/>
              <w:spacing w:before="60" w:after="60"/>
              <w:jc w:val="center"/>
              <w:rPr>
                <w:rFonts w:ascii="Arial" w:hAnsi="Arial" w:cs="Arial"/>
                <w:color w:val="000000"/>
                <w:sz w:val="22"/>
                <w:szCs w:val="22"/>
                <w:lang w:bidi="ar-SA"/>
              </w:rPr>
            </w:pPr>
            <w:r w:rsidRPr="00D31C39">
              <w:rPr>
                <w:rFonts w:ascii="Arial" w:hAnsi="Arial" w:cs="Arial"/>
                <w:color w:val="000000"/>
                <w:sz w:val="22"/>
                <w:szCs w:val="22"/>
                <w:lang w:bidi="ar-SA"/>
              </w:rPr>
              <w:t>Period by which New T&amp;P can be deployed</w:t>
            </w:r>
          </w:p>
        </w:tc>
      </w:tr>
      <w:tr w:rsidR="005E08A6" w:rsidRPr="00D31C39" w14:paraId="4B062DBE" w14:textId="77777777" w:rsidTr="00B448EC">
        <w:trPr>
          <w:trHeight w:val="477"/>
        </w:trPr>
        <w:tc>
          <w:tcPr>
            <w:tcW w:w="828" w:type="dxa"/>
          </w:tcPr>
          <w:p w14:paraId="4484168B" w14:textId="77777777" w:rsidR="005E08A6" w:rsidRPr="00D31C39" w:rsidRDefault="005E08A6" w:rsidP="001B7F0D">
            <w:pPr>
              <w:pStyle w:val="CM94"/>
              <w:tabs>
                <w:tab w:val="left" w:pos="1440"/>
              </w:tabs>
              <w:autoSpaceDE/>
              <w:autoSpaceDN/>
              <w:adjustRightInd/>
              <w:spacing w:before="60" w:after="60"/>
              <w:rPr>
                <w:rFonts w:cs="Times New Roman"/>
                <w:color w:val="000000"/>
                <w:sz w:val="22"/>
                <w:szCs w:val="22"/>
              </w:rPr>
            </w:pPr>
            <w:r w:rsidRPr="00D31C39">
              <w:rPr>
                <w:color w:val="000000"/>
                <w:sz w:val="22"/>
                <w:szCs w:val="22"/>
              </w:rPr>
              <w:t>1</w:t>
            </w:r>
          </w:p>
        </w:tc>
        <w:tc>
          <w:tcPr>
            <w:tcW w:w="2880" w:type="dxa"/>
          </w:tcPr>
          <w:p w14:paraId="1A61B81A" w14:textId="77777777" w:rsidR="005E08A6" w:rsidRPr="00D31C39" w:rsidRDefault="005E08A6" w:rsidP="00A00FDD">
            <w:pPr>
              <w:spacing w:before="60" w:after="60"/>
              <w:jc w:val="both"/>
              <w:rPr>
                <w:rFonts w:ascii="Arial" w:hAnsi="Arial" w:cs="Arial"/>
                <w:color w:val="000000"/>
                <w:sz w:val="22"/>
                <w:szCs w:val="22"/>
              </w:rPr>
            </w:pPr>
            <w:r w:rsidRPr="00D31C39">
              <w:rPr>
                <w:rFonts w:ascii="Arial" w:hAnsi="Arial" w:cs="Arial"/>
                <w:color w:val="000000"/>
                <w:sz w:val="22"/>
                <w:szCs w:val="22"/>
              </w:rPr>
              <w:t xml:space="preserve">Suggested List </w:t>
            </w:r>
            <w:proofErr w:type="gramStart"/>
            <w:r w:rsidRPr="00D31C39">
              <w:rPr>
                <w:rFonts w:ascii="Arial" w:hAnsi="Arial" w:cs="Arial"/>
                <w:color w:val="000000"/>
                <w:sz w:val="22"/>
                <w:szCs w:val="22"/>
              </w:rPr>
              <w:t>of  Safety</w:t>
            </w:r>
            <w:proofErr w:type="gramEnd"/>
            <w:r w:rsidRPr="00D31C39">
              <w:rPr>
                <w:rFonts w:ascii="Arial" w:hAnsi="Arial" w:cs="Arial"/>
                <w:color w:val="000000"/>
                <w:sz w:val="22"/>
                <w:szCs w:val="22"/>
              </w:rPr>
              <w:t xml:space="preserve"> </w:t>
            </w:r>
            <w:r w:rsidR="00BE7956" w:rsidRPr="00D31C39">
              <w:rPr>
                <w:rFonts w:ascii="Arial" w:hAnsi="Arial" w:cs="Arial"/>
                <w:color w:val="000000"/>
                <w:sz w:val="22"/>
                <w:szCs w:val="22"/>
              </w:rPr>
              <w:t>Equipment</w:t>
            </w:r>
            <w:r w:rsidRPr="00D31C39">
              <w:rPr>
                <w:rFonts w:ascii="Arial" w:hAnsi="Arial" w:cs="Arial"/>
                <w:color w:val="000000"/>
                <w:sz w:val="22"/>
                <w:szCs w:val="22"/>
              </w:rPr>
              <w:t xml:space="preserve"> and Safety Personal Protective </w:t>
            </w:r>
            <w:r w:rsidR="00BE7956" w:rsidRPr="00D31C39">
              <w:rPr>
                <w:rFonts w:ascii="Arial" w:hAnsi="Arial" w:cs="Arial"/>
                <w:color w:val="000000"/>
                <w:sz w:val="22"/>
                <w:szCs w:val="22"/>
              </w:rPr>
              <w:t>Equipment</w:t>
            </w:r>
            <w:r w:rsidRPr="00D31C39">
              <w:rPr>
                <w:rFonts w:ascii="Arial" w:hAnsi="Arial" w:cs="Arial"/>
                <w:color w:val="000000"/>
                <w:sz w:val="22"/>
                <w:szCs w:val="22"/>
              </w:rPr>
              <w:t xml:space="preserve"> to be deployed:</w:t>
            </w:r>
          </w:p>
          <w:p w14:paraId="31E07C9C" w14:textId="77777777" w:rsidR="005E08A6" w:rsidRPr="00D31C39" w:rsidRDefault="005E08A6" w:rsidP="000B15DB">
            <w:pPr>
              <w:spacing w:before="60" w:after="60"/>
              <w:jc w:val="both"/>
              <w:rPr>
                <w:rFonts w:ascii="Arial" w:hAnsi="Arial" w:cs="Arial"/>
                <w:color w:val="000000"/>
                <w:sz w:val="22"/>
                <w:szCs w:val="22"/>
              </w:rPr>
            </w:pPr>
            <w:r w:rsidRPr="00D31C39">
              <w:rPr>
                <w:rFonts w:ascii="Arial" w:hAnsi="Arial" w:cs="Arial"/>
                <w:color w:val="000000"/>
                <w:sz w:val="22"/>
                <w:szCs w:val="22"/>
              </w:rPr>
              <w:t>Safety Helmet &amp; safety Shoes:</w:t>
            </w:r>
          </w:p>
          <w:p w14:paraId="0C194B3C" w14:textId="77777777" w:rsidR="005E08A6" w:rsidRPr="00D31C39" w:rsidRDefault="005E08A6" w:rsidP="000B15DB">
            <w:pPr>
              <w:spacing w:before="60" w:after="60"/>
              <w:jc w:val="both"/>
              <w:rPr>
                <w:rFonts w:ascii="Arial" w:hAnsi="Arial" w:cs="Arial"/>
                <w:color w:val="000000"/>
                <w:sz w:val="22"/>
                <w:szCs w:val="22"/>
              </w:rPr>
            </w:pPr>
            <w:r w:rsidRPr="00D31C39">
              <w:rPr>
                <w:rFonts w:ascii="Arial" w:hAnsi="Arial" w:cs="Arial"/>
                <w:color w:val="000000"/>
                <w:sz w:val="22"/>
                <w:szCs w:val="22"/>
              </w:rPr>
              <w:t>Industrial Safety Helmet</w:t>
            </w:r>
          </w:p>
          <w:p w14:paraId="4167F91D" w14:textId="77777777" w:rsidR="005E08A6" w:rsidRPr="00D31C39" w:rsidRDefault="005E08A6" w:rsidP="000B15DB">
            <w:pPr>
              <w:spacing w:before="60" w:after="60"/>
              <w:jc w:val="both"/>
              <w:rPr>
                <w:rFonts w:ascii="Arial" w:hAnsi="Arial" w:cs="Arial"/>
                <w:color w:val="000000"/>
                <w:sz w:val="22"/>
                <w:szCs w:val="22"/>
              </w:rPr>
            </w:pPr>
            <w:r w:rsidRPr="00D31C39">
              <w:rPr>
                <w:rFonts w:ascii="Arial" w:hAnsi="Arial" w:cs="Arial"/>
                <w:color w:val="000000"/>
                <w:sz w:val="22"/>
                <w:szCs w:val="22"/>
              </w:rPr>
              <w:t>(IS:2925-1984 marked)</w:t>
            </w:r>
          </w:p>
          <w:p w14:paraId="4CCCAFD7" w14:textId="77777777" w:rsidR="005E08A6" w:rsidRPr="00D31C39" w:rsidRDefault="005E08A6" w:rsidP="000B15DB">
            <w:pPr>
              <w:spacing w:before="60" w:after="60"/>
              <w:jc w:val="both"/>
              <w:rPr>
                <w:rFonts w:ascii="Arial" w:hAnsi="Arial" w:cs="Arial"/>
                <w:color w:val="000000"/>
                <w:sz w:val="22"/>
                <w:szCs w:val="22"/>
              </w:rPr>
            </w:pPr>
            <w:r w:rsidRPr="00D31C39">
              <w:rPr>
                <w:rFonts w:ascii="Arial" w:hAnsi="Arial" w:cs="Arial"/>
                <w:color w:val="000000"/>
                <w:sz w:val="22"/>
                <w:szCs w:val="22"/>
              </w:rPr>
              <w:t>Industrial Safety/ Electrical Shoes</w:t>
            </w:r>
          </w:p>
          <w:p w14:paraId="6382B0EE" w14:textId="77777777" w:rsidR="005E08A6" w:rsidRPr="00D31C39" w:rsidRDefault="005E08A6" w:rsidP="000B15DB">
            <w:pPr>
              <w:spacing w:before="60" w:after="60"/>
              <w:jc w:val="both"/>
              <w:rPr>
                <w:rFonts w:ascii="Arial" w:hAnsi="Arial" w:cs="Arial"/>
                <w:color w:val="000000"/>
                <w:sz w:val="22"/>
                <w:szCs w:val="22"/>
              </w:rPr>
            </w:pPr>
            <w:r w:rsidRPr="00D31C39">
              <w:rPr>
                <w:rFonts w:ascii="Arial" w:hAnsi="Arial" w:cs="Arial"/>
                <w:color w:val="000000"/>
                <w:sz w:val="22"/>
                <w:szCs w:val="22"/>
              </w:rPr>
              <w:t>(IS:15298-2002 marked)</w:t>
            </w:r>
          </w:p>
        </w:tc>
        <w:tc>
          <w:tcPr>
            <w:tcW w:w="1501" w:type="dxa"/>
          </w:tcPr>
          <w:p w14:paraId="27CA94E5" w14:textId="77777777" w:rsidR="005E08A6" w:rsidRPr="00D31C39" w:rsidRDefault="005E08A6" w:rsidP="000B15DB">
            <w:pPr>
              <w:spacing w:before="60" w:after="60"/>
              <w:rPr>
                <w:rFonts w:ascii="Arial" w:hAnsi="Arial" w:cs="Arial"/>
                <w:color w:val="000000"/>
                <w:sz w:val="22"/>
                <w:szCs w:val="22"/>
              </w:rPr>
            </w:pPr>
          </w:p>
          <w:p w14:paraId="21BEE764" w14:textId="77777777" w:rsidR="005E08A6" w:rsidRPr="00D31C39" w:rsidRDefault="005E08A6" w:rsidP="000B15DB">
            <w:pPr>
              <w:spacing w:before="60" w:after="60"/>
              <w:rPr>
                <w:rFonts w:ascii="Arial" w:hAnsi="Arial" w:cs="Arial"/>
                <w:color w:val="000000"/>
                <w:sz w:val="22"/>
                <w:szCs w:val="22"/>
              </w:rPr>
            </w:pPr>
          </w:p>
          <w:p w14:paraId="33BFA4C5" w14:textId="77777777" w:rsidR="005E08A6" w:rsidRPr="00D31C39" w:rsidRDefault="005E08A6" w:rsidP="000B15DB">
            <w:pPr>
              <w:spacing w:before="60" w:after="60"/>
              <w:rPr>
                <w:rFonts w:ascii="Arial" w:hAnsi="Arial" w:cs="Arial"/>
                <w:color w:val="000000"/>
                <w:sz w:val="22"/>
                <w:szCs w:val="22"/>
              </w:rPr>
            </w:pPr>
          </w:p>
          <w:p w14:paraId="5A20F14E" w14:textId="77777777" w:rsidR="005E08A6" w:rsidRPr="00D31C39" w:rsidRDefault="00B448EC" w:rsidP="00B448EC">
            <w:pPr>
              <w:numPr>
                <w:ilvl w:val="0"/>
                <w:numId w:val="37"/>
              </w:numPr>
              <w:spacing w:before="60" w:after="60"/>
              <w:ind w:left="118" w:hanging="142"/>
              <w:rPr>
                <w:rFonts w:ascii="Arial" w:hAnsi="Arial" w:cs="Arial"/>
                <w:color w:val="000000"/>
                <w:sz w:val="22"/>
                <w:szCs w:val="22"/>
              </w:rPr>
            </w:pPr>
            <w:r w:rsidRPr="00D31C39">
              <w:rPr>
                <w:rFonts w:ascii="Arial" w:hAnsi="Arial" w:cs="Arial"/>
                <w:color w:val="000000"/>
                <w:sz w:val="22"/>
                <w:szCs w:val="22"/>
              </w:rPr>
              <w:t>Refer Technical specification-</w:t>
            </w:r>
          </w:p>
          <w:p w14:paraId="3CD63213" w14:textId="77777777" w:rsidR="005E08A6" w:rsidRPr="00D31C39" w:rsidRDefault="005E08A6" w:rsidP="000B15DB">
            <w:pPr>
              <w:spacing w:before="60" w:after="60"/>
              <w:rPr>
                <w:rFonts w:ascii="Arial" w:hAnsi="Arial" w:cs="Arial"/>
                <w:color w:val="000000"/>
                <w:sz w:val="22"/>
                <w:szCs w:val="22"/>
              </w:rPr>
            </w:pPr>
          </w:p>
          <w:p w14:paraId="004BDC99" w14:textId="77777777" w:rsidR="005E08A6" w:rsidRPr="00D31C39" w:rsidRDefault="005E08A6" w:rsidP="000B15DB">
            <w:pPr>
              <w:spacing w:before="60" w:after="60"/>
              <w:rPr>
                <w:rFonts w:ascii="Arial" w:hAnsi="Arial" w:cs="Arial"/>
                <w:color w:val="000000"/>
                <w:sz w:val="22"/>
                <w:szCs w:val="22"/>
              </w:rPr>
            </w:pPr>
          </w:p>
          <w:p w14:paraId="795A76F3" w14:textId="77777777" w:rsidR="005E08A6" w:rsidRPr="00D31C39" w:rsidRDefault="005E08A6" w:rsidP="000B15DB">
            <w:pPr>
              <w:spacing w:before="60" w:after="60"/>
              <w:jc w:val="center"/>
              <w:rPr>
                <w:rFonts w:ascii="Arial" w:hAnsi="Arial" w:cs="Arial"/>
                <w:color w:val="000000"/>
                <w:sz w:val="22"/>
                <w:szCs w:val="22"/>
              </w:rPr>
            </w:pPr>
          </w:p>
        </w:tc>
        <w:tc>
          <w:tcPr>
            <w:tcW w:w="1260" w:type="dxa"/>
          </w:tcPr>
          <w:p w14:paraId="1E925047"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40" w:type="dxa"/>
          </w:tcPr>
          <w:p w14:paraId="6E1E695D"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800" w:type="dxa"/>
          </w:tcPr>
          <w:p w14:paraId="1FBD101F"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800" w:type="dxa"/>
          </w:tcPr>
          <w:p w14:paraId="33202824"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260" w:type="dxa"/>
          </w:tcPr>
          <w:p w14:paraId="73B0AD5D"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c>
          <w:tcPr>
            <w:tcW w:w="1440" w:type="dxa"/>
          </w:tcPr>
          <w:p w14:paraId="5BF7C324" w14:textId="77777777" w:rsidR="005E08A6" w:rsidRPr="00D31C39" w:rsidRDefault="00024386" w:rsidP="00FE5924">
            <w:pPr>
              <w:spacing w:before="60" w:after="60"/>
              <w:rPr>
                <w:color w:val="000000"/>
                <w:sz w:val="22"/>
                <w:szCs w:val="22"/>
              </w:rPr>
            </w:pPr>
            <w:r w:rsidRPr="00D31C39">
              <w:rPr>
                <w:color w:val="000000"/>
                <w:sz w:val="22"/>
                <w:szCs w:val="22"/>
              </w:rPr>
              <w:fldChar w:fldCharType="begin">
                <w:ffData>
                  <w:name w:val="Text78"/>
                  <w:enabled/>
                  <w:calcOnExit w:val="0"/>
                  <w:textInput/>
                </w:ffData>
              </w:fldChar>
            </w:r>
            <w:r w:rsidR="005E08A6" w:rsidRPr="00D31C39">
              <w:rPr>
                <w:color w:val="000000"/>
                <w:sz w:val="22"/>
                <w:szCs w:val="22"/>
              </w:rPr>
              <w:instrText xml:space="preserve"> FORMTEXT </w:instrText>
            </w:r>
            <w:r w:rsidRPr="00D31C39">
              <w:rPr>
                <w:color w:val="000000"/>
                <w:sz w:val="22"/>
                <w:szCs w:val="22"/>
              </w:rPr>
            </w:r>
            <w:r w:rsidRPr="00D31C39">
              <w:rPr>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color w:val="000000"/>
                <w:sz w:val="22"/>
                <w:szCs w:val="22"/>
              </w:rPr>
              <w:fldChar w:fldCharType="end"/>
            </w:r>
          </w:p>
        </w:tc>
      </w:tr>
    </w:tbl>
    <w:p w14:paraId="4715C0EB" w14:textId="77777777" w:rsidR="005E08A6" w:rsidRPr="00D31C39" w:rsidRDefault="005E08A6" w:rsidP="00A71A6F">
      <w:pPr>
        <w:rPr>
          <w:rFonts w:ascii="Arial" w:hAnsi="Arial" w:cs="Arial"/>
          <w:b/>
          <w:bCs/>
          <w:color w:val="000000"/>
          <w:sz w:val="22"/>
          <w:szCs w:val="22"/>
        </w:rPr>
      </w:pPr>
      <w:proofErr w:type="gramStart"/>
      <w:r w:rsidRPr="00D31C39">
        <w:rPr>
          <w:rFonts w:ascii="Arial" w:hAnsi="Arial" w:cs="Arial"/>
          <w:b/>
          <w:bCs/>
          <w:color w:val="000000"/>
          <w:sz w:val="22"/>
          <w:szCs w:val="22"/>
        </w:rPr>
        <w:t>Note:-</w:t>
      </w:r>
      <w:proofErr w:type="gramEnd"/>
      <w:r w:rsidRPr="00D31C39">
        <w:rPr>
          <w:rFonts w:ascii="Arial" w:hAnsi="Arial" w:cs="Arial"/>
          <w:b/>
          <w:bCs/>
          <w:color w:val="000000"/>
          <w:sz w:val="22"/>
          <w:szCs w:val="22"/>
        </w:rPr>
        <w:t xml:space="preserve"> </w:t>
      </w:r>
    </w:p>
    <w:p w14:paraId="2896CA9E" w14:textId="77777777" w:rsidR="005E08A6" w:rsidRPr="00D31C39" w:rsidRDefault="005E08A6" w:rsidP="00A71A6F">
      <w:pPr>
        <w:pStyle w:val="ListParagraph"/>
        <w:numPr>
          <w:ilvl w:val="0"/>
          <w:numId w:val="9"/>
        </w:numPr>
        <w:spacing w:after="0"/>
        <w:rPr>
          <w:rFonts w:ascii="Arial" w:hAnsi="Arial" w:cs="Arial"/>
          <w:color w:val="000000"/>
        </w:rPr>
      </w:pPr>
      <w:r w:rsidRPr="00D31C39">
        <w:rPr>
          <w:rFonts w:ascii="Arial" w:hAnsi="Arial" w:cs="Arial"/>
          <w:color w:val="000000"/>
          <w:lang w:val="en-GB"/>
        </w:rPr>
        <w:t>These quantities of the equipment are minimum only and not exhaustive and deployment of the equipment, shall be suitably augmented as per the program and directions of the Engineer, without any additional cost to Owner.</w:t>
      </w:r>
    </w:p>
    <w:p w14:paraId="3BE7E1AC" w14:textId="77777777" w:rsidR="005E08A6" w:rsidRPr="00D31C39" w:rsidRDefault="005E08A6" w:rsidP="00A71A6F">
      <w:pPr>
        <w:pStyle w:val="ListParagraph"/>
        <w:numPr>
          <w:ilvl w:val="0"/>
          <w:numId w:val="9"/>
        </w:numPr>
        <w:spacing w:after="0"/>
        <w:rPr>
          <w:rFonts w:ascii="Arial" w:hAnsi="Arial" w:cs="Arial"/>
          <w:color w:val="000000"/>
        </w:rPr>
      </w:pPr>
      <w:r w:rsidRPr="00D31C39">
        <w:rPr>
          <w:rFonts w:ascii="Arial" w:hAnsi="Arial" w:cs="Arial"/>
          <w:color w:val="000000"/>
          <w:lang w:val="en-GB"/>
        </w:rPr>
        <w:t xml:space="preserve">Other </w:t>
      </w:r>
      <w:r w:rsidR="00BE7956" w:rsidRPr="00D31C39">
        <w:rPr>
          <w:rFonts w:ascii="Arial" w:hAnsi="Arial" w:cs="Arial"/>
          <w:color w:val="000000"/>
          <w:lang w:val="en-GB"/>
        </w:rPr>
        <w:t>equipment</w:t>
      </w:r>
      <w:r w:rsidRPr="00D31C39">
        <w:rPr>
          <w:rFonts w:ascii="Arial" w:hAnsi="Arial" w:cs="Arial"/>
          <w:color w:val="000000"/>
          <w:lang w:val="en-GB"/>
        </w:rPr>
        <w:t xml:space="preserve"> like cables, sling, gloves, goggles, safety belt, heating oven, pre-heating arrangement, material for making platform and platform support etc. shall be mobilised as per requirement.</w:t>
      </w:r>
    </w:p>
    <w:p w14:paraId="49C947E5" w14:textId="77777777" w:rsidR="005E08A6" w:rsidRPr="00D31C39" w:rsidRDefault="005E08A6" w:rsidP="00A71A6F">
      <w:pPr>
        <w:pStyle w:val="ListParagraph"/>
        <w:numPr>
          <w:ilvl w:val="0"/>
          <w:numId w:val="9"/>
        </w:numPr>
        <w:spacing w:after="0"/>
        <w:rPr>
          <w:rFonts w:ascii="Arial" w:hAnsi="Arial" w:cs="Arial"/>
          <w:color w:val="000000"/>
        </w:rPr>
      </w:pPr>
      <w:r w:rsidRPr="00D31C39">
        <w:rPr>
          <w:rFonts w:ascii="Arial" w:hAnsi="Arial" w:cs="Arial"/>
          <w:color w:val="000000"/>
          <w:lang w:val="en-GB"/>
        </w:rPr>
        <w:t>Other equipment though required for the execution of the job and but not listed above shall be deployed by the contractor, as per the job requirements and as directed by the Engineer.</w:t>
      </w:r>
    </w:p>
    <w:p w14:paraId="49D7EFD0" w14:textId="77777777" w:rsidR="005E08A6" w:rsidRPr="00D31C39" w:rsidRDefault="005E08A6" w:rsidP="00A71A6F">
      <w:pPr>
        <w:pStyle w:val="ListParagraph"/>
        <w:numPr>
          <w:ilvl w:val="0"/>
          <w:numId w:val="9"/>
        </w:numPr>
        <w:spacing w:after="0"/>
        <w:rPr>
          <w:rFonts w:ascii="Arial" w:hAnsi="Arial" w:cs="Arial"/>
          <w:color w:val="000000"/>
        </w:rPr>
      </w:pPr>
      <w:r w:rsidRPr="00D31C39">
        <w:rPr>
          <w:rFonts w:ascii="Arial" w:hAnsi="Arial" w:cs="Arial"/>
          <w:color w:val="000000"/>
          <w:lang w:val="en-GB"/>
        </w:rPr>
        <w:t>The contractor shall make suitable provisions for repairs and maintenance of the equipment mobilised and always keep them in good working conditions, as the repair facilities for such equipment are not available at the project site.</w:t>
      </w:r>
    </w:p>
    <w:p w14:paraId="7C17CD4F" w14:textId="77777777" w:rsidR="005E08A6" w:rsidRPr="00D31C39" w:rsidRDefault="005E08A6" w:rsidP="00BB2CCD">
      <w:pPr>
        <w:pStyle w:val="ListParagraph"/>
        <w:spacing w:after="0"/>
        <w:ind w:left="360"/>
        <w:rPr>
          <w:rFonts w:ascii="Arial" w:hAnsi="Arial" w:cs="Arial"/>
          <w:color w:val="000000"/>
        </w:rPr>
      </w:pPr>
      <w:r w:rsidRPr="00D31C39">
        <w:rPr>
          <w:rFonts w:ascii="Arial" w:hAnsi="Arial" w:cs="Arial"/>
          <w:color w:val="000000"/>
        </w:rPr>
        <w:tab/>
      </w:r>
    </w:p>
    <w:p w14:paraId="382C4C3B" w14:textId="77777777" w:rsidR="005E08A6" w:rsidRPr="00D31C39" w:rsidRDefault="00B448EC" w:rsidP="00797243">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rPr>
        <w:br w:type="page"/>
      </w:r>
      <w:r w:rsidR="005E08A6" w:rsidRPr="00D31C39">
        <w:rPr>
          <w:rFonts w:ascii="Arial" w:hAnsi="Arial" w:cs="Arial"/>
          <w:b/>
          <w:bCs/>
          <w:color w:val="000000"/>
          <w:sz w:val="22"/>
          <w:szCs w:val="22"/>
        </w:rPr>
        <w:lastRenderedPageBreak/>
        <w:t>ATTACHMENT – 7</w:t>
      </w:r>
    </w:p>
    <w:p w14:paraId="16754914" w14:textId="77777777" w:rsidR="005E08A6" w:rsidRPr="00D31C39" w:rsidRDefault="005E08A6" w:rsidP="00797243">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rPr>
        <w:t>PAGE 1 OF 1</w:t>
      </w:r>
    </w:p>
    <w:p w14:paraId="2C814F58"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77CDBCF4"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2AD6E29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0C0723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41E9440D"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2CE46B6F"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51FA4A74" w14:textId="77777777" w:rsidR="005E08A6" w:rsidRPr="00D31C39" w:rsidRDefault="005E08A6" w:rsidP="00A034B2">
      <w:pPr>
        <w:pStyle w:val="NoSpacing"/>
        <w:spacing w:line="276" w:lineRule="auto"/>
        <w:jc w:val="center"/>
        <w:rPr>
          <w:b/>
          <w:bCs/>
          <w:color w:val="000000"/>
          <w:sz w:val="22"/>
          <w:szCs w:val="22"/>
        </w:rPr>
      </w:pPr>
      <w:r w:rsidRPr="00D31C39">
        <w:rPr>
          <w:b/>
          <w:bCs/>
          <w:color w:val="000000"/>
          <w:sz w:val="22"/>
          <w:szCs w:val="22"/>
        </w:rPr>
        <w:t>(SUB-CONTRACTORS)</w:t>
      </w:r>
    </w:p>
    <w:p w14:paraId="0A0728C6" w14:textId="77777777" w:rsidR="005E08A6" w:rsidRPr="00D31C39" w:rsidRDefault="005E08A6" w:rsidP="005846DF">
      <w:pPr>
        <w:pStyle w:val="NoSpacing"/>
        <w:spacing w:line="276" w:lineRule="auto"/>
        <w:jc w:val="center"/>
        <w:rPr>
          <w:b/>
          <w:bCs/>
          <w:color w:val="000000"/>
          <w:sz w:val="22"/>
          <w:szCs w:val="22"/>
        </w:rPr>
      </w:pPr>
      <w:r w:rsidRPr="00D31C39">
        <w:rPr>
          <w:b/>
          <w:bCs/>
          <w:color w:val="000000"/>
          <w:sz w:val="22"/>
          <w:szCs w:val="22"/>
        </w:rPr>
        <w:t>(TO BE SUBMITTED AT SITE AFTER AWARD OF WORK)</w:t>
      </w:r>
    </w:p>
    <w:p w14:paraId="4FB3E53B" w14:textId="77777777" w:rsidR="005E08A6" w:rsidRPr="00D31C39" w:rsidRDefault="005E08A6" w:rsidP="005846DF">
      <w:pPr>
        <w:tabs>
          <w:tab w:val="left" w:pos="7920"/>
        </w:tabs>
        <w:autoSpaceDE w:val="0"/>
        <w:autoSpaceDN w:val="0"/>
        <w:adjustRightInd w:val="0"/>
        <w:jc w:val="center"/>
        <w:rPr>
          <w:rFonts w:ascii="Arial" w:hAnsi="Arial" w:cs="Arial"/>
          <w:color w:val="000000"/>
          <w:sz w:val="22"/>
          <w:szCs w:val="22"/>
        </w:rPr>
      </w:pPr>
    </w:p>
    <w:p w14:paraId="436DF634" w14:textId="77777777" w:rsidR="005E08A6" w:rsidRPr="00D31C39" w:rsidRDefault="005E08A6" w:rsidP="00D32C15">
      <w:pPr>
        <w:tabs>
          <w:tab w:val="left" w:pos="720"/>
          <w:tab w:val="left" w:pos="1440"/>
        </w:tabs>
        <w:autoSpaceDE w:val="0"/>
        <w:autoSpaceDN w:val="0"/>
        <w:adjustRightInd w:val="0"/>
        <w:spacing w:before="60" w:after="60"/>
        <w:jc w:val="both"/>
        <w:rPr>
          <w:rFonts w:ascii="Arial" w:hAnsi="Arial" w:cs="Arial"/>
          <w:color w:val="000000"/>
          <w:sz w:val="22"/>
          <w:szCs w:val="22"/>
        </w:rPr>
      </w:pPr>
      <w:r w:rsidRPr="00D31C39">
        <w:rPr>
          <w:rFonts w:ascii="Arial" w:hAnsi="Arial" w:cs="Arial"/>
          <w:color w:val="000000"/>
          <w:sz w:val="22"/>
          <w:szCs w:val="22"/>
        </w:rPr>
        <w:t>Dear Sirs,</w:t>
      </w:r>
    </w:p>
    <w:p w14:paraId="6C8B06B3" w14:textId="77777777" w:rsidR="005E08A6" w:rsidRPr="00D31C39" w:rsidRDefault="005E08A6" w:rsidP="00D32C15">
      <w:pPr>
        <w:tabs>
          <w:tab w:val="left" w:pos="720"/>
          <w:tab w:val="left" w:pos="1440"/>
        </w:tabs>
        <w:autoSpaceDE w:val="0"/>
        <w:autoSpaceDN w:val="0"/>
        <w:adjustRightInd w:val="0"/>
        <w:spacing w:before="60" w:after="60"/>
        <w:jc w:val="both"/>
        <w:rPr>
          <w:rFonts w:ascii="Arial" w:hAnsi="Arial" w:cs="Arial"/>
          <w:color w:val="000000"/>
          <w:sz w:val="22"/>
          <w:szCs w:val="22"/>
        </w:rPr>
      </w:pPr>
      <w:r w:rsidRPr="00D31C39">
        <w:rPr>
          <w:rFonts w:ascii="Arial" w:hAnsi="Arial" w:cs="Arial"/>
          <w:color w:val="000000"/>
          <w:sz w:val="22"/>
          <w:szCs w:val="22"/>
        </w:rPr>
        <w:t xml:space="preserve">The following details in respect of each Sub-Contractor proposed by us in our bid are annexed to this Attachment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r w:rsidRPr="00D31C39">
        <w:rPr>
          <w:rFonts w:ascii="Arial" w:hAnsi="Arial" w:cs="Arial"/>
          <w:color w:val="000000"/>
          <w:sz w:val="22"/>
          <w:szCs w:val="22"/>
        </w:rPr>
        <w:t>.</w:t>
      </w:r>
    </w:p>
    <w:p w14:paraId="2C8CEAC1" w14:textId="77777777" w:rsidR="005E08A6" w:rsidRPr="00D31C39" w:rsidRDefault="005E08A6" w:rsidP="00D32C15">
      <w:pPr>
        <w:tabs>
          <w:tab w:val="left" w:pos="720"/>
          <w:tab w:val="left" w:pos="1440"/>
        </w:tabs>
        <w:autoSpaceDE w:val="0"/>
        <w:autoSpaceDN w:val="0"/>
        <w:adjustRightInd w:val="0"/>
        <w:spacing w:before="60" w:after="60"/>
        <w:ind w:left="720" w:hanging="720"/>
        <w:jc w:val="both"/>
        <w:rPr>
          <w:rFonts w:ascii="Arial" w:hAnsi="Arial" w:cs="Arial"/>
          <w:color w:val="000000"/>
          <w:sz w:val="22"/>
          <w:szCs w:val="22"/>
        </w:rPr>
      </w:pPr>
      <w:r w:rsidRPr="00D31C39">
        <w:rPr>
          <w:rFonts w:ascii="Arial" w:hAnsi="Arial" w:cs="Arial"/>
          <w:color w:val="000000"/>
          <w:sz w:val="22"/>
          <w:szCs w:val="22"/>
        </w:rPr>
        <w:t>1.</w:t>
      </w:r>
      <w:r w:rsidRPr="00D31C39">
        <w:rPr>
          <w:rFonts w:ascii="Arial" w:hAnsi="Arial" w:cs="Arial"/>
          <w:color w:val="000000"/>
          <w:sz w:val="22"/>
          <w:szCs w:val="22"/>
        </w:rPr>
        <w:tab/>
        <w:t>Name of the Sub-Contractor and the broad scope of work proposed to be sub-contracted to him.</w:t>
      </w:r>
    </w:p>
    <w:p w14:paraId="3516ACFB" w14:textId="77777777" w:rsidR="005E08A6" w:rsidRPr="00D31C39" w:rsidRDefault="005E08A6" w:rsidP="00D32C15">
      <w:pPr>
        <w:tabs>
          <w:tab w:val="left" w:pos="720"/>
          <w:tab w:val="left" w:pos="1440"/>
        </w:tabs>
        <w:autoSpaceDE w:val="0"/>
        <w:autoSpaceDN w:val="0"/>
        <w:adjustRightInd w:val="0"/>
        <w:spacing w:before="60" w:after="60"/>
        <w:jc w:val="both"/>
        <w:rPr>
          <w:rFonts w:ascii="Arial" w:hAnsi="Arial" w:cs="Arial"/>
          <w:color w:val="000000"/>
          <w:sz w:val="22"/>
          <w:szCs w:val="22"/>
        </w:rPr>
      </w:pPr>
      <w:r w:rsidRPr="00D31C39">
        <w:rPr>
          <w:rFonts w:ascii="Arial" w:hAnsi="Arial" w:cs="Arial"/>
          <w:color w:val="000000"/>
          <w:sz w:val="22"/>
          <w:szCs w:val="22"/>
        </w:rPr>
        <w:t>2.</w:t>
      </w:r>
      <w:r w:rsidRPr="00D31C39">
        <w:rPr>
          <w:rFonts w:ascii="Arial" w:hAnsi="Arial" w:cs="Arial"/>
          <w:color w:val="000000"/>
          <w:sz w:val="22"/>
          <w:szCs w:val="22"/>
        </w:rPr>
        <w:tab/>
        <w:t>The following details of the Sub-Contractor:</w:t>
      </w:r>
    </w:p>
    <w:p w14:paraId="41F6DBDF" w14:textId="77777777" w:rsidR="005E08A6" w:rsidRPr="00D31C39" w:rsidRDefault="005E08A6" w:rsidP="00D32C15">
      <w:pPr>
        <w:tabs>
          <w:tab w:val="left" w:pos="720"/>
          <w:tab w:val="left" w:pos="1440"/>
        </w:tabs>
        <w:autoSpaceDE w:val="0"/>
        <w:autoSpaceDN w:val="0"/>
        <w:adjustRightInd w:val="0"/>
        <w:spacing w:before="60" w:after="60"/>
        <w:ind w:left="1440" w:hanging="1440"/>
        <w:jc w:val="both"/>
        <w:rPr>
          <w:rFonts w:ascii="Arial" w:hAnsi="Arial" w:cs="Arial"/>
          <w:color w:val="000000"/>
          <w:sz w:val="22"/>
          <w:szCs w:val="22"/>
        </w:rPr>
      </w:pPr>
      <w:r w:rsidRPr="00D31C39">
        <w:rPr>
          <w:rFonts w:ascii="Arial" w:hAnsi="Arial" w:cs="Arial"/>
          <w:color w:val="000000"/>
          <w:sz w:val="22"/>
          <w:szCs w:val="22"/>
        </w:rPr>
        <w:tab/>
        <w:t>(</w:t>
      </w:r>
      <w:proofErr w:type="spellStart"/>
      <w:r w:rsidRPr="00D31C39">
        <w:rPr>
          <w:rFonts w:ascii="Arial" w:hAnsi="Arial" w:cs="Arial"/>
          <w:color w:val="000000"/>
          <w:sz w:val="22"/>
          <w:szCs w:val="22"/>
        </w:rPr>
        <w:t>i</w:t>
      </w:r>
      <w:proofErr w:type="spellEnd"/>
      <w:r w:rsidRPr="00D31C39">
        <w:rPr>
          <w:rFonts w:ascii="Arial" w:hAnsi="Arial" w:cs="Arial"/>
          <w:color w:val="000000"/>
          <w:sz w:val="22"/>
          <w:szCs w:val="22"/>
        </w:rPr>
        <w:t>)</w:t>
      </w:r>
      <w:r w:rsidRPr="00D31C39">
        <w:rPr>
          <w:rFonts w:ascii="Arial" w:hAnsi="Arial" w:cs="Arial"/>
          <w:color w:val="000000"/>
          <w:sz w:val="22"/>
          <w:szCs w:val="22"/>
        </w:rPr>
        <w:tab/>
        <w:t xml:space="preserve">Similar work executed in Industrial/ Infrastructure projects in the last seven (7) years including achievements. </w:t>
      </w:r>
      <w:r w:rsidRPr="00D31C39">
        <w:rPr>
          <w:rFonts w:ascii="Arial" w:hAnsi="Arial" w:cs="Arial"/>
          <w:color w:val="000000"/>
          <w:sz w:val="22"/>
          <w:szCs w:val="22"/>
          <w:lang w:val="en-US"/>
        </w:rPr>
        <w:t xml:space="preserve">Details shall </w:t>
      </w:r>
      <w:proofErr w:type="spellStart"/>
      <w:r w:rsidRPr="00D31C39">
        <w:rPr>
          <w:rFonts w:ascii="Arial" w:hAnsi="Arial" w:cs="Arial"/>
          <w:color w:val="000000"/>
          <w:sz w:val="22"/>
          <w:szCs w:val="22"/>
          <w:lang w:val="en-US"/>
        </w:rPr>
        <w:t>clerarly</w:t>
      </w:r>
      <w:proofErr w:type="spellEnd"/>
      <w:r w:rsidRPr="00D31C39">
        <w:rPr>
          <w:rFonts w:ascii="Arial" w:hAnsi="Arial" w:cs="Arial"/>
          <w:color w:val="000000"/>
          <w:sz w:val="22"/>
          <w:szCs w:val="22"/>
          <w:lang w:val="en-US"/>
        </w:rPr>
        <w:t xml:space="preserve"> indicate the name &amp; address of the client, period of execution, the nature/ scope of work, major civil/ structural/ architectural quantities in his scope and physical progress achieved on monthly/ yearly basis.</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rFonts w:ascii="Arial" w:hAnsi="Arial" w:cs="Arial"/>
          <w:color w:val="000000"/>
          <w:sz w:val="22"/>
          <w:szCs w:val="22"/>
          <w:lang w:val="en-US"/>
        </w:rPr>
        <w:t> </w:t>
      </w:r>
      <w:r w:rsidRPr="00D31C39">
        <w:rPr>
          <w:rFonts w:ascii="Arial" w:hAnsi="Arial" w:cs="Arial"/>
          <w:color w:val="000000"/>
          <w:sz w:val="22"/>
          <w:szCs w:val="22"/>
          <w:lang w:val="en-US"/>
        </w:rPr>
        <w:t> </w:t>
      </w:r>
      <w:r w:rsidR="00024386" w:rsidRPr="00D31C39">
        <w:rPr>
          <w:rFonts w:ascii="Arial" w:hAnsi="Arial" w:cs="Arial"/>
          <w:color w:val="000000"/>
          <w:sz w:val="22"/>
          <w:szCs w:val="22"/>
          <w:lang w:val="en-US"/>
        </w:rPr>
        <w:fldChar w:fldCharType="end"/>
      </w:r>
    </w:p>
    <w:p w14:paraId="365DC6D0" w14:textId="77777777" w:rsidR="005E08A6" w:rsidRPr="00D31C39" w:rsidRDefault="005E08A6" w:rsidP="00D32C15">
      <w:pPr>
        <w:tabs>
          <w:tab w:val="left" w:pos="720"/>
          <w:tab w:val="left" w:pos="1440"/>
        </w:tabs>
        <w:autoSpaceDE w:val="0"/>
        <w:autoSpaceDN w:val="0"/>
        <w:adjustRightInd w:val="0"/>
        <w:spacing w:before="60" w:after="60"/>
        <w:ind w:left="1440" w:hanging="1440"/>
        <w:jc w:val="both"/>
        <w:rPr>
          <w:rFonts w:ascii="Arial" w:hAnsi="Arial" w:cs="Arial"/>
          <w:color w:val="000000"/>
          <w:sz w:val="22"/>
          <w:szCs w:val="22"/>
        </w:rPr>
      </w:pPr>
      <w:r w:rsidRPr="00D31C39">
        <w:rPr>
          <w:rFonts w:ascii="Arial" w:hAnsi="Arial" w:cs="Arial"/>
          <w:color w:val="000000"/>
          <w:sz w:val="22"/>
          <w:szCs w:val="22"/>
        </w:rPr>
        <w:tab/>
        <w:t>(ii)</w:t>
      </w:r>
      <w:r w:rsidRPr="00D31C39">
        <w:rPr>
          <w:rFonts w:ascii="Arial" w:hAnsi="Arial" w:cs="Arial"/>
          <w:color w:val="000000"/>
          <w:sz w:val="22"/>
          <w:szCs w:val="22"/>
        </w:rPr>
        <w:tab/>
        <w:t>List of plant &amp; equipment proposed for deployment indicating whether the plant of equipment are lying idle and/or will be diverted from other works indicating likely date of release by client.</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46A0FA5F" w14:textId="77777777" w:rsidR="005E08A6" w:rsidRPr="00D31C39" w:rsidRDefault="005E08A6" w:rsidP="00D32C15">
      <w:pPr>
        <w:tabs>
          <w:tab w:val="left" w:pos="720"/>
          <w:tab w:val="left" w:pos="1440"/>
        </w:tabs>
        <w:autoSpaceDE w:val="0"/>
        <w:autoSpaceDN w:val="0"/>
        <w:adjustRightInd w:val="0"/>
        <w:spacing w:before="60" w:after="60"/>
        <w:ind w:left="1440" w:hanging="1440"/>
        <w:jc w:val="both"/>
        <w:rPr>
          <w:rFonts w:ascii="Arial" w:hAnsi="Arial" w:cs="Arial"/>
          <w:color w:val="000000"/>
          <w:sz w:val="22"/>
          <w:szCs w:val="22"/>
        </w:rPr>
      </w:pPr>
      <w:r w:rsidRPr="00D31C39">
        <w:rPr>
          <w:rFonts w:ascii="Arial" w:hAnsi="Arial" w:cs="Arial"/>
          <w:color w:val="000000"/>
          <w:sz w:val="22"/>
          <w:szCs w:val="22"/>
        </w:rPr>
        <w:tab/>
        <w:t>(iii)</w:t>
      </w:r>
      <w:r w:rsidRPr="00D31C39">
        <w:rPr>
          <w:rFonts w:ascii="Arial" w:hAnsi="Arial" w:cs="Arial"/>
          <w:color w:val="000000"/>
          <w:sz w:val="22"/>
          <w:szCs w:val="22"/>
        </w:rPr>
        <w:tab/>
        <w:t xml:space="preserve">Technical manpower available for deployment.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28B1DC10" w14:textId="77777777" w:rsidR="005E08A6" w:rsidRPr="00D31C39" w:rsidRDefault="005E08A6" w:rsidP="00D32C15">
      <w:pPr>
        <w:tabs>
          <w:tab w:val="left" w:pos="720"/>
          <w:tab w:val="left" w:pos="1440"/>
        </w:tabs>
        <w:autoSpaceDE w:val="0"/>
        <w:autoSpaceDN w:val="0"/>
        <w:adjustRightInd w:val="0"/>
        <w:spacing w:before="60" w:after="60"/>
        <w:ind w:left="1440" w:hanging="1440"/>
        <w:jc w:val="both"/>
        <w:rPr>
          <w:rFonts w:ascii="Arial" w:hAnsi="Arial" w:cs="Arial"/>
          <w:color w:val="000000"/>
          <w:sz w:val="22"/>
          <w:szCs w:val="22"/>
        </w:rPr>
      </w:pPr>
      <w:r w:rsidRPr="00D31C39">
        <w:rPr>
          <w:rFonts w:ascii="Arial" w:hAnsi="Arial" w:cs="Arial"/>
          <w:color w:val="000000"/>
          <w:sz w:val="22"/>
          <w:szCs w:val="22"/>
        </w:rPr>
        <w:tab/>
        <w:t>(iv)</w:t>
      </w:r>
      <w:r w:rsidRPr="00D31C39">
        <w:rPr>
          <w:rFonts w:ascii="Arial" w:hAnsi="Arial" w:cs="Arial"/>
          <w:color w:val="000000"/>
          <w:sz w:val="22"/>
          <w:szCs w:val="22"/>
        </w:rPr>
        <w:tab/>
        <w:t xml:space="preserve">Financial status for last three (3) years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4A542B94" w14:textId="77777777" w:rsidR="005E08A6" w:rsidRPr="00D31C39" w:rsidRDefault="005E08A6" w:rsidP="00D32C15">
      <w:pPr>
        <w:tabs>
          <w:tab w:val="left" w:pos="1440"/>
        </w:tabs>
        <w:autoSpaceDE w:val="0"/>
        <w:autoSpaceDN w:val="0"/>
        <w:adjustRightInd w:val="0"/>
        <w:spacing w:before="60" w:after="60"/>
        <w:ind w:left="1440" w:hanging="720"/>
        <w:jc w:val="both"/>
        <w:rPr>
          <w:rFonts w:ascii="Arial" w:hAnsi="Arial" w:cs="Arial"/>
          <w:color w:val="000000"/>
          <w:sz w:val="22"/>
          <w:szCs w:val="22"/>
        </w:rPr>
      </w:pPr>
      <w:r w:rsidRPr="00D31C39">
        <w:rPr>
          <w:rFonts w:ascii="Arial" w:hAnsi="Arial" w:cs="Arial"/>
          <w:color w:val="000000"/>
          <w:sz w:val="22"/>
          <w:szCs w:val="22"/>
        </w:rPr>
        <w:t>(v)</w:t>
      </w:r>
      <w:r w:rsidRPr="00D31C39">
        <w:rPr>
          <w:rFonts w:ascii="Arial" w:hAnsi="Arial" w:cs="Arial"/>
          <w:color w:val="000000"/>
          <w:sz w:val="22"/>
          <w:szCs w:val="22"/>
        </w:rPr>
        <w:tab/>
      </w:r>
      <w:r w:rsidRPr="00D31C39">
        <w:rPr>
          <w:rFonts w:ascii="Arial" w:hAnsi="Arial" w:cs="Arial"/>
          <w:color w:val="000000"/>
          <w:sz w:val="22"/>
          <w:szCs w:val="22"/>
          <w:lang w:val="en-US"/>
        </w:rPr>
        <w:t xml:space="preserve">Letter of confirmation from the Sub-Contractor, signifying his confirmation to execute the Work.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1A189779" w14:textId="77777777" w:rsidR="005E08A6" w:rsidRPr="00D31C39" w:rsidRDefault="005E08A6" w:rsidP="007D25C1">
      <w:pPr>
        <w:keepLines/>
        <w:tabs>
          <w:tab w:val="left" w:pos="960"/>
          <w:tab w:val="left" w:pos="1680"/>
        </w:tabs>
        <w:autoSpaceDE w:val="0"/>
        <w:autoSpaceDN w:val="0"/>
        <w:adjustRightInd w:val="0"/>
        <w:ind w:left="1680" w:hanging="1680"/>
        <w:jc w:val="both"/>
        <w:rPr>
          <w:rFonts w:ascii="Arial" w:hAnsi="Arial" w:cs="Arial"/>
          <w:color w:val="000000"/>
          <w:sz w:val="22"/>
          <w:szCs w:val="22"/>
          <w:lang w:val="en-US"/>
        </w:rPr>
      </w:pPr>
      <w:r w:rsidRPr="00D31C39">
        <w:rPr>
          <w:rFonts w:ascii="Arial" w:hAnsi="Arial" w:cs="Arial"/>
          <w:color w:val="000000"/>
          <w:sz w:val="22"/>
          <w:szCs w:val="22"/>
          <w:lang w:val="en-US"/>
        </w:rPr>
        <w:t>Further, a letter from each of our proposed sub-contractor, conveying their willingness to work with us in case of award, is also enclosed.</w:t>
      </w:r>
      <w:r w:rsidRPr="00D31C39">
        <w:rPr>
          <w:rFonts w:ascii="Arial" w:hAnsi="Arial" w:cs="Arial"/>
          <w:color w:val="000000"/>
          <w:sz w:val="22"/>
          <w:szCs w:val="22"/>
          <w:lang w:val="en-US"/>
        </w:rPr>
        <w:tab/>
      </w:r>
    </w:p>
    <w:p w14:paraId="3C77B41B" w14:textId="77777777" w:rsidR="005E08A6" w:rsidRPr="00D31C39" w:rsidRDefault="005E08A6" w:rsidP="00D32C15">
      <w:pPr>
        <w:tabs>
          <w:tab w:val="left" w:pos="1080"/>
          <w:tab w:val="left" w:pos="4800"/>
        </w:tabs>
        <w:autoSpaceDE w:val="0"/>
        <w:autoSpaceDN w:val="0"/>
        <w:adjustRightInd w:val="0"/>
        <w:spacing w:before="60" w:after="60"/>
        <w:ind w:left="1080" w:hanging="1080"/>
        <w:jc w:val="both"/>
        <w:rPr>
          <w:rFonts w:ascii="Arial" w:hAnsi="Arial" w:cs="Arial"/>
          <w:color w:val="000000"/>
          <w:sz w:val="22"/>
          <w:szCs w:val="22"/>
          <w:lang w:val="en-US"/>
        </w:rPr>
      </w:pPr>
    </w:p>
    <w:p w14:paraId="57453DA8" w14:textId="77777777" w:rsidR="005E08A6" w:rsidRPr="00D31C39" w:rsidRDefault="005E08A6" w:rsidP="00D32C15">
      <w:pPr>
        <w:tabs>
          <w:tab w:val="left" w:pos="1080"/>
          <w:tab w:val="left" w:pos="4800"/>
        </w:tabs>
        <w:autoSpaceDE w:val="0"/>
        <w:autoSpaceDN w:val="0"/>
        <w:adjustRightInd w:val="0"/>
        <w:spacing w:before="60" w:after="60"/>
        <w:ind w:left="1080" w:hanging="1080"/>
        <w:jc w:val="both"/>
        <w:rPr>
          <w:rFonts w:ascii="Arial" w:hAnsi="Arial" w:cs="Arial"/>
          <w:b/>
          <w:bCs/>
          <w:color w:val="000000"/>
          <w:sz w:val="22"/>
          <w:szCs w:val="22"/>
          <w:lang w:val="en-US"/>
        </w:rPr>
      </w:pPr>
      <w:proofErr w:type="gramStart"/>
      <w:r w:rsidRPr="00D31C39">
        <w:rPr>
          <w:rFonts w:ascii="Arial" w:hAnsi="Arial" w:cs="Arial"/>
          <w:b/>
          <w:bCs/>
          <w:color w:val="000000"/>
          <w:sz w:val="22"/>
          <w:szCs w:val="22"/>
          <w:lang w:val="en-US"/>
        </w:rPr>
        <w:t>Note :</w:t>
      </w:r>
      <w:proofErr w:type="gramEnd"/>
      <w:r w:rsidRPr="00D31C39">
        <w:rPr>
          <w:rFonts w:ascii="Arial" w:hAnsi="Arial" w:cs="Arial"/>
          <w:color w:val="000000"/>
          <w:sz w:val="22"/>
          <w:szCs w:val="22"/>
          <w:lang w:val="en-US"/>
        </w:rPr>
        <w:t xml:space="preserve"> 1. The Bidder shall furnish the above details for each of the agencies/sub-contractors separately as per clause no.11.2 (g) of ITB</w:t>
      </w:r>
      <w:r w:rsidRPr="00D31C39">
        <w:rPr>
          <w:rFonts w:ascii="Arial" w:hAnsi="Arial" w:cs="Arial"/>
          <w:b/>
          <w:bCs/>
          <w:color w:val="000000"/>
          <w:sz w:val="22"/>
          <w:szCs w:val="22"/>
          <w:lang w:val="en-US"/>
        </w:rPr>
        <w:t>.</w:t>
      </w:r>
    </w:p>
    <w:p w14:paraId="165B4BAC" w14:textId="77777777" w:rsidR="005E08A6" w:rsidRPr="00D31C39" w:rsidRDefault="005E08A6" w:rsidP="00AD23A0">
      <w:pPr>
        <w:numPr>
          <w:ilvl w:val="0"/>
          <w:numId w:val="2"/>
        </w:numPr>
        <w:tabs>
          <w:tab w:val="left" w:pos="720"/>
          <w:tab w:val="left" w:pos="4800"/>
        </w:tabs>
        <w:autoSpaceDE w:val="0"/>
        <w:autoSpaceDN w:val="0"/>
        <w:adjustRightInd w:val="0"/>
        <w:spacing w:before="60" w:after="60"/>
        <w:jc w:val="both"/>
        <w:rPr>
          <w:rFonts w:ascii="Arial" w:hAnsi="Arial" w:cs="Arial"/>
          <w:color w:val="000000"/>
          <w:sz w:val="22"/>
          <w:szCs w:val="22"/>
          <w:lang w:val="en-US"/>
        </w:rPr>
      </w:pPr>
      <w:r w:rsidRPr="00D31C39">
        <w:rPr>
          <w:rFonts w:ascii="Arial" w:hAnsi="Arial" w:cs="Arial"/>
          <w:color w:val="000000"/>
          <w:sz w:val="22"/>
          <w:szCs w:val="22"/>
          <w:lang w:val="en-US"/>
        </w:rPr>
        <w:t xml:space="preserve">The format of the Letter of confirmation shall be as given at S. No. 13 of Forms and Procedures, Section VIII. </w:t>
      </w:r>
    </w:p>
    <w:p w14:paraId="4772BFB4" w14:textId="77777777" w:rsidR="005E08A6" w:rsidRPr="00D31C39" w:rsidRDefault="005E08A6" w:rsidP="00914E80">
      <w:pPr>
        <w:tabs>
          <w:tab w:val="left" w:pos="720"/>
          <w:tab w:val="left" w:pos="4800"/>
        </w:tabs>
        <w:autoSpaceDE w:val="0"/>
        <w:autoSpaceDN w:val="0"/>
        <w:adjustRightInd w:val="0"/>
        <w:ind w:left="720"/>
        <w:jc w:val="both"/>
        <w:rPr>
          <w:rFonts w:ascii="Arial" w:hAnsi="Arial" w:cs="Arial"/>
          <w:color w:val="000000"/>
          <w:sz w:val="22"/>
          <w:szCs w:val="22"/>
          <w:lang w:val="en-US"/>
        </w:rPr>
      </w:pPr>
    </w:p>
    <w:p w14:paraId="18313B67" w14:textId="77777777" w:rsidR="005E08A6" w:rsidRPr="00D31C39" w:rsidRDefault="005E08A6" w:rsidP="00914E80">
      <w:pPr>
        <w:tabs>
          <w:tab w:val="left" w:pos="720"/>
          <w:tab w:val="left" w:pos="4800"/>
        </w:tabs>
        <w:autoSpaceDE w:val="0"/>
        <w:autoSpaceDN w:val="0"/>
        <w:adjustRightInd w:val="0"/>
        <w:ind w:left="720"/>
        <w:jc w:val="both"/>
        <w:rPr>
          <w:color w:val="000000"/>
          <w:sz w:val="22"/>
          <w:szCs w:val="22"/>
        </w:rPr>
      </w:pPr>
    </w:p>
    <w:p w14:paraId="33C09E2F" w14:textId="77777777" w:rsidR="005E08A6" w:rsidRPr="00D31C39" w:rsidRDefault="005E08A6" w:rsidP="002C4D4C">
      <w:pPr>
        <w:tabs>
          <w:tab w:val="left" w:pos="480"/>
          <w:tab w:val="left" w:pos="1800"/>
          <w:tab w:val="left" w:pos="3120"/>
          <w:tab w:val="left" w:pos="4080"/>
          <w:tab w:val="left" w:pos="5040"/>
          <w:tab w:val="left" w:pos="6000"/>
          <w:tab w:val="left" w:pos="6960"/>
          <w:tab w:val="left" w:pos="7920"/>
          <w:tab w:val="left" w:pos="8640"/>
          <w:tab w:val="left" w:pos="10020"/>
          <w:tab w:val="left" w:pos="11160"/>
        </w:tabs>
        <w:autoSpaceDE w:val="0"/>
        <w:autoSpaceDN w:val="0"/>
        <w:adjustRightInd w:val="0"/>
        <w:jc w:val="both"/>
        <w:rPr>
          <w:rFonts w:ascii="Arial" w:hAnsi="Arial" w:cs="Arial"/>
          <w:color w:val="000000"/>
          <w:sz w:val="22"/>
          <w:szCs w:val="22"/>
          <w:lang w:val="en-US"/>
        </w:rPr>
      </w:pPr>
      <w:r w:rsidRPr="00D31C39">
        <w:rPr>
          <w:rFonts w:ascii="Arial" w:hAnsi="Arial" w:cs="Arial"/>
          <w:color w:val="000000"/>
          <w:sz w:val="22"/>
          <w:szCs w:val="22"/>
          <w:lang w:val="en-US"/>
        </w:rPr>
        <w:t xml:space="preserve">Date </w:t>
      </w:r>
      <w:proofErr w:type="gramStart"/>
      <w:r w:rsidRPr="00D31C39">
        <w:rPr>
          <w:rFonts w:ascii="Arial" w:hAnsi="Arial" w:cs="Arial"/>
          <w:color w:val="000000"/>
          <w:sz w:val="22"/>
          <w:szCs w:val="22"/>
          <w:lang w:val="en-US"/>
        </w:rPr>
        <w:tab/>
        <w:t xml:space="preserve">  :</w:t>
      </w:r>
      <w:proofErr w:type="gramEnd"/>
      <w:r w:rsidRPr="00D31C39">
        <w:rPr>
          <w:rFonts w:ascii="Arial" w:hAnsi="Arial" w:cs="Arial"/>
          <w:color w:val="000000"/>
          <w:sz w:val="22"/>
          <w:szCs w:val="22"/>
          <w:lang w:val="en-US"/>
        </w:rPr>
        <w:t xml:space="preserve">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rFonts w:ascii="Arial" w:hAnsi="Arial" w:cs="Arial"/>
          <w:color w:val="000000"/>
          <w:sz w:val="22"/>
          <w:szCs w:val="22"/>
          <w:lang w:val="en-US"/>
        </w:rPr>
        <w:t> </w:t>
      </w:r>
      <w:r w:rsidRPr="00D31C39">
        <w:rPr>
          <w:rFonts w:ascii="Arial" w:hAnsi="Arial" w:cs="Arial"/>
          <w:color w:val="000000"/>
          <w:sz w:val="22"/>
          <w:szCs w:val="22"/>
          <w:lang w:val="en-US"/>
        </w:rPr>
        <w:t> </w:t>
      </w:r>
      <w:r w:rsidR="00024386" w:rsidRPr="00D31C39">
        <w:rPr>
          <w:rFonts w:ascii="Arial" w:hAnsi="Arial" w:cs="Arial"/>
          <w:color w:val="000000"/>
          <w:sz w:val="22"/>
          <w:szCs w:val="22"/>
          <w:lang w:val="en-US"/>
        </w:rPr>
        <w:fldChar w:fldCharType="end"/>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t xml:space="preserve">Name of </w:t>
      </w:r>
      <w:proofErr w:type="spellStart"/>
      <w:r w:rsidRPr="00D31C39">
        <w:rPr>
          <w:rFonts w:ascii="Arial" w:hAnsi="Arial" w:cs="Arial"/>
          <w:color w:val="000000"/>
          <w:sz w:val="22"/>
          <w:szCs w:val="22"/>
          <w:lang w:val="en-US"/>
        </w:rPr>
        <w:t>Authorised</w:t>
      </w:r>
      <w:proofErr w:type="spellEnd"/>
      <w:r w:rsidRPr="00D31C39">
        <w:rPr>
          <w:rFonts w:ascii="Arial" w:hAnsi="Arial" w:cs="Arial"/>
          <w:color w:val="000000"/>
          <w:sz w:val="22"/>
          <w:szCs w:val="22"/>
          <w:lang w:val="en-US"/>
        </w:rPr>
        <w:t xml:space="preserve"> Person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7F813AA6" w14:textId="77777777" w:rsidR="005E08A6" w:rsidRPr="00D31C39" w:rsidRDefault="005E08A6" w:rsidP="005846DF">
      <w:pPr>
        <w:tabs>
          <w:tab w:val="left" w:pos="720"/>
          <w:tab w:val="left" w:pos="1440"/>
          <w:tab w:val="left" w:pos="3120"/>
          <w:tab w:val="left" w:pos="4080"/>
          <w:tab w:val="left" w:pos="5040"/>
          <w:tab w:val="left" w:pos="6000"/>
          <w:tab w:val="left" w:pos="6960"/>
          <w:tab w:val="left" w:pos="7920"/>
          <w:tab w:val="left" w:pos="8880"/>
          <w:tab w:val="left" w:pos="10020"/>
          <w:tab w:val="left" w:pos="11160"/>
        </w:tabs>
        <w:autoSpaceDE w:val="0"/>
        <w:autoSpaceDN w:val="0"/>
        <w:adjustRightInd w:val="0"/>
        <w:jc w:val="both"/>
        <w:rPr>
          <w:rFonts w:ascii="Arial" w:hAnsi="Arial" w:cs="Arial"/>
          <w:color w:val="000000"/>
          <w:sz w:val="22"/>
          <w:szCs w:val="22"/>
          <w:lang w:val="en-US"/>
        </w:rPr>
      </w:pPr>
    </w:p>
    <w:p w14:paraId="1BB400BF" w14:textId="77777777" w:rsidR="005E08A6" w:rsidRPr="00D31C39" w:rsidRDefault="005E08A6" w:rsidP="002C4D4C">
      <w:pPr>
        <w:tabs>
          <w:tab w:val="left" w:pos="720"/>
          <w:tab w:val="left" w:pos="1440"/>
          <w:tab w:val="left" w:pos="3120"/>
          <w:tab w:val="left" w:pos="4080"/>
          <w:tab w:val="left" w:pos="5040"/>
          <w:tab w:val="left" w:pos="6000"/>
          <w:tab w:val="left" w:pos="6960"/>
          <w:tab w:val="left" w:pos="7920"/>
          <w:tab w:val="left" w:pos="8640"/>
          <w:tab w:val="left" w:pos="10020"/>
          <w:tab w:val="left" w:pos="11160"/>
        </w:tabs>
        <w:autoSpaceDE w:val="0"/>
        <w:autoSpaceDN w:val="0"/>
        <w:adjustRightInd w:val="0"/>
        <w:jc w:val="both"/>
        <w:rPr>
          <w:rFonts w:ascii="Arial" w:hAnsi="Arial" w:cs="Arial"/>
          <w:color w:val="000000"/>
          <w:sz w:val="22"/>
          <w:szCs w:val="22"/>
          <w:lang w:val="en-US"/>
        </w:rPr>
      </w:pPr>
      <w:proofErr w:type="gramStart"/>
      <w:r w:rsidRPr="00D31C39">
        <w:rPr>
          <w:rFonts w:ascii="Arial" w:hAnsi="Arial" w:cs="Arial"/>
          <w:color w:val="000000"/>
          <w:sz w:val="22"/>
          <w:szCs w:val="22"/>
          <w:lang w:val="en-US"/>
        </w:rPr>
        <w:t>Place :</w:t>
      </w:r>
      <w:proofErr w:type="gramEnd"/>
      <w:r w:rsidRPr="00D31C39">
        <w:rPr>
          <w:rFonts w:ascii="Arial" w:hAnsi="Arial" w:cs="Arial"/>
          <w:color w:val="000000"/>
          <w:sz w:val="22"/>
          <w:szCs w:val="22"/>
          <w:lang w:val="en-US"/>
        </w:rPr>
        <w:tab/>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t xml:space="preserve">Designation </w:t>
      </w:r>
      <w:r w:rsidR="00024386" w:rsidRPr="00D31C39">
        <w:rPr>
          <w:rFonts w:ascii="Arial" w:hAnsi="Arial" w:cs="Arial"/>
          <w:color w:val="000000"/>
          <w:sz w:val="22"/>
          <w:szCs w:val="22"/>
          <w:lang w:val="en-US"/>
        </w:rPr>
        <w:fldChar w:fldCharType="begin">
          <w:ffData>
            <w:name w:val="Text78"/>
            <w:enabled/>
            <w:calcOnExit w:val="0"/>
            <w:textInput/>
          </w:ffData>
        </w:fldChar>
      </w:r>
      <w:r w:rsidRPr="00D31C39">
        <w:rPr>
          <w:rFonts w:ascii="Arial" w:hAnsi="Arial" w:cs="Arial"/>
          <w:color w:val="000000"/>
          <w:sz w:val="22"/>
          <w:szCs w:val="22"/>
          <w:lang w:val="en-US"/>
        </w:rPr>
        <w:instrText xml:space="preserve"> FORMTEXT </w:instrText>
      </w:r>
      <w:r w:rsidR="00024386" w:rsidRPr="00D31C39">
        <w:rPr>
          <w:rFonts w:ascii="Arial" w:hAnsi="Arial" w:cs="Arial"/>
          <w:color w:val="000000"/>
          <w:sz w:val="22"/>
          <w:szCs w:val="22"/>
          <w:lang w:val="en-US"/>
        </w:rPr>
      </w:r>
      <w:r w:rsidR="00024386" w:rsidRPr="00D31C39">
        <w:rPr>
          <w:rFonts w:ascii="Arial" w:hAnsi="Arial" w:cs="Arial"/>
          <w:color w:val="000000"/>
          <w:sz w:val="22"/>
          <w:szCs w:val="22"/>
          <w:lang w:val="en-US"/>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lang w:val="en-US"/>
        </w:rPr>
        <w:fldChar w:fldCharType="end"/>
      </w:r>
    </w:p>
    <w:p w14:paraId="638D5E66" w14:textId="77777777" w:rsidR="005E08A6" w:rsidRPr="00D31C39" w:rsidRDefault="005E08A6" w:rsidP="005846DF">
      <w:pPr>
        <w:tabs>
          <w:tab w:val="left" w:pos="720"/>
          <w:tab w:val="left" w:pos="1440"/>
          <w:tab w:val="left" w:pos="3120"/>
          <w:tab w:val="left" w:pos="4080"/>
          <w:tab w:val="left" w:pos="5040"/>
          <w:tab w:val="left" w:pos="6000"/>
          <w:tab w:val="left" w:pos="6960"/>
          <w:tab w:val="left" w:pos="7920"/>
          <w:tab w:val="left" w:pos="8880"/>
          <w:tab w:val="left" w:pos="10020"/>
          <w:tab w:val="left" w:pos="11160"/>
        </w:tabs>
        <w:autoSpaceDE w:val="0"/>
        <w:autoSpaceDN w:val="0"/>
        <w:adjustRightInd w:val="0"/>
        <w:jc w:val="both"/>
        <w:rPr>
          <w:rFonts w:ascii="Arial" w:hAnsi="Arial" w:cs="Arial"/>
          <w:color w:val="000000"/>
          <w:sz w:val="22"/>
          <w:szCs w:val="22"/>
          <w:lang w:val="en-US"/>
        </w:rPr>
      </w:pPr>
    </w:p>
    <w:p w14:paraId="416B660B" w14:textId="77777777" w:rsidR="005E08A6" w:rsidRPr="00D31C39" w:rsidRDefault="005E08A6" w:rsidP="002C4D4C">
      <w:pPr>
        <w:tabs>
          <w:tab w:val="left" w:pos="720"/>
          <w:tab w:val="left" w:pos="1440"/>
          <w:tab w:val="left" w:pos="3120"/>
          <w:tab w:val="left" w:pos="4080"/>
          <w:tab w:val="left" w:pos="5040"/>
          <w:tab w:val="left" w:pos="6000"/>
          <w:tab w:val="left" w:pos="6960"/>
          <w:tab w:val="left" w:pos="7920"/>
          <w:tab w:val="left" w:pos="8880"/>
          <w:tab w:val="left" w:pos="10020"/>
          <w:tab w:val="left" w:pos="11160"/>
        </w:tabs>
        <w:autoSpaceDE w:val="0"/>
        <w:autoSpaceDN w:val="0"/>
        <w:adjustRightInd w:val="0"/>
        <w:jc w:val="both"/>
        <w:rPr>
          <w:rFonts w:ascii="Arial" w:hAnsi="Arial" w:cs="Arial"/>
          <w:color w:val="000000"/>
          <w:sz w:val="22"/>
          <w:szCs w:val="22"/>
        </w:rPr>
        <w:sectPr w:rsidR="005E08A6" w:rsidRPr="00D31C39" w:rsidSect="0024329F">
          <w:headerReference w:type="default" r:id="rId12"/>
          <w:pgSz w:w="15840" w:h="12240" w:orient="landscape"/>
          <w:pgMar w:top="720" w:right="907" w:bottom="907" w:left="1080" w:header="720" w:footer="720" w:gutter="0"/>
          <w:cols w:space="720"/>
          <w:noEndnote/>
        </w:sectPr>
      </w:pP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r w:rsidRPr="00D31C39">
        <w:rPr>
          <w:rFonts w:ascii="Arial" w:hAnsi="Arial" w:cs="Arial"/>
          <w:color w:val="000000"/>
          <w:sz w:val="22"/>
          <w:szCs w:val="22"/>
          <w:lang w:val="en-US"/>
        </w:rPr>
        <w:tab/>
      </w:r>
    </w:p>
    <w:p w14:paraId="5036788E" w14:textId="77777777" w:rsidR="005E08A6" w:rsidRPr="00D31C39" w:rsidRDefault="005E08A6" w:rsidP="007C5882">
      <w:pPr>
        <w:tabs>
          <w:tab w:val="left" w:pos="900"/>
          <w:tab w:val="left" w:pos="480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lastRenderedPageBreak/>
        <w:t>ATTACHMENT – 8</w:t>
      </w:r>
    </w:p>
    <w:p w14:paraId="54BBC124" w14:textId="77777777" w:rsidR="005E08A6" w:rsidRPr="00D31C39" w:rsidRDefault="005E08A6" w:rsidP="007C5882">
      <w:pPr>
        <w:tabs>
          <w:tab w:val="left" w:pos="900"/>
          <w:tab w:val="left" w:pos="480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PAGE 1 OF 1</w:t>
      </w:r>
    </w:p>
    <w:p w14:paraId="41ED6EF3"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4CC6373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6B40479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C0832B2"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018D966F"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2FD0C38B"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76EA6D35" w14:textId="77777777" w:rsidR="005E08A6" w:rsidRPr="00D31C39" w:rsidRDefault="005E08A6" w:rsidP="00A034B2">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rPr>
      </w:pPr>
      <w:r w:rsidRPr="00D31C39">
        <w:rPr>
          <w:rFonts w:ascii="Arial" w:hAnsi="Arial" w:cs="Arial"/>
          <w:b/>
          <w:bCs/>
          <w:color w:val="000000"/>
          <w:sz w:val="22"/>
          <w:szCs w:val="22"/>
        </w:rPr>
        <w:t>(LIST OF FINANCIAL DOCUMENTS)</w:t>
      </w:r>
    </w:p>
    <w:p w14:paraId="1A6C7B10" w14:textId="77777777" w:rsidR="005E08A6" w:rsidRPr="00D31C39" w:rsidRDefault="005E08A6" w:rsidP="00B870DA">
      <w:pPr>
        <w:tabs>
          <w:tab w:val="left" w:pos="720"/>
          <w:tab w:val="left" w:pos="1440"/>
          <w:tab w:val="left" w:pos="4950"/>
          <w:tab w:val="left" w:pos="5985"/>
          <w:tab w:val="left" w:pos="7020"/>
          <w:tab w:val="left" w:pos="7965"/>
        </w:tabs>
        <w:autoSpaceDE w:val="0"/>
        <w:autoSpaceDN w:val="0"/>
        <w:adjustRightInd w:val="0"/>
        <w:ind w:left="720" w:hanging="720"/>
        <w:jc w:val="both"/>
        <w:rPr>
          <w:rFonts w:ascii="Arial" w:hAnsi="Arial" w:cs="Arial"/>
          <w:color w:val="000000"/>
          <w:sz w:val="22"/>
          <w:szCs w:val="22"/>
        </w:rPr>
      </w:pPr>
    </w:p>
    <w:p w14:paraId="4EB9C6CA" w14:textId="77777777" w:rsidR="005E08A6" w:rsidRPr="00D31C39" w:rsidRDefault="005E08A6" w:rsidP="00FC2E3E">
      <w:pPr>
        <w:tabs>
          <w:tab w:val="left" w:pos="1440"/>
          <w:tab w:val="left" w:pos="720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The following Documents are annexed to this attachment.</w:t>
      </w:r>
    </w:p>
    <w:p w14:paraId="480C1324" w14:textId="77777777" w:rsidR="005E08A6" w:rsidRPr="00D31C39" w:rsidRDefault="005E08A6" w:rsidP="00FC2E3E">
      <w:pPr>
        <w:tabs>
          <w:tab w:val="left" w:pos="1440"/>
          <w:tab w:val="left" w:pos="7200"/>
        </w:tabs>
        <w:autoSpaceDE w:val="0"/>
        <w:autoSpaceDN w:val="0"/>
        <w:adjustRightInd w:val="0"/>
        <w:jc w:val="both"/>
        <w:rPr>
          <w:rFonts w:ascii="Arial" w:hAnsi="Arial" w:cs="Arial"/>
          <w:color w:val="000000"/>
          <w:sz w:val="22"/>
          <w:szCs w:val="22"/>
        </w:rPr>
      </w:pPr>
    </w:p>
    <w:p w14:paraId="12472B2A" w14:textId="77777777" w:rsidR="005E08A6" w:rsidRPr="00D31C39" w:rsidRDefault="005E08A6" w:rsidP="00A034B2">
      <w:pPr>
        <w:tabs>
          <w:tab w:val="left" w:pos="720"/>
          <w:tab w:val="left" w:pos="2160"/>
          <w:tab w:val="left" w:pos="7200"/>
        </w:tabs>
        <w:autoSpaceDE w:val="0"/>
        <w:autoSpaceDN w:val="0"/>
        <w:adjustRightInd w:val="0"/>
        <w:spacing w:line="220" w:lineRule="atLeast"/>
        <w:ind w:left="720" w:hanging="720"/>
        <w:jc w:val="both"/>
        <w:rPr>
          <w:rFonts w:ascii="Arial" w:hAnsi="Arial" w:cs="Arial"/>
          <w:color w:val="000000"/>
          <w:sz w:val="22"/>
          <w:szCs w:val="22"/>
          <w:lang w:val="en-US"/>
        </w:rPr>
      </w:pPr>
      <w:r w:rsidRPr="00D31C39">
        <w:rPr>
          <w:rFonts w:ascii="Arial" w:hAnsi="Arial" w:cs="Arial"/>
          <w:color w:val="000000"/>
          <w:sz w:val="22"/>
          <w:szCs w:val="22"/>
          <w:lang w:val="en-US"/>
        </w:rPr>
        <w:t>1.</w:t>
      </w:r>
      <w:r w:rsidRPr="00D31C39">
        <w:rPr>
          <w:rFonts w:ascii="Arial" w:hAnsi="Arial" w:cs="Arial"/>
          <w:color w:val="000000"/>
          <w:sz w:val="22"/>
          <w:szCs w:val="22"/>
          <w:lang w:val="en-US"/>
        </w:rPr>
        <w:tab/>
        <w:t xml:space="preserve">Solvency Certificate (from Bankers) issued not earlier than fifteen (15) days prior to the scheduled date of Techno-commercial bid opening of the package. </w:t>
      </w:r>
    </w:p>
    <w:p w14:paraId="4F4FB0FD"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2.</w:t>
      </w:r>
      <w:r w:rsidRPr="00D31C39">
        <w:rPr>
          <w:rFonts w:ascii="Arial" w:hAnsi="Arial" w:cs="Arial"/>
          <w:color w:val="000000"/>
          <w:sz w:val="22"/>
          <w:szCs w:val="22"/>
          <w:lang w:val="en-US"/>
        </w:rPr>
        <w:tab/>
        <w:t xml:space="preserve">Audited Annual Report of last 3 years. </w:t>
      </w:r>
    </w:p>
    <w:p w14:paraId="3F45C5BB"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p>
    <w:p w14:paraId="72BF7F62"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3.</w:t>
      </w:r>
      <w:r w:rsidRPr="00D31C39">
        <w:rPr>
          <w:rFonts w:ascii="Arial" w:hAnsi="Arial" w:cs="Arial"/>
          <w:color w:val="000000"/>
          <w:sz w:val="22"/>
          <w:szCs w:val="22"/>
          <w:lang w:val="en-US"/>
        </w:rPr>
        <w:tab/>
        <w:t xml:space="preserve">List of IMMOVABLE Assets of Partners/Directors (In case of Proprietary / Partnership firm). </w:t>
      </w:r>
    </w:p>
    <w:p w14:paraId="3786B462"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p>
    <w:p w14:paraId="45C2EF17"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4.</w:t>
      </w:r>
      <w:r w:rsidRPr="00D31C39">
        <w:rPr>
          <w:rFonts w:ascii="Arial" w:hAnsi="Arial" w:cs="Arial"/>
          <w:color w:val="000000"/>
          <w:sz w:val="22"/>
          <w:szCs w:val="22"/>
          <w:lang w:val="en-US"/>
        </w:rPr>
        <w:tab/>
        <w:t xml:space="preserve">Declaration by Bankers or the Chartered Accountant regarding, </w:t>
      </w:r>
    </w:p>
    <w:p w14:paraId="625B16E0" w14:textId="77777777" w:rsidR="005E08A6" w:rsidRPr="00D31C39" w:rsidRDefault="005E08A6" w:rsidP="00FC2E3E">
      <w:pPr>
        <w:tabs>
          <w:tab w:val="left" w:pos="720"/>
          <w:tab w:val="left" w:pos="2160"/>
          <w:tab w:val="left" w:pos="7200"/>
        </w:tabs>
        <w:autoSpaceDE w:val="0"/>
        <w:autoSpaceDN w:val="0"/>
        <w:adjustRightInd w:val="0"/>
        <w:spacing w:after="160"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r>
      <w:proofErr w:type="spellStart"/>
      <w:r w:rsidRPr="00D31C39">
        <w:rPr>
          <w:rFonts w:ascii="Arial" w:hAnsi="Arial" w:cs="Arial"/>
          <w:color w:val="000000"/>
          <w:sz w:val="22"/>
          <w:szCs w:val="22"/>
          <w:lang w:val="en-US"/>
        </w:rPr>
        <w:t>i</w:t>
      </w:r>
      <w:proofErr w:type="spellEnd"/>
      <w:r w:rsidRPr="00D31C39">
        <w:rPr>
          <w:rFonts w:ascii="Arial" w:hAnsi="Arial" w:cs="Arial"/>
          <w:color w:val="000000"/>
          <w:sz w:val="22"/>
          <w:szCs w:val="22"/>
          <w:lang w:val="en-US"/>
        </w:rPr>
        <w:t>)</w:t>
      </w:r>
      <w:r w:rsidRPr="00D31C39">
        <w:rPr>
          <w:rFonts w:ascii="Arial" w:hAnsi="Arial" w:cs="Arial"/>
          <w:color w:val="000000"/>
          <w:sz w:val="22"/>
          <w:szCs w:val="22"/>
          <w:lang w:val="en-US"/>
        </w:rPr>
        <w:tab/>
        <w:t xml:space="preserve">Bank guarantee Limit (Sanctioned and </w:t>
      </w:r>
      <w:proofErr w:type="spellStart"/>
      <w:r w:rsidRPr="00D31C39">
        <w:rPr>
          <w:rFonts w:ascii="Arial" w:hAnsi="Arial" w:cs="Arial"/>
          <w:color w:val="000000"/>
          <w:sz w:val="22"/>
          <w:szCs w:val="22"/>
          <w:lang w:val="en-US"/>
        </w:rPr>
        <w:t>utilised</w:t>
      </w:r>
      <w:proofErr w:type="spellEnd"/>
      <w:r w:rsidRPr="00D31C39">
        <w:rPr>
          <w:rFonts w:ascii="Arial" w:hAnsi="Arial" w:cs="Arial"/>
          <w:color w:val="000000"/>
          <w:sz w:val="22"/>
          <w:szCs w:val="22"/>
          <w:lang w:val="en-US"/>
        </w:rPr>
        <w:t xml:space="preserve">).  </w:t>
      </w:r>
    </w:p>
    <w:p w14:paraId="5B898131" w14:textId="77777777" w:rsidR="005E08A6" w:rsidRPr="00D31C39" w:rsidRDefault="005E08A6" w:rsidP="00FC2E3E">
      <w:pPr>
        <w:tabs>
          <w:tab w:val="left" w:pos="720"/>
          <w:tab w:val="left" w:pos="2160"/>
          <w:tab w:val="left" w:pos="7200"/>
        </w:tabs>
        <w:autoSpaceDE w:val="0"/>
        <w:autoSpaceDN w:val="0"/>
        <w:adjustRightInd w:val="0"/>
        <w:spacing w:after="160"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t>ii)</w:t>
      </w:r>
      <w:r w:rsidRPr="00D31C39">
        <w:rPr>
          <w:rFonts w:ascii="Arial" w:hAnsi="Arial" w:cs="Arial"/>
          <w:color w:val="000000"/>
          <w:sz w:val="22"/>
          <w:szCs w:val="22"/>
          <w:lang w:val="en-US"/>
        </w:rPr>
        <w:tab/>
      </w:r>
      <w:proofErr w:type="gramStart"/>
      <w:r w:rsidRPr="00D31C39">
        <w:rPr>
          <w:rFonts w:ascii="Arial" w:hAnsi="Arial" w:cs="Arial"/>
          <w:color w:val="000000"/>
          <w:sz w:val="22"/>
          <w:szCs w:val="22"/>
          <w:lang w:val="en-US"/>
        </w:rPr>
        <w:t>Over draft</w:t>
      </w:r>
      <w:proofErr w:type="gramEnd"/>
      <w:r w:rsidRPr="00D31C39">
        <w:rPr>
          <w:rFonts w:ascii="Arial" w:hAnsi="Arial" w:cs="Arial"/>
          <w:color w:val="000000"/>
          <w:sz w:val="22"/>
          <w:szCs w:val="22"/>
          <w:lang w:val="en-US"/>
        </w:rPr>
        <w:t xml:space="preserve"> Limits/Cash Credit Limit (Sanctioned and </w:t>
      </w:r>
      <w:proofErr w:type="spellStart"/>
      <w:r w:rsidRPr="00D31C39">
        <w:rPr>
          <w:rFonts w:ascii="Arial" w:hAnsi="Arial" w:cs="Arial"/>
          <w:color w:val="000000"/>
          <w:sz w:val="22"/>
          <w:szCs w:val="22"/>
          <w:lang w:val="en-US"/>
        </w:rPr>
        <w:t>utilised</w:t>
      </w:r>
      <w:proofErr w:type="spellEnd"/>
      <w:r w:rsidRPr="00D31C39">
        <w:rPr>
          <w:rFonts w:ascii="Arial" w:hAnsi="Arial" w:cs="Arial"/>
          <w:color w:val="000000"/>
          <w:sz w:val="22"/>
          <w:szCs w:val="22"/>
          <w:lang w:val="en-US"/>
        </w:rPr>
        <w:t xml:space="preserve">). </w:t>
      </w:r>
    </w:p>
    <w:p w14:paraId="452E0B45" w14:textId="77777777" w:rsidR="005E08A6" w:rsidRPr="00D31C39" w:rsidRDefault="005E08A6" w:rsidP="00FC2E3E">
      <w:pPr>
        <w:tabs>
          <w:tab w:val="left" w:pos="720"/>
          <w:tab w:val="left" w:pos="2160"/>
          <w:tab w:val="left" w:pos="7200"/>
        </w:tabs>
        <w:autoSpaceDE w:val="0"/>
        <w:autoSpaceDN w:val="0"/>
        <w:adjustRightInd w:val="0"/>
        <w:spacing w:after="160"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t>iii)</w:t>
      </w:r>
      <w:r w:rsidRPr="00D31C39">
        <w:rPr>
          <w:rFonts w:ascii="Arial" w:hAnsi="Arial" w:cs="Arial"/>
          <w:color w:val="000000"/>
          <w:sz w:val="22"/>
          <w:szCs w:val="22"/>
          <w:lang w:val="en-US"/>
        </w:rPr>
        <w:tab/>
        <w:t xml:space="preserve">Deferred Payment Limits. </w:t>
      </w:r>
    </w:p>
    <w:p w14:paraId="12732113" w14:textId="77777777" w:rsidR="005E08A6" w:rsidRPr="00D31C39" w:rsidRDefault="005E08A6" w:rsidP="00FC2E3E">
      <w:pPr>
        <w:tabs>
          <w:tab w:val="left" w:pos="720"/>
          <w:tab w:val="left" w:pos="2160"/>
          <w:tab w:val="left" w:pos="7200"/>
        </w:tabs>
        <w:autoSpaceDE w:val="0"/>
        <w:autoSpaceDN w:val="0"/>
        <w:adjustRightInd w:val="0"/>
        <w:spacing w:after="160"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t>iv)</w:t>
      </w:r>
      <w:r w:rsidRPr="00D31C39">
        <w:rPr>
          <w:rFonts w:ascii="Arial" w:hAnsi="Arial" w:cs="Arial"/>
          <w:color w:val="000000"/>
          <w:sz w:val="22"/>
          <w:szCs w:val="22"/>
          <w:lang w:val="en-US"/>
        </w:rPr>
        <w:tab/>
        <w:t xml:space="preserve">Fixed Deposits. </w:t>
      </w:r>
    </w:p>
    <w:p w14:paraId="65C8828F"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t>v)</w:t>
      </w:r>
      <w:r w:rsidRPr="00D31C39">
        <w:rPr>
          <w:rFonts w:ascii="Arial" w:hAnsi="Arial" w:cs="Arial"/>
          <w:color w:val="000000"/>
          <w:sz w:val="22"/>
          <w:szCs w:val="22"/>
          <w:lang w:val="en-US"/>
        </w:rPr>
        <w:tab/>
        <w:t xml:space="preserve">Movable Property Hypothecation. </w:t>
      </w:r>
    </w:p>
    <w:p w14:paraId="58458BAD"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p>
    <w:p w14:paraId="7F0C62FB"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r w:rsidRPr="00D31C39">
        <w:rPr>
          <w:rFonts w:ascii="Arial" w:hAnsi="Arial" w:cs="Arial"/>
          <w:color w:val="000000"/>
          <w:sz w:val="22"/>
          <w:szCs w:val="22"/>
          <w:lang w:val="en-US"/>
        </w:rPr>
        <w:tab/>
        <w:t xml:space="preserve">(Please state the present </w:t>
      </w:r>
      <w:proofErr w:type="spellStart"/>
      <w:r w:rsidRPr="00D31C39">
        <w:rPr>
          <w:rFonts w:ascii="Arial" w:hAnsi="Arial" w:cs="Arial"/>
          <w:color w:val="000000"/>
          <w:sz w:val="22"/>
          <w:szCs w:val="22"/>
          <w:lang w:val="en-US"/>
        </w:rPr>
        <w:t>utilisation</w:t>
      </w:r>
      <w:proofErr w:type="spellEnd"/>
      <w:r w:rsidRPr="00D31C39">
        <w:rPr>
          <w:rFonts w:ascii="Arial" w:hAnsi="Arial" w:cs="Arial"/>
          <w:color w:val="000000"/>
          <w:sz w:val="22"/>
          <w:szCs w:val="22"/>
          <w:lang w:val="en-US"/>
        </w:rPr>
        <w:t xml:space="preserve"> status also). </w:t>
      </w:r>
    </w:p>
    <w:p w14:paraId="193E300C"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lang w:val="en-US"/>
        </w:rPr>
      </w:pPr>
    </w:p>
    <w:p w14:paraId="01C5EF64"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color w:val="000000"/>
          <w:sz w:val="22"/>
          <w:szCs w:val="22"/>
        </w:rPr>
      </w:pPr>
      <w:r w:rsidRPr="00D31C39">
        <w:rPr>
          <w:rFonts w:ascii="Arial" w:hAnsi="Arial" w:cs="Arial"/>
          <w:color w:val="000000"/>
          <w:sz w:val="22"/>
          <w:szCs w:val="22"/>
          <w:lang w:val="en-US"/>
        </w:rPr>
        <w:t>5.</w:t>
      </w:r>
      <w:r w:rsidRPr="00D31C39">
        <w:rPr>
          <w:rFonts w:ascii="Arial" w:hAnsi="Arial" w:cs="Arial"/>
          <w:color w:val="000000"/>
          <w:sz w:val="22"/>
          <w:szCs w:val="22"/>
          <w:lang w:val="en-US"/>
        </w:rPr>
        <w:tab/>
      </w:r>
      <w:r w:rsidRPr="00D31C39">
        <w:rPr>
          <w:rFonts w:ascii="Arial" w:hAnsi="Arial" w:cs="Arial"/>
          <w:caps/>
          <w:color w:val="000000"/>
          <w:sz w:val="22"/>
          <w:szCs w:val="22"/>
          <w:lang w:val="en-US"/>
        </w:rPr>
        <w:t xml:space="preserve">Pan Number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rFonts w:ascii="Arial" w:hAnsi="Arial" w:cs="Arial"/>
          <w:color w:val="000000"/>
          <w:sz w:val="22"/>
          <w:szCs w:val="22"/>
        </w:rPr>
        <w:t> </w:t>
      </w:r>
      <w:r w:rsidRPr="00D31C39">
        <w:rPr>
          <w:rFonts w:ascii="Arial" w:hAnsi="Arial" w:cs="Arial"/>
          <w:color w:val="000000"/>
          <w:sz w:val="22"/>
          <w:szCs w:val="22"/>
        </w:rPr>
        <w:t> </w:t>
      </w:r>
      <w:r w:rsidR="00024386" w:rsidRPr="00D31C39">
        <w:rPr>
          <w:rFonts w:ascii="Arial" w:hAnsi="Arial" w:cs="Arial"/>
          <w:color w:val="000000"/>
          <w:sz w:val="22"/>
          <w:szCs w:val="22"/>
        </w:rPr>
        <w:fldChar w:fldCharType="end"/>
      </w:r>
      <w:r w:rsidRPr="00D31C39">
        <w:rPr>
          <w:color w:val="000000"/>
          <w:sz w:val="22"/>
          <w:szCs w:val="22"/>
        </w:rPr>
        <w:tab/>
      </w:r>
    </w:p>
    <w:p w14:paraId="217D7731" w14:textId="77777777" w:rsidR="005E08A6" w:rsidRPr="00D31C39" w:rsidRDefault="005E08A6" w:rsidP="00FC2E3E">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rPr>
      </w:pPr>
    </w:p>
    <w:p w14:paraId="65525E8E" w14:textId="77777777" w:rsidR="005E08A6" w:rsidRPr="005316D6" w:rsidRDefault="005E08A6" w:rsidP="00FC2E3E">
      <w:pPr>
        <w:tabs>
          <w:tab w:val="left" w:pos="7200"/>
        </w:tabs>
        <w:autoSpaceDE w:val="0"/>
        <w:autoSpaceDN w:val="0"/>
        <w:adjustRightInd w:val="0"/>
        <w:spacing w:line="220" w:lineRule="atLeast"/>
        <w:ind w:left="720" w:hanging="720"/>
        <w:rPr>
          <w:rFonts w:ascii="Arial" w:hAnsi="Arial" w:cs="Arial"/>
          <w:b/>
          <w:bCs/>
          <w:strike/>
          <w:color w:val="000000"/>
          <w:sz w:val="22"/>
          <w:szCs w:val="22"/>
        </w:rPr>
      </w:pPr>
      <w:r w:rsidRPr="00D31C39">
        <w:rPr>
          <w:rFonts w:ascii="Arial" w:hAnsi="Arial" w:cs="Arial"/>
          <w:color w:val="000000"/>
          <w:sz w:val="22"/>
          <w:szCs w:val="22"/>
        </w:rPr>
        <w:t>6.</w:t>
      </w:r>
      <w:r w:rsidRPr="00D31C39">
        <w:rPr>
          <w:rFonts w:ascii="Arial" w:hAnsi="Arial" w:cs="Arial"/>
          <w:color w:val="000000"/>
          <w:sz w:val="22"/>
          <w:szCs w:val="22"/>
        </w:rPr>
        <w:tab/>
        <w:t xml:space="preserve">Cash flow statement for execution of the subject </w:t>
      </w:r>
      <w:proofErr w:type="gramStart"/>
      <w:r w:rsidRPr="00D31C39">
        <w:rPr>
          <w:rFonts w:ascii="Arial" w:hAnsi="Arial" w:cs="Arial"/>
          <w:color w:val="000000"/>
          <w:sz w:val="22"/>
          <w:szCs w:val="22"/>
        </w:rPr>
        <w:t>package :</w:t>
      </w:r>
      <w:proofErr w:type="gramEnd"/>
      <w:r w:rsidRPr="00D31C39">
        <w:rPr>
          <w:rFonts w:ascii="Arial" w:hAnsi="Arial" w:cs="Arial"/>
          <w:color w:val="000000"/>
          <w:sz w:val="22"/>
          <w:szCs w:val="22"/>
        </w:rPr>
        <w:t xml:space="preserve">- </w:t>
      </w:r>
      <w:r w:rsidRPr="005316D6">
        <w:rPr>
          <w:rFonts w:ascii="Arial" w:hAnsi="Arial" w:cs="Arial"/>
          <w:b/>
          <w:bCs/>
          <w:strike/>
          <w:color w:val="000000"/>
          <w:sz w:val="22"/>
          <w:szCs w:val="22"/>
        </w:rPr>
        <w:t>TO BE SUBMITTED WITH PRICE PROPOSAL.</w:t>
      </w:r>
    </w:p>
    <w:p w14:paraId="24025091" w14:textId="77777777" w:rsidR="005E08A6" w:rsidRPr="00D31C39" w:rsidRDefault="005E08A6" w:rsidP="00FC2E3E">
      <w:pPr>
        <w:tabs>
          <w:tab w:val="left" w:pos="7200"/>
        </w:tabs>
        <w:autoSpaceDE w:val="0"/>
        <w:autoSpaceDN w:val="0"/>
        <w:adjustRightInd w:val="0"/>
        <w:spacing w:line="220" w:lineRule="atLeast"/>
        <w:ind w:left="720" w:hanging="720"/>
        <w:rPr>
          <w:rFonts w:ascii="Arial" w:hAnsi="Arial" w:cs="Arial"/>
          <w:b/>
          <w:bCs/>
          <w:color w:val="000000"/>
          <w:sz w:val="22"/>
          <w:szCs w:val="22"/>
        </w:rPr>
      </w:pPr>
    </w:p>
    <w:p w14:paraId="07D9A27F" w14:textId="77777777" w:rsidR="005E08A6" w:rsidRPr="00D31C39" w:rsidRDefault="005E08A6" w:rsidP="00FC2E3E">
      <w:pPr>
        <w:tabs>
          <w:tab w:val="left" w:pos="7200"/>
        </w:tabs>
        <w:autoSpaceDE w:val="0"/>
        <w:autoSpaceDN w:val="0"/>
        <w:adjustRightInd w:val="0"/>
        <w:spacing w:line="220" w:lineRule="atLeast"/>
        <w:ind w:left="720" w:hanging="720"/>
        <w:rPr>
          <w:rFonts w:ascii="Arial" w:hAnsi="Arial" w:cs="Arial"/>
          <w:b/>
          <w:bCs/>
          <w:color w:val="000000"/>
          <w:sz w:val="22"/>
          <w:szCs w:val="22"/>
        </w:rPr>
      </w:pPr>
      <w:r w:rsidRPr="00D31C39">
        <w:rPr>
          <w:rFonts w:ascii="Arial" w:hAnsi="Arial" w:cs="Arial"/>
          <w:b/>
          <w:bCs/>
          <w:color w:val="000000"/>
          <w:sz w:val="22"/>
          <w:szCs w:val="22"/>
        </w:rPr>
        <w:t>7.</w:t>
      </w:r>
      <w:r w:rsidRPr="00D31C39">
        <w:rPr>
          <w:rFonts w:ascii="Arial" w:hAnsi="Arial" w:cs="Arial"/>
          <w:b/>
          <w:bCs/>
          <w:color w:val="000000"/>
          <w:sz w:val="22"/>
          <w:szCs w:val="22"/>
        </w:rPr>
        <w:tab/>
      </w:r>
      <w:r w:rsidRPr="00D31C39">
        <w:rPr>
          <w:rFonts w:ascii="Arial" w:hAnsi="Arial" w:cs="Arial"/>
          <w:sz w:val="22"/>
          <w:szCs w:val="22"/>
        </w:rPr>
        <w:t>GST Identification Number (GSTIN)</w:t>
      </w:r>
    </w:p>
    <w:p w14:paraId="433B911E" w14:textId="77777777" w:rsidR="005E08A6" w:rsidRPr="00D31C39" w:rsidRDefault="005E08A6" w:rsidP="00F30482">
      <w:pPr>
        <w:tabs>
          <w:tab w:val="left" w:pos="7200"/>
        </w:tabs>
        <w:autoSpaceDE w:val="0"/>
        <w:autoSpaceDN w:val="0"/>
        <w:adjustRightInd w:val="0"/>
        <w:spacing w:line="220" w:lineRule="atLeast"/>
        <w:ind w:left="720" w:hanging="720"/>
        <w:rPr>
          <w:rFonts w:ascii="Arial" w:hAnsi="Arial" w:cs="Arial"/>
          <w:b/>
          <w:bCs/>
          <w:color w:val="000000"/>
          <w:sz w:val="22"/>
          <w:szCs w:val="22"/>
        </w:rPr>
      </w:pPr>
    </w:p>
    <w:p w14:paraId="5F3B0177" w14:textId="77777777" w:rsidR="005E08A6" w:rsidRPr="00D31C39" w:rsidRDefault="005E08A6" w:rsidP="00740400">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rPr>
      </w:pPr>
      <w:r w:rsidRPr="00D31C39">
        <w:rPr>
          <w:rFonts w:ascii="Arial" w:hAnsi="Arial" w:cs="Arial"/>
          <w:color w:val="000000"/>
          <w:sz w:val="22"/>
          <w:szCs w:val="22"/>
        </w:rPr>
        <w:t>SSS</w:t>
      </w:r>
    </w:p>
    <w:p w14:paraId="75B41CB3" w14:textId="77777777" w:rsidR="005E08A6" w:rsidRPr="00D31C39" w:rsidRDefault="005E08A6" w:rsidP="00740400">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rPr>
      </w:pPr>
    </w:p>
    <w:p w14:paraId="19BE0381" w14:textId="77777777" w:rsidR="005E08A6" w:rsidRPr="00D31C39" w:rsidRDefault="005E08A6" w:rsidP="00740400">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rPr>
      </w:pPr>
    </w:p>
    <w:p w14:paraId="299924BC" w14:textId="77777777" w:rsidR="005E08A6" w:rsidRPr="00D31C39" w:rsidRDefault="005E08A6" w:rsidP="00740400">
      <w:pPr>
        <w:tabs>
          <w:tab w:val="left" w:pos="720"/>
          <w:tab w:val="left" w:pos="2160"/>
          <w:tab w:val="left" w:pos="7200"/>
        </w:tabs>
        <w:autoSpaceDE w:val="0"/>
        <w:autoSpaceDN w:val="0"/>
        <w:adjustRightInd w:val="0"/>
        <w:spacing w:line="220" w:lineRule="atLeast"/>
        <w:ind w:left="1440" w:hanging="1440"/>
        <w:jc w:val="both"/>
        <w:rPr>
          <w:rFonts w:ascii="Arial" w:hAnsi="Arial" w:cs="Arial"/>
          <w:color w:val="000000"/>
          <w:sz w:val="22"/>
          <w:szCs w:val="22"/>
        </w:rPr>
      </w:pPr>
    </w:p>
    <w:p w14:paraId="732314F7"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Date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Name of Authorised Person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23E82B50"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p>
    <w:p w14:paraId="1CD25EFA"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Place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Designation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4D92582A" w14:textId="77777777" w:rsidR="005E08A6" w:rsidRPr="00D31C39" w:rsidRDefault="005E08A6" w:rsidP="00740400">
      <w:pPr>
        <w:tabs>
          <w:tab w:val="left" w:pos="72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color w:val="000000"/>
          <w:sz w:val="22"/>
          <w:szCs w:val="22"/>
          <w:lang w:val="en-US"/>
        </w:rPr>
        <w:br w:type="page"/>
      </w:r>
      <w:r w:rsidRPr="00D31C39">
        <w:rPr>
          <w:rFonts w:ascii="Arial" w:hAnsi="Arial" w:cs="Arial"/>
          <w:b/>
          <w:bCs/>
          <w:color w:val="000000"/>
          <w:sz w:val="22"/>
          <w:szCs w:val="22"/>
        </w:rPr>
        <w:lastRenderedPageBreak/>
        <w:t>ATTACHMENT – 9</w:t>
      </w:r>
    </w:p>
    <w:p w14:paraId="024D17B5" w14:textId="77777777" w:rsidR="005E08A6" w:rsidRPr="00D31C39" w:rsidRDefault="005E08A6" w:rsidP="002B0EB1">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lang w:val="en-US"/>
        </w:rPr>
        <w:t>PAGE 1 OF 1</w:t>
      </w:r>
    </w:p>
    <w:p w14:paraId="62932310"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41B51261"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5A8EDD7E"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35D404D7"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21CA6C52"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6DAA52D0"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3A37EB47" w14:textId="77777777" w:rsidR="005E08A6" w:rsidRPr="00D31C39" w:rsidRDefault="005E08A6" w:rsidP="00A034B2">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rPr>
      </w:pPr>
      <w:r w:rsidRPr="00D31C39">
        <w:rPr>
          <w:rFonts w:ascii="Arial" w:hAnsi="Arial" w:cs="Arial"/>
          <w:b/>
          <w:bCs/>
          <w:color w:val="000000"/>
          <w:sz w:val="22"/>
          <w:szCs w:val="22"/>
        </w:rPr>
        <w:t>(GENERAL DECLARATION BY BIDDER)</w:t>
      </w:r>
    </w:p>
    <w:p w14:paraId="0E49C40F" w14:textId="77777777" w:rsidR="005E08A6" w:rsidRPr="00D31C39" w:rsidRDefault="005E08A6" w:rsidP="002B0EB1">
      <w:pPr>
        <w:tabs>
          <w:tab w:val="left" w:pos="7920"/>
        </w:tabs>
        <w:autoSpaceDE w:val="0"/>
        <w:autoSpaceDN w:val="0"/>
        <w:adjustRightInd w:val="0"/>
        <w:jc w:val="center"/>
        <w:rPr>
          <w:rFonts w:ascii="Arial" w:hAnsi="Arial" w:cs="Arial"/>
          <w:color w:val="000000"/>
          <w:sz w:val="22"/>
          <w:szCs w:val="22"/>
        </w:rPr>
      </w:pPr>
    </w:p>
    <w:p w14:paraId="3EF32EF1" w14:textId="77777777" w:rsidR="005E08A6" w:rsidRPr="00D31C39" w:rsidRDefault="005E08A6" w:rsidP="002B0EB1">
      <w:pPr>
        <w:tabs>
          <w:tab w:val="left" w:pos="1440"/>
          <w:tab w:val="left" w:pos="720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Dear Sirs,</w:t>
      </w:r>
    </w:p>
    <w:p w14:paraId="125CB5EF" w14:textId="77777777" w:rsidR="005E08A6" w:rsidRPr="00D31C39" w:rsidRDefault="005E08A6" w:rsidP="002B0EB1">
      <w:pPr>
        <w:tabs>
          <w:tab w:val="left" w:pos="1440"/>
          <w:tab w:val="left" w:pos="7200"/>
        </w:tabs>
        <w:autoSpaceDE w:val="0"/>
        <w:autoSpaceDN w:val="0"/>
        <w:adjustRightInd w:val="0"/>
        <w:jc w:val="both"/>
        <w:rPr>
          <w:rFonts w:ascii="Arial" w:hAnsi="Arial" w:cs="Arial"/>
          <w:color w:val="000000"/>
          <w:sz w:val="22"/>
          <w:szCs w:val="22"/>
        </w:rPr>
      </w:pPr>
    </w:p>
    <w:p w14:paraId="09BC5843"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 xml:space="preserve">We hereby confirm </w:t>
      </w:r>
      <w:proofErr w:type="gramStart"/>
      <w:r w:rsidRPr="00D31C39">
        <w:rPr>
          <w:rFonts w:ascii="Arial" w:hAnsi="Arial" w:cs="Arial"/>
          <w:color w:val="000000"/>
          <w:sz w:val="22"/>
          <w:szCs w:val="22"/>
        </w:rPr>
        <w:t>that :</w:t>
      </w:r>
      <w:proofErr w:type="gramEnd"/>
    </w:p>
    <w:p w14:paraId="1992ABED"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2ADA75AC" w14:textId="77777777" w:rsidR="005E08A6" w:rsidRPr="00D31C39" w:rsidRDefault="005E08A6" w:rsidP="002B0EB1">
      <w:pPr>
        <w:tabs>
          <w:tab w:val="left" w:pos="720"/>
          <w:tab w:val="left" w:pos="7200"/>
        </w:tabs>
        <w:autoSpaceDE w:val="0"/>
        <w:autoSpaceDN w:val="0"/>
        <w:adjustRightInd w:val="0"/>
        <w:ind w:left="720" w:hanging="720"/>
        <w:jc w:val="both"/>
        <w:rPr>
          <w:rFonts w:ascii="Arial" w:hAnsi="Arial" w:cs="Arial"/>
          <w:color w:val="000000"/>
          <w:sz w:val="22"/>
          <w:szCs w:val="22"/>
        </w:rPr>
      </w:pPr>
      <w:r w:rsidRPr="00D31C39">
        <w:rPr>
          <w:rFonts w:ascii="Arial" w:hAnsi="Arial" w:cs="Arial"/>
          <w:color w:val="000000"/>
          <w:sz w:val="22"/>
          <w:szCs w:val="22"/>
        </w:rPr>
        <w:t>1.</w:t>
      </w:r>
      <w:r w:rsidRPr="00D31C39">
        <w:rPr>
          <w:rFonts w:ascii="Arial" w:hAnsi="Arial" w:cs="Arial"/>
          <w:color w:val="000000"/>
          <w:sz w:val="22"/>
          <w:szCs w:val="22"/>
        </w:rPr>
        <w:tab/>
        <w:t>We have carefully read General Conditions of Contract, Special Conditions of Contract, Technical Specification and Bid Drawings (including amendments/ errata) and Schedule of Quantities and all other Bidding documents.</w:t>
      </w:r>
    </w:p>
    <w:p w14:paraId="19E10168"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67FFB5EA" w14:textId="77777777" w:rsidR="005E08A6" w:rsidRPr="00D31C39" w:rsidRDefault="005E08A6" w:rsidP="002B0EB1">
      <w:pPr>
        <w:tabs>
          <w:tab w:val="left" w:pos="720"/>
          <w:tab w:val="left" w:pos="7200"/>
        </w:tabs>
        <w:autoSpaceDE w:val="0"/>
        <w:autoSpaceDN w:val="0"/>
        <w:adjustRightInd w:val="0"/>
        <w:ind w:left="720" w:hanging="720"/>
        <w:jc w:val="both"/>
        <w:rPr>
          <w:rFonts w:ascii="Arial" w:hAnsi="Arial" w:cs="Arial"/>
          <w:color w:val="000000"/>
          <w:sz w:val="22"/>
          <w:szCs w:val="22"/>
        </w:rPr>
      </w:pPr>
      <w:r w:rsidRPr="00D31C39">
        <w:rPr>
          <w:rFonts w:ascii="Arial" w:hAnsi="Arial" w:cs="Arial"/>
          <w:color w:val="000000"/>
          <w:sz w:val="22"/>
          <w:szCs w:val="22"/>
        </w:rPr>
        <w:t>2.</w:t>
      </w:r>
      <w:r w:rsidRPr="00D31C39">
        <w:rPr>
          <w:rFonts w:ascii="Arial" w:hAnsi="Arial" w:cs="Arial"/>
          <w:color w:val="000000"/>
          <w:sz w:val="22"/>
          <w:szCs w:val="22"/>
        </w:rPr>
        <w:tab/>
        <w:t xml:space="preserve">Our technical team/ technically competent officer visited the site to apprise </w:t>
      </w:r>
      <w:proofErr w:type="spellStart"/>
      <w:r w:rsidRPr="00D31C39">
        <w:rPr>
          <w:rFonts w:ascii="Arial" w:hAnsi="Arial" w:cs="Arial"/>
          <w:color w:val="000000"/>
          <w:sz w:val="22"/>
          <w:szCs w:val="22"/>
        </w:rPr>
        <w:t>our selves</w:t>
      </w:r>
      <w:proofErr w:type="spellEnd"/>
      <w:r w:rsidRPr="00D31C39">
        <w:rPr>
          <w:rFonts w:ascii="Arial" w:hAnsi="Arial" w:cs="Arial"/>
          <w:color w:val="000000"/>
          <w:sz w:val="22"/>
          <w:szCs w:val="22"/>
        </w:rPr>
        <w:t xml:space="preserve"> about availability of construction materials, unskilled labour, access to site and other infrastructure/enabling facilities (including availability of water/power) needed for the execution of the contract. </w:t>
      </w:r>
    </w:p>
    <w:p w14:paraId="57F2C89E"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180743D8"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69C28544"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667F6CB3"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4179F78D"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7F1AC4F8"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41035BC0"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38E39FC1"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0F748223"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03B13616"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40749467"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536E05EA"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3EE5BB53"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0E50266A"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33DE5A05"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74303D6B"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79B11646"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Date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Name of Authorised Person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19B0648F"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p>
    <w:p w14:paraId="1F0E6F6F"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Place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Designation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07D5B29F"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2C322134"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1A309E83"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563DBA2A"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191BCE67"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5ACA0388"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12F66881" w14:textId="77777777" w:rsidR="005E08A6" w:rsidRPr="00D31C39" w:rsidRDefault="005E08A6" w:rsidP="002B0EB1">
      <w:pPr>
        <w:tabs>
          <w:tab w:val="left" w:pos="720"/>
          <w:tab w:val="left" w:pos="7200"/>
        </w:tabs>
        <w:autoSpaceDE w:val="0"/>
        <w:autoSpaceDN w:val="0"/>
        <w:adjustRightInd w:val="0"/>
        <w:jc w:val="both"/>
        <w:rPr>
          <w:rFonts w:ascii="Arial" w:hAnsi="Arial" w:cs="Arial"/>
          <w:color w:val="000000"/>
          <w:sz w:val="22"/>
          <w:szCs w:val="22"/>
        </w:rPr>
      </w:pPr>
    </w:p>
    <w:p w14:paraId="1213C627" w14:textId="77777777" w:rsidR="005E08A6" w:rsidRPr="00D31C39" w:rsidRDefault="005E08A6" w:rsidP="00D6680C">
      <w:pPr>
        <w:tabs>
          <w:tab w:val="left" w:pos="720"/>
          <w:tab w:val="left" w:pos="720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br w:type="page"/>
      </w:r>
    </w:p>
    <w:p w14:paraId="1BA57CDE" w14:textId="77777777" w:rsidR="005E08A6" w:rsidRPr="00D31C39" w:rsidRDefault="005E08A6" w:rsidP="002B0EB1">
      <w:pPr>
        <w:tabs>
          <w:tab w:val="left" w:pos="1080"/>
          <w:tab w:val="left" w:pos="5640"/>
        </w:tabs>
        <w:autoSpaceDE w:val="0"/>
        <w:autoSpaceDN w:val="0"/>
        <w:adjustRightInd w:val="0"/>
        <w:jc w:val="both"/>
        <w:rPr>
          <w:rFonts w:ascii="Arial" w:hAnsi="Arial" w:cs="Arial"/>
          <w:color w:val="000000"/>
          <w:sz w:val="22"/>
          <w:szCs w:val="22"/>
          <w:lang w:val="en-US"/>
        </w:rPr>
      </w:pPr>
    </w:p>
    <w:p w14:paraId="36B41B0E" w14:textId="77777777" w:rsidR="005E08A6" w:rsidRPr="00D31C39" w:rsidRDefault="005E08A6" w:rsidP="00221E2B">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rPr>
        <w:t>ATTACHMENT – 10</w:t>
      </w:r>
    </w:p>
    <w:p w14:paraId="367EA9B9" w14:textId="77777777" w:rsidR="005E08A6" w:rsidRPr="00D31C39" w:rsidRDefault="005E08A6" w:rsidP="00221E2B">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lang w:val="en-US"/>
        </w:rPr>
        <w:t>PAGE 1 OF 1</w:t>
      </w:r>
    </w:p>
    <w:p w14:paraId="3441FC8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62822E45"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3735FBB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2D074001"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0A2F1EA3"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4CB71680"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26E70AB0" w14:textId="77777777" w:rsidR="005E08A6" w:rsidRPr="00D31C39" w:rsidRDefault="005E08A6" w:rsidP="00A034B2">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rPr>
      </w:pPr>
      <w:r w:rsidRPr="00D31C39">
        <w:rPr>
          <w:rFonts w:ascii="Arial" w:hAnsi="Arial" w:cs="Arial"/>
          <w:b/>
          <w:bCs/>
          <w:color w:val="000000"/>
          <w:sz w:val="22"/>
          <w:szCs w:val="22"/>
        </w:rPr>
        <w:t>(DETAILS OF FATAL ACCIDENTS)</w:t>
      </w:r>
    </w:p>
    <w:p w14:paraId="0891C1C8" w14:textId="77777777" w:rsidR="005E08A6" w:rsidRPr="00D31C39" w:rsidRDefault="005E08A6" w:rsidP="00221E2B">
      <w:pPr>
        <w:tabs>
          <w:tab w:val="left" w:pos="720"/>
          <w:tab w:val="left" w:pos="1440"/>
          <w:tab w:val="left" w:pos="4950"/>
          <w:tab w:val="left" w:pos="5985"/>
          <w:tab w:val="left" w:pos="7020"/>
          <w:tab w:val="left" w:pos="7965"/>
        </w:tabs>
        <w:autoSpaceDE w:val="0"/>
        <w:autoSpaceDN w:val="0"/>
        <w:adjustRightInd w:val="0"/>
        <w:ind w:left="720" w:hanging="720"/>
        <w:jc w:val="center"/>
        <w:rPr>
          <w:rFonts w:ascii="Arial" w:hAnsi="Arial" w:cs="Arial"/>
          <w:b/>
          <w:bCs/>
          <w:color w:val="000000"/>
          <w:sz w:val="22"/>
          <w:szCs w:val="22"/>
        </w:rPr>
      </w:pPr>
    </w:p>
    <w:p w14:paraId="5AC3BFD7" w14:textId="77777777" w:rsidR="005E08A6" w:rsidRPr="00D31C39" w:rsidRDefault="005E08A6" w:rsidP="00221E2B">
      <w:pPr>
        <w:tabs>
          <w:tab w:val="left" w:pos="720"/>
          <w:tab w:val="left" w:pos="144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Dear Sirs,</w:t>
      </w:r>
    </w:p>
    <w:p w14:paraId="22A37F10" w14:textId="77777777" w:rsidR="005E08A6" w:rsidRPr="00D31C39" w:rsidRDefault="005E08A6" w:rsidP="00221E2B">
      <w:pPr>
        <w:tabs>
          <w:tab w:val="left" w:pos="720"/>
          <w:tab w:val="left" w:pos="1440"/>
        </w:tabs>
        <w:autoSpaceDE w:val="0"/>
        <w:autoSpaceDN w:val="0"/>
        <w:adjustRightInd w:val="0"/>
        <w:ind w:left="1440" w:hanging="1440"/>
        <w:jc w:val="both"/>
        <w:rPr>
          <w:rFonts w:ascii="Arial" w:hAnsi="Arial" w:cs="Arial"/>
          <w:color w:val="000000"/>
          <w:sz w:val="22"/>
          <w:szCs w:val="22"/>
        </w:rPr>
      </w:pPr>
    </w:p>
    <w:p w14:paraId="754E4820" w14:textId="77777777" w:rsidR="005E08A6" w:rsidRPr="00D31C39" w:rsidRDefault="005E08A6" w:rsidP="00221E2B">
      <w:pPr>
        <w:tabs>
          <w:tab w:val="left" w:pos="720"/>
          <w:tab w:val="left" w:pos="1440"/>
        </w:tabs>
        <w:autoSpaceDE w:val="0"/>
        <w:autoSpaceDN w:val="0"/>
        <w:adjustRightInd w:val="0"/>
        <w:ind w:right="533"/>
        <w:jc w:val="both"/>
        <w:rPr>
          <w:rFonts w:ascii="Arial" w:hAnsi="Arial" w:cs="Arial"/>
          <w:color w:val="000000"/>
          <w:sz w:val="22"/>
          <w:szCs w:val="22"/>
        </w:rPr>
      </w:pPr>
      <w:r w:rsidRPr="00D31C39">
        <w:rPr>
          <w:rFonts w:ascii="Arial" w:hAnsi="Arial" w:cs="Arial"/>
          <w:color w:val="000000"/>
          <w:sz w:val="22"/>
          <w:szCs w:val="22"/>
        </w:rPr>
        <w:t xml:space="preserve">We declare that the details of fatal/ non-fatal accidents that took place during the last three (3) years at various construction projects for works awarded to us are as given </w:t>
      </w:r>
      <w:proofErr w:type="gramStart"/>
      <w:r w:rsidRPr="00D31C39">
        <w:rPr>
          <w:rFonts w:ascii="Arial" w:hAnsi="Arial" w:cs="Arial"/>
          <w:color w:val="000000"/>
          <w:sz w:val="22"/>
          <w:szCs w:val="22"/>
        </w:rPr>
        <w:t>below :</w:t>
      </w:r>
      <w:proofErr w:type="gramEnd"/>
    </w:p>
    <w:p w14:paraId="5731E01F" w14:textId="77777777" w:rsidR="005E08A6" w:rsidRPr="00D31C39" w:rsidRDefault="005E08A6" w:rsidP="00221E2B">
      <w:pPr>
        <w:tabs>
          <w:tab w:val="left" w:pos="720"/>
          <w:tab w:val="left" w:pos="1440"/>
        </w:tabs>
        <w:autoSpaceDE w:val="0"/>
        <w:autoSpaceDN w:val="0"/>
        <w:adjustRightInd w:val="0"/>
        <w:ind w:left="1440" w:hanging="1440"/>
        <w:jc w:val="both"/>
        <w:rPr>
          <w:rFonts w:ascii="Arial" w:hAnsi="Arial" w:cs="Arial"/>
          <w:color w:val="000000"/>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82"/>
        <w:gridCol w:w="2437"/>
        <w:gridCol w:w="1260"/>
        <w:gridCol w:w="2800"/>
      </w:tblGrid>
      <w:tr w:rsidR="005E08A6" w:rsidRPr="00D31C39" w14:paraId="5EE91937" w14:textId="77777777">
        <w:tc>
          <w:tcPr>
            <w:tcW w:w="648" w:type="dxa"/>
          </w:tcPr>
          <w:p w14:paraId="2F6FDFB4"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Sl. No.</w:t>
            </w:r>
          </w:p>
        </w:tc>
        <w:tc>
          <w:tcPr>
            <w:tcW w:w="3683" w:type="dxa"/>
          </w:tcPr>
          <w:p w14:paraId="71E5B914"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Name &amp; Address of Project where accident took place</w:t>
            </w:r>
          </w:p>
        </w:tc>
        <w:tc>
          <w:tcPr>
            <w:tcW w:w="2437" w:type="dxa"/>
          </w:tcPr>
          <w:p w14:paraId="14FA396B"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Nature of accident</w:t>
            </w:r>
          </w:p>
        </w:tc>
        <w:tc>
          <w:tcPr>
            <w:tcW w:w="1260" w:type="dxa"/>
          </w:tcPr>
          <w:p w14:paraId="5E7968CE"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 xml:space="preserve">Fatal/ </w:t>
            </w:r>
            <w:proofErr w:type="spellStart"/>
            <w:proofErr w:type="gramStart"/>
            <w:r w:rsidRPr="00D31C39">
              <w:rPr>
                <w:rFonts w:ascii="Arial" w:hAnsi="Arial" w:cs="Arial"/>
                <w:b/>
                <w:bCs/>
                <w:color w:val="000000"/>
                <w:sz w:val="22"/>
                <w:szCs w:val="22"/>
              </w:rPr>
              <w:t>Non Fatal</w:t>
            </w:r>
            <w:proofErr w:type="spellEnd"/>
            <w:proofErr w:type="gramEnd"/>
          </w:p>
        </w:tc>
        <w:tc>
          <w:tcPr>
            <w:tcW w:w="2801" w:type="dxa"/>
          </w:tcPr>
          <w:p w14:paraId="72B683BF"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Reasons for accident</w:t>
            </w:r>
          </w:p>
        </w:tc>
      </w:tr>
      <w:tr w:rsidR="005E08A6" w:rsidRPr="00D31C39" w14:paraId="6E071359" w14:textId="77777777">
        <w:tc>
          <w:tcPr>
            <w:tcW w:w="648" w:type="dxa"/>
          </w:tcPr>
          <w:p w14:paraId="2F79434D"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1</w:t>
            </w:r>
          </w:p>
        </w:tc>
        <w:tc>
          <w:tcPr>
            <w:tcW w:w="3683" w:type="dxa"/>
          </w:tcPr>
          <w:p w14:paraId="5A179F29" w14:textId="77777777" w:rsidR="005E08A6" w:rsidRPr="00D31C39" w:rsidRDefault="00024386" w:rsidP="007C7D7D">
            <w:pPr>
              <w:tabs>
                <w:tab w:val="left" w:pos="720"/>
                <w:tab w:val="left" w:pos="14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437" w:type="dxa"/>
          </w:tcPr>
          <w:p w14:paraId="5741DEF4"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260" w:type="dxa"/>
          </w:tcPr>
          <w:p w14:paraId="15132889"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801" w:type="dxa"/>
          </w:tcPr>
          <w:p w14:paraId="1B06C6D8"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77CFE640" w14:textId="77777777">
        <w:tc>
          <w:tcPr>
            <w:tcW w:w="648" w:type="dxa"/>
          </w:tcPr>
          <w:p w14:paraId="207E3718"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2</w:t>
            </w:r>
          </w:p>
        </w:tc>
        <w:tc>
          <w:tcPr>
            <w:tcW w:w="3683" w:type="dxa"/>
          </w:tcPr>
          <w:p w14:paraId="25144DA4"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437" w:type="dxa"/>
          </w:tcPr>
          <w:p w14:paraId="16F34FB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260" w:type="dxa"/>
          </w:tcPr>
          <w:p w14:paraId="0F45EFBB"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801" w:type="dxa"/>
          </w:tcPr>
          <w:p w14:paraId="090AA105"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720E74D5" w14:textId="77777777">
        <w:tc>
          <w:tcPr>
            <w:tcW w:w="648" w:type="dxa"/>
          </w:tcPr>
          <w:p w14:paraId="7DC1103F"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3</w:t>
            </w:r>
          </w:p>
        </w:tc>
        <w:tc>
          <w:tcPr>
            <w:tcW w:w="3683" w:type="dxa"/>
          </w:tcPr>
          <w:p w14:paraId="72992969"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437" w:type="dxa"/>
          </w:tcPr>
          <w:p w14:paraId="78D689F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260" w:type="dxa"/>
          </w:tcPr>
          <w:p w14:paraId="5977CD6D"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801" w:type="dxa"/>
          </w:tcPr>
          <w:p w14:paraId="6410C2CF"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17772AE6" w14:textId="77777777">
        <w:tc>
          <w:tcPr>
            <w:tcW w:w="648" w:type="dxa"/>
          </w:tcPr>
          <w:p w14:paraId="2FA51653"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4</w:t>
            </w:r>
          </w:p>
        </w:tc>
        <w:tc>
          <w:tcPr>
            <w:tcW w:w="3683" w:type="dxa"/>
          </w:tcPr>
          <w:p w14:paraId="6B564D3C"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437" w:type="dxa"/>
          </w:tcPr>
          <w:p w14:paraId="68DDE3E4"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260" w:type="dxa"/>
          </w:tcPr>
          <w:p w14:paraId="237C8DA7"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801" w:type="dxa"/>
          </w:tcPr>
          <w:p w14:paraId="7C5301C0"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r w:rsidR="005E08A6" w:rsidRPr="00D31C39" w14:paraId="1A9D855B" w14:textId="77777777">
        <w:tc>
          <w:tcPr>
            <w:tcW w:w="648" w:type="dxa"/>
          </w:tcPr>
          <w:p w14:paraId="51B56EAE" w14:textId="77777777" w:rsidR="005E08A6" w:rsidRPr="00D31C39" w:rsidRDefault="005E08A6" w:rsidP="007C7D7D">
            <w:pPr>
              <w:tabs>
                <w:tab w:val="left" w:pos="720"/>
                <w:tab w:val="left" w:pos="144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5</w:t>
            </w:r>
          </w:p>
        </w:tc>
        <w:tc>
          <w:tcPr>
            <w:tcW w:w="3683" w:type="dxa"/>
          </w:tcPr>
          <w:p w14:paraId="3863DABC"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437" w:type="dxa"/>
          </w:tcPr>
          <w:p w14:paraId="69CB29BF"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1260" w:type="dxa"/>
          </w:tcPr>
          <w:p w14:paraId="320D8138"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c>
          <w:tcPr>
            <w:tcW w:w="2801" w:type="dxa"/>
          </w:tcPr>
          <w:p w14:paraId="4B230C59" w14:textId="77777777" w:rsidR="005E08A6" w:rsidRPr="00D31C39" w:rsidRDefault="00024386">
            <w:pPr>
              <w:rPr>
                <w:color w:val="000000"/>
                <w:sz w:val="22"/>
                <w:szCs w:val="22"/>
              </w:rPr>
            </w:pPr>
            <w:r w:rsidRPr="00D31C39">
              <w:rPr>
                <w:rFonts w:ascii="Arial" w:hAnsi="Arial" w:cs="Arial"/>
                <w:color w:val="000000"/>
                <w:sz w:val="22"/>
                <w:szCs w:val="22"/>
              </w:rPr>
              <w:fldChar w:fldCharType="begin">
                <w:ffData>
                  <w:name w:val="Text78"/>
                  <w:enabled/>
                  <w:calcOnExit w:val="0"/>
                  <w:textInput/>
                </w:ffData>
              </w:fldChar>
            </w:r>
            <w:r w:rsidR="005E08A6" w:rsidRPr="00D31C39">
              <w:rPr>
                <w:rFonts w:ascii="Arial" w:hAnsi="Arial" w:cs="Arial"/>
                <w:color w:val="000000"/>
                <w:sz w:val="22"/>
                <w:szCs w:val="22"/>
              </w:rPr>
              <w:instrText xml:space="preserve"> FORMTEXT </w:instrText>
            </w:r>
            <w:r w:rsidRPr="00D31C39">
              <w:rPr>
                <w:rFonts w:ascii="Arial" w:hAnsi="Arial" w:cs="Arial"/>
                <w:color w:val="000000"/>
                <w:sz w:val="22"/>
                <w:szCs w:val="22"/>
              </w:rPr>
            </w:r>
            <w:r w:rsidRPr="00D31C39">
              <w:rPr>
                <w:rFonts w:ascii="Arial" w:hAnsi="Arial" w:cs="Arial"/>
                <w:color w:val="000000"/>
                <w:sz w:val="22"/>
                <w:szCs w:val="22"/>
              </w:rPr>
              <w:fldChar w:fldCharType="separate"/>
            </w:r>
            <w:r w:rsidR="005E08A6" w:rsidRPr="00D31C39">
              <w:rPr>
                <w:color w:val="000000"/>
                <w:sz w:val="22"/>
                <w:szCs w:val="22"/>
              </w:rPr>
              <w:t> </w:t>
            </w:r>
            <w:r w:rsidR="005E08A6" w:rsidRPr="00D31C39">
              <w:rPr>
                <w:color w:val="000000"/>
                <w:sz w:val="22"/>
                <w:szCs w:val="22"/>
              </w:rPr>
              <w:t> </w:t>
            </w:r>
            <w:r w:rsidRPr="00D31C39">
              <w:rPr>
                <w:rFonts w:ascii="Arial" w:hAnsi="Arial" w:cs="Arial"/>
                <w:color w:val="000000"/>
                <w:sz w:val="22"/>
                <w:szCs w:val="22"/>
              </w:rPr>
              <w:fldChar w:fldCharType="end"/>
            </w:r>
          </w:p>
        </w:tc>
      </w:tr>
    </w:tbl>
    <w:p w14:paraId="2811B16D" w14:textId="77777777" w:rsidR="005E08A6" w:rsidRPr="00D31C39" w:rsidRDefault="005E08A6" w:rsidP="00221E2B">
      <w:pPr>
        <w:tabs>
          <w:tab w:val="left" w:pos="720"/>
          <w:tab w:val="left" w:pos="1440"/>
        </w:tabs>
        <w:autoSpaceDE w:val="0"/>
        <w:autoSpaceDN w:val="0"/>
        <w:adjustRightInd w:val="0"/>
        <w:ind w:left="1440" w:hanging="1440"/>
        <w:jc w:val="both"/>
        <w:rPr>
          <w:rFonts w:ascii="Arial" w:hAnsi="Arial" w:cs="Arial"/>
          <w:color w:val="000000"/>
          <w:sz w:val="22"/>
          <w:szCs w:val="22"/>
        </w:rPr>
      </w:pPr>
    </w:p>
    <w:p w14:paraId="49D0735F" w14:textId="77777777" w:rsidR="005E08A6" w:rsidRPr="00D31C39" w:rsidRDefault="005E08A6" w:rsidP="00221E2B">
      <w:pPr>
        <w:tabs>
          <w:tab w:val="left" w:pos="900"/>
          <w:tab w:val="left" w:pos="4800"/>
        </w:tabs>
        <w:autoSpaceDE w:val="0"/>
        <w:autoSpaceDN w:val="0"/>
        <w:adjustRightInd w:val="0"/>
        <w:jc w:val="both"/>
        <w:rPr>
          <w:rFonts w:ascii="Arial" w:hAnsi="Arial" w:cs="Arial"/>
          <w:color w:val="000000"/>
          <w:sz w:val="22"/>
          <w:szCs w:val="22"/>
        </w:rPr>
      </w:pPr>
    </w:p>
    <w:p w14:paraId="5CE6D602" w14:textId="77777777" w:rsidR="005E08A6" w:rsidRPr="00D31C39" w:rsidRDefault="005E08A6" w:rsidP="00221E2B">
      <w:pPr>
        <w:tabs>
          <w:tab w:val="left" w:pos="1080"/>
          <w:tab w:val="left" w:pos="5640"/>
        </w:tabs>
        <w:autoSpaceDE w:val="0"/>
        <w:autoSpaceDN w:val="0"/>
        <w:adjustRightInd w:val="0"/>
        <w:jc w:val="both"/>
        <w:rPr>
          <w:rFonts w:ascii="Arial" w:hAnsi="Arial" w:cs="Arial"/>
          <w:color w:val="000000"/>
          <w:sz w:val="22"/>
          <w:szCs w:val="22"/>
          <w:lang w:val="en-US"/>
        </w:rPr>
      </w:pPr>
      <w:proofErr w:type="gramStart"/>
      <w:r w:rsidRPr="00D31C39">
        <w:rPr>
          <w:rFonts w:ascii="Arial" w:hAnsi="Arial" w:cs="Arial"/>
          <w:b/>
          <w:bCs/>
          <w:color w:val="000000"/>
          <w:sz w:val="22"/>
          <w:szCs w:val="22"/>
        </w:rPr>
        <w:t>Note :</w:t>
      </w:r>
      <w:proofErr w:type="gramEnd"/>
      <w:r w:rsidRPr="00D31C39">
        <w:rPr>
          <w:rFonts w:ascii="Arial" w:hAnsi="Arial" w:cs="Arial"/>
          <w:color w:val="000000"/>
          <w:sz w:val="22"/>
          <w:szCs w:val="22"/>
        </w:rPr>
        <w:tab/>
        <w:t>Bidder to furnish details of each accident giving the date/ period of occurrence of such accident</w:t>
      </w:r>
    </w:p>
    <w:p w14:paraId="1EACE40B" w14:textId="77777777" w:rsidR="005E08A6" w:rsidRPr="00D31C39" w:rsidRDefault="005E08A6" w:rsidP="00221E2B">
      <w:pPr>
        <w:tabs>
          <w:tab w:val="left" w:pos="1080"/>
          <w:tab w:val="left" w:pos="5640"/>
        </w:tabs>
        <w:autoSpaceDE w:val="0"/>
        <w:autoSpaceDN w:val="0"/>
        <w:adjustRightInd w:val="0"/>
        <w:jc w:val="both"/>
        <w:rPr>
          <w:rFonts w:ascii="Arial" w:hAnsi="Arial" w:cs="Arial"/>
          <w:color w:val="000000"/>
          <w:sz w:val="22"/>
          <w:szCs w:val="22"/>
          <w:lang w:val="en-US"/>
        </w:rPr>
      </w:pPr>
    </w:p>
    <w:p w14:paraId="69B54140" w14:textId="77777777" w:rsidR="005E08A6" w:rsidRPr="00D31C39" w:rsidRDefault="005E08A6" w:rsidP="00062378">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color w:val="000000"/>
          <w:sz w:val="22"/>
          <w:szCs w:val="22"/>
        </w:rPr>
        <w:sectPr w:rsidR="005E08A6" w:rsidRPr="00D31C39" w:rsidSect="002B0EB1">
          <w:pgSz w:w="12240" w:h="15840"/>
          <w:pgMar w:top="907" w:right="907" w:bottom="1080" w:left="720" w:header="720" w:footer="720" w:gutter="0"/>
          <w:cols w:space="720"/>
          <w:noEndnote/>
        </w:sectPr>
      </w:pPr>
    </w:p>
    <w:p w14:paraId="69952A7C" w14:textId="77777777" w:rsidR="005E08A6" w:rsidRPr="00D31C39" w:rsidRDefault="005E08A6" w:rsidP="00FE5924">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line="360" w:lineRule="auto"/>
        <w:jc w:val="center"/>
        <w:rPr>
          <w:rFonts w:ascii="Arial" w:hAnsi="Arial" w:cs="Arial"/>
          <w:color w:val="000000"/>
          <w:sz w:val="22"/>
          <w:szCs w:val="22"/>
        </w:rPr>
      </w:pPr>
    </w:p>
    <w:p w14:paraId="1A8BC904" w14:textId="77777777" w:rsidR="005E08A6" w:rsidRPr="00D31C39" w:rsidRDefault="005E08A6" w:rsidP="00B870DA">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ind w:left="360" w:hanging="360"/>
        <w:jc w:val="both"/>
        <w:rPr>
          <w:rFonts w:ascii="Arial" w:hAnsi="Arial" w:cs="Arial"/>
          <w:color w:val="000000"/>
          <w:spacing w:val="15"/>
          <w:sz w:val="22"/>
          <w:szCs w:val="22"/>
        </w:rPr>
      </w:pPr>
    </w:p>
    <w:p w14:paraId="7FAB5C7D"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Date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Name of Authorised Person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6C0836E5" w14:textId="77777777" w:rsidR="005E08A6" w:rsidRPr="00D31C39" w:rsidRDefault="005E08A6" w:rsidP="008D0E1F">
      <w:pPr>
        <w:tabs>
          <w:tab w:val="left" w:pos="1080"/>
          <w:tab w:val="left" w:pos="4860"/>
        </w:tabs>
        <w:autoSpaceDE w:val="0"/>
        <w:autoSpaceDN w:val="0"/>
        <w:adjustRightInd w:val="0"/>
        <w:ind w:left="1440" w:hanging="1440"/>
        <w:jc w:val="both"/>
        <w:rPr>
          <w:rFonts w:ascii="Arial" w:hAnsi="Arial" w:cs="Arial"/>
          <w:color w:val="000000"/>
          <w:sz w:val="22"/>
          <w:szCs w:val="22"/>
        </w:rPr>
      </w:pPr>
    </w:p>
    <w:p w14:paraId="122EE967" w14:textId="77777777" w:rsidR="005E08A6" w:rsidRPr="00D31C39" w:rsidRDefault="005E08A6" w:rsidP="008D0E1F">
      <w:pPr>
        <w:tabs>
          <w:tab w:val="left" w:pos="1080"/>
          <w:tab w:val="left" w:pos="4860"/>
        </w:tabs>
        <w:autoSpaceDE w:val="0"/>
        <w:autoSpaceDN w:val="0"/>
        <w:adjustRightInd w:val="0"/>
        <w:ind w:left="1440" w:hanging="1440"/>
        <w:jc w:val="both"/>
        <w:rPr>
          <w:color w:val="000000"/>
          <w:sz w:val="22"/>
          <w:szCs w:val="22"/>
        </w:rPr>
      </w:pPr>
      <w:r w:rsidRPr="00D31C39">
        <w:rPr>
          <w:rFonts w:ascii="Arial" w:hAnsi="Arial" w:cs="Arial"/>
          <w:color w:val="000000"/>
          <w:sz w:val="22"/>
          <w:szCs w:val="22"/>
        </w:rPr>
        <w:t>Place</w:t>
      </w:r>
      <w:r w:rsidRPr="00D31C39">
        <w:rPr>
          <w:rFonts w:ascii="Arial" w:hAnsi="Arial" w:cs="Arial"/>
          <w:color w:val="000000"/>
          <w:sz w:val="22"/>
          <w:szCs w:val="22"/>
        </w:rPr>
        <w:tab/>
        <w:t xml:space="preserve">: </w:t>
      </w:r>
      <w:r w:rsidR="00024386" w:rsidRPr="00D31C39">
        <w:rPr>
          <w:rFonts w:ascii="Arial" w:hAnsi="Arial" w:cs="Arial"/>
          <w:color w:val="000000"/>
          <w:sz w:val="22"/>
          <w:szCs w:val="22"/>
        </w:rPr>
        <w:fldChar w:fldCharType="begin">
          <w:ffData>
            <w:name w:val="Text78"/>
            <w:enabled/>
            <w:calcOnExit w:val="0"/>
            <w:textInput/>
          </w:ffData>
        </w:fldChar>
      </w:r>
      <w:r w:rsidRPr="00D31C39">
        <w:rPr>
          <w:rFonts w:ascii="Arial" w:hAnsi="Arial" w:cs="Arial"/>
          <w:color w:val="000000"/>
          <w:sz w:val="22"/>
          <w:szCs w:val="22"/>
        </w:rPr>
        <w:instrText xml:space="preserve"> FORMTEXT </w:instrText>
      </w:r>
      <w:r w:rsidR="00024386" w:rsidRPr="00D31C39">
        <w:rPr>
          <w:rFonts w:ascii="Arial" w:hAnsi="Arial" w:cs="Arial"/>
          <w:color w:val="000000"/>
          <w:sz w:val="22"/>
          <w:szCs w:val="22"/>
        </w:rPr>
      </w:r>
      <w:r w:rsidR="00024386" w:rsidRPr="00D31C39">
        <w:rPr>
          <w:rFonts w:ascii="Arial" w:hAnsi="Arial" w:cs="Arial"/>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rFonts w:ascii="Arial" w:hAnsi="Arial" w:cs="Arial"/>
          <w:color w:val="000000"/>
          <w:sz w:val="22"/>
          <w:szCs w:val="22"/>
        </w:rPr>
        <w:fldChar w:fldCharType="end"/>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Designation </w:t>
      </w:r>
      <w:r w:rsidR="00024386" w:rsidRPr="00D31C39">
        <w:rPr>
          <w:color w:val="000000"/>
          <w:sz w:val="22"/>
          <w:szCs w:val="22"/>
        </w:rPr>
        <w:fldChar w:fldCharType="begin">
          <w:ffData>
            <w:name w:val="Text78"/>
            <w:enabled/>
            <w:calcOnExit w:val="0"/>
            <w:textInput/>
          </w:ffData>
        </w:fldChar>
      </w:r>
      <w:r w:rsidRPr="00D31C39">
        <w:rPr>
          <w:color w:val="000000"/>
          <w:sz w:val="22"/>
          <w:szCs w:val="22"/>
        </w:rPr>
        <w:instrText xml:space="preserve"> FORMTEXT </w:instrText>
      </w:r>
      <w:r w:rsidR="00024386" w:rsidRPr="00D31C39">
        <w:rPr>
          <w:color w:val="000000"/>
          <w:sz w:val="22"/>
          <w:szCs w:val="22"/>
        </w:rPr>
      </w:r>
      <w:r w:rsidR="00024386" w:rsidRPr="00D31C39">
        <w:rPr>
          <w:color w:val="000000"/>
          <w:sz w:val="22"/>
          <w:szCs w:val="22"/>
        </w:rPr>
        <w:fldChar w:fldCharType="separate"/>
      </w:r>
      <w:r w:rsidRPr="00D31C39">
        <w:rPr>
          <w:color w:val="000000"/>
          <w:sz w:val="22"/>
          <w:szCs w:val="22"/>
        </w:rPr>
        <w:t> </w:t>
      </w:r>
      <w:r w:rsidRPr="00D31C39">
        <w:rPr>
          <w:color w:val="000000"/>
          <w:sz w:val="22"/>
          <w:szCs w:val="22"/>
        </w:rPr>
        <w:t> </w:t>
      </w:r>
      <w:r w:rsidR="00024386" w:rsidRPr="00D31C39">
        <w:rPr>
          <w:color w:val="000000"/>
          <w:sz w:val="22"/>
          <w:szCs w:val="22"/>
        </w:rPr>
        <w:fldChar w:fldCharType="end"/>
      </w:r>
    </w:p>
    <w:p w14:paraId="2CBCD1C9" w14:textId="77777777" w:rsidR="00D6680C" w:rsidRPr="00D31C39" w:rsidRDefault="00D6680C" w:rsidP="008D0E1F">
      <w:pPr>
        <w:tabs>
          <w:tab w:val="left" w:pos="1080"/>
          <w:tab w:val="left" w:pos="4860"/>
        </w:tabs>
        <w:autoSpaceDE w:val="0"/>
        <w:autoSpaceDN w:val="0"/>
        <w:adjustRightInd w:val="0"/>
        <w:ind w:left="1440" w:hanging="1440"/>
        <w:jc w:val="both"/>
        <w:rPr>
          <w:color w:val="000000"/>
          <w:sz w:val="22"/>
          <w:szCs w:val="22"/>
        </w:rPr>
      </w:pPr>
    </w:p>
    <w:p w14:paraId="62C8DCCA" w14:textId="77777777" w:rsidR="00D6680C" w:rsidRPr="00D31C39" w:rsidRDefault="00D6680C" w:rsidP="008D0E1F">
      <w:pPr>
        <w:tabs>
          <w:tab w:val="left" w:pos="1080"/>
          <w:tab w:val="left" w:pos="4860"/>
        </w:tabs>
        <w:autoSpaceDE w:val="0"/>
        <w:autoSpaceDN w:val="0"/>
        <w:adjustRightInd w:val="0"/>
        <w:ind w:left="1440" w:hanging="1440"/>
        <w:jc w:val="both"/>
        <w:rPr>
          <w:color w:val="000000"/>
          <w:sz w:val="22"/>
          <w:szCs w:val="22"/>
        </w:rPr>
      </w:pPr>
    </w:p>
    <w:p w14:paraId="4ECB2A3E" w14:textId="77777777" w:rsidR="00D6680C" w:rsidRPr="00D31C39" w:rsidRDefault="00D6680C" w:rsidP="008D0E1F">
      <w:pPr>
        <w:tabs>
          <w:tab w:val="left" w:pos="1080"/>
          <w:tab w:val="left" w:pos="4860"/>
        </w:tabs>
        <w:autoSpaceDE w:val="0"/>
        <w:autoSpaceDN w:val="0"/>
        <w:adjustRightInd w:val="0"/>
        <w:ind w:left="1440" w:hanging="1440"/>
        <w:jc w:val="both"/>
        <w:rPr>
          <w:color w:val="000000"/>
          <w:sz w:val="22"/>
          <w:szCs w:val="22"/>
        </w:rPr>
      </w:pPr>
    </w:p>
    <w:p w14:paraId="632065D6"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6CEFB05C"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424DAFA9"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3958B226"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1AB727C9"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7F7E0489"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2080F6A7"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0E833A50"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5B60DA24"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2D9D7112"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0C0778CA"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15B1882B"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56C1A898"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5E6DBA4A"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32909861" w14:textId="77777777" w:rsidR="00D6680C" w:rsidRPr="00D31C39" w:rsidRDefault="00D6680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p>
    <w:p w14:paraId="70327F80" w14:textId="77777777" w:rsidR="00D6680C" w:rsidRPr="00D31C39" w:rsidRDefault="00B448EC" w:rsidP="00D6680C">
      <w:pPr>
        <w:tabs>
          <w:tab w:val="left" w:pos="720"/>
          <w:tab w:val="left" w:pos="1440"/>
          <w:tab w:val="left" w:pos="4950"/>
          <w:tab w:val="left" w:pos="5985"/>
          <w:tab w:val="left" w:pos="7020"/>
          <w:tab w:val="left" w:pos="7965"/>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rPr>
        <w:br w:type="page"/>
      </w:r>
    </w:p>
    <w:p w14:paraId="5C524F87" w14:textId="77777777" w:rsidR="005E08A6" w:rsidRPr="00D31C39" w:rsidRDefault="005E08A6" w:rsidP="00A90C04">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line="360" w:lineRule="auto"/>
        <w:ind w:left="6480" w:hanging="1080"/>
        <w:jc w:val="right"/>
        <w:rPr>
          <w:rFonts w:ascii="Arial" w:hAnsi="Arial" w:cs="Arial"/>
          <w:b/>
          <w:bCs/>
          <w:color w:val="000000"/>
          <w:sz w:val="22"/>
          <w:szCs w:val="22"/>
        </w:rPr>
      </w:pPr>
      <w:r w:rsidRPr="00D31C39">
        <w:rPr>
          <w:rFonts w:ascii="Arial" w:hAnsi="Arial" w:cs="Arial"/>
          <w:b/>
          <w:bCs/>
          <w:color w:val="000000"/>
          <w:sz w:val="22"/>
          <w:szCs w:val="22"/>
        </w:rPr>
        <w:t>ATTACHMENT – 1</w:t>
      </w:r>
      <w:r w:rsidR="00EF180E" w:rsidRPr="00D31C39">
        <w:rPr>
          <w:rFonts w:ascii="Arial" w:hAnsi="Arial" w:cs="Arial"/>
          <w:b/>
          <w:bCs/>
          <w:color w:val="000000"/>
          <w:sz w:val="22"/>
          <w:szCs w:val="22"/>
        </w:rPr>
        <w:t>1</w:t>
      </w:r>
    </w:p>
    <w:p w14:paraId="5CC1DBF6" w14:textId="77777777" w:rsidR="005E08A6" w:rsidRPr="00D31C39" w:rsidRDefault="005E08A6" w:rsidP="00A90C04">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line="360" w:lineRule="auto"/>
        <w:ind w:left="6480" w:hanging="1080"/>
        <w:jc w:val="right"/>
        <w:rPr>
          <w:rFonts w:ascii="Arial" w:hAnsi="Arial" w:cs="Arial"/>
          <w:b/>
          <w:bCs/>
          <w:color w:val="000000"/>
          <w:sz w:val="22"/>
          <w:szCs w:val="22"/>
        </w:rPr>
      </w:pPr>
      <w:r w:rsidRPr="00D31C39">
        <w:rPr>
          <w:rFonts w:ascii="Arial" w:hAnsi="Arial" w:cs="Arial"/>
          <w:b/>
          <w:bCs/>
          <w:color w:val="000000"/>
          <w:spacing w:val="15"/>
          <w:sz w:val="22"/>
          <w:szCs w:val="22"/>
        </w:rPr>
        <w:t>PAGE 1 OF 3</w:t>
      </w:r>
    </w:p>
    <w:p w14:paraId="1420581E"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37E13205"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5548A95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5F95E318"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14360429"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774A56B5"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CS-………………</w:t>
      </w:r>
    </w:p>
    <w:p w14:paraId="79ED5855" w14:textId="77777777" w:rsidR="005E08A6" w:rsidRPr="00D31C39" w:rsidRDefault="005E08A6" w:rsidP="00A034B2">
      <w:pPr>
        <w:tabs>
          <w:tab w:val="left" w:pos="720"/>
          <w:tab w:val="left" w:pos="1440"/>
          <w:tab w:val="left" w:pos="5040"/>
          <w:tab w:val="left" w:pos="7425"/>
          <w:tab w:val="right" w:pos="9360"/>
        </w:tabs>
        <w:autoSpaceDE w:val="0"/>
        <w:autoSpaceDN w:val="0"/>
        <w:adjustRightInd w:val="0"/>
        <w:ind w:left="720" w:hanging="720"/>
        <w:jc w:val="center"/>
        <w:rPr>
          <w:rFonts w:ascii="Arial" w:hAnsi="Arial" w:cs="Arial"/>
          <w:b/>
          <w:bCs/>
          <w:color w:val="000000"/>
          <w:sz w:val="22"/>
          <w:szCs w:val="22"/>
        </w:rPr>
      </w:pPr>
      <w:r w:rsidRPr="00D31C39">
        <w:rPr>
          <w:rFonts w:ascii="Arial" w:hAnsi="Arial" w:cs="Arial"/>
          <w:b/>
          <w:bCs/>
          <w:color w:val="000000"/>
          <w:sz w:val="22"/>
          <w:szCs w:val="22"/>
        </w:rPr>
        <w:t>(ELECTRONIC FUND TRANSFER)</w:t>
      </w:r>
    </w:p>
    <w:p w14:paraId="2162BB61" w14:textId="77777777" w:rsidR="005E08A6" w:rsidRPr="00D31C39" w:rsidRDefault="005E08A6" w:rsidP="00E47FC5">
      <w:pPr>
        <w:tabs>
          <w:tab w:val="left" w:pos="7920"/>
        </w:tabs>
        <w:autoSpaceDE w:val="0"/>
        <w:autoSpaceDN w:val="0"/>
        <w:adjustRightInd w:val="0"/>
        <w:jc w:val="center"/>
        <w:rPr>
          <w:rFonts w:ascii="Arial" w:hAnsi="Arial" w:cs="Arial"/>
          <w:color w:val="000000"/>
          <w:sz w:val="22"/>
          <w:szCs w:val="22"/>
        </w:rPr>
      </w:pPr>
    </w:p>
    <w:p w14:paraId="63BB2D83" w14:textId="77777777" w:rsidR="005E08A6" w:rsidRPr="00D31C39" w:rsidRDefault="005E08A6" w:rsidP="00E47FC5">
      <w:pPr>
        <w:tabs>
          <w:tab w:val="left" w:pos="5940"/>
        </w:tabs>
        <w:autoSpaceDE w:val="0"/>
        <w:autoSpaceDN w:val="0"/>
        <w:adjustRightInd w:val="0"/>
        <w:rPr>
          <w:rFonts w:ascii="Arial" w:hAnsi="Arial" w:cs="Arial"/>
          <w:color w:val="000000"/>
          <w:sz w:val="22"/>
          <w:szCs w:val="22"/>
          <w:lang w:val="en-US"/>
        </w:rPr>
      </w:pPr>
      <w:r w:rsidRPr="00D31C39">
        <w:rPr>
          <w:rFonts w:ascii="Arial" w:hAnsi="Arial" w:cs="Arial"/>
          <w:color w:val="000000"/>
          <w:sz w:val="22"/>
          <w:szCs w:val="22"/>
          <w:lang w:val="en-US"/>
        </w:rPr>
        <w:t xml:space="preserve">Bidder's Name &amp; </w:t>
      </w:r>
      <w:proofErr w:type="gramStart"/>
      <w:r w:rsidRPr="00D31C39">
        <w:rPr>
          <w:rFonts w:ascii="Arial" w:hAnsi="Arial" w:cs="Arial"/>
          <w:color w:val="000000"/>
          <w:sz w:val="22"/>
          <w:szCs w:val="22"/>
          <w:lang w:val="en-US"/>
        </w:rPr>
        <w:t>Address :</w:t>
      </w:r>
      <w:proofErr w:type="gramEnd"/>
      <w:r w:rsidRPr="00D31C39">
        <w:rPr>
          <w:rFonts w:ascii="Arial" w:hAnsi="Arial" w:cs="Arial"/>
          <w:color w:val="000000"/>
          <w:sz w:val="22"/>
          <w:szCs w:val="22"/>
          <w:lang w:val="en-US"/>
        </w:rPr>
        <w:tab/>
        <w:t>To</w:t>
      </w:r>
    </w:p>
    <w:p w14:paraId="1ECDDA0D" w14:textId="77777777" w:rsidR="00A471D9" w:rsidRPr="00D31C39" w:rsidRDefault="005E08A6" w:rsidP="00A471D9">
      <w:pPr>
        <w:jc w:val="both"/>
        <w:rPr>
          <w:rFonts w:ascii="Arial" w:hAnsi="Arial" w:cs="Arial"/>
          <w:sz w:val="22"/>
          <w:szCs w:val="22"/>
          <w:lang w:val="en-US" w:bidi="hi-IN"/>
        </w:rPr>
      </w:pPr>
      <w:r w:rsidRPr="00D31C39">
        <w:rPr>
          <w:rFonts w:ascii="Arial" w:hAnsi="Arial" w:cs="Arial"/>
          <w:color w:val="000000"/>
          <w:sz w:val="22"/>
          <w:szCs w:val="22"/>
          <w:lang w:val="en-US"/>
        </w:rPr>
        <w:tab/>
      </w:r>
    </w:p>
    <w:p w14:paraId="5A32E7EF" w14:textId="77777777" w:rsidR="00DA6497" w:rsidRPr="00DA6497" w:rsidRDefault="00DA6497" w:rsidP="00DA6497">
      <w:pPr>
        <w:ind w:firstLine="5954"/>
        <w:jc w:val="both"/>
        <w:rPr>
          <w:rFonts w:ascii="Arial" w:hAnsi="Arial"/>
          <w:sz w:val="22"/>
          <w:szCs w:val="22"/>
          <w:lang w:val="en-US"/>
        </w:rPr>
      </w:pPr>
      <w:r w:rsidRPr="00DA6497">
        <w:rPr>
          <w:rFonts w:ascii="Arial" w:hAnsi="Arial"/>
          <w:sz w:val="22"/>
          <w:szCs w:val="22"/>
          <w:lang w:val="en-US"/>
        </w:rPr>
        <w:t>Central Procurement Group</w:t>
      </w:r>
    </w:p>
    <w:p w14:paraId="6DF8930A" w14:textId="77777777" w:rsidR="00DA6497" w:rsidRPr="00DA6497" w:rsidRDefault="00DA6497" w:rsidP="00DA6497">
      <w:pPr>
        <w:ind w:firstLine="5954"/>
        <w:jc w:val="both"/>
        <w:rPr>
          <w:rFonts w:ascii="Arial" w:hAnsi="Arial"/>
          <w:sz w:val="22"/>
          <w:szCs w:val="22"/>
          <w:lang w:val="en-US"/>
        </w:rPr>
      </w:pPr>
      <w:r w:rsidRPr="00DA6497">
        <w:rPr>
          <w:rFonts w:ascii="Arial" w:hAnsi="Arial"/>
          <w:sz w:val="22"/>
          <w:szCs w:val="22"/>
          <w:lang w:val="en-US"/>
        </w:rPr>
        <w:t xml:space="preserve">NTPC Ltd., </w:t>
      </w:r>
    </w:p>
    <w:p w14:paraId="742DD0F4" w14:textId="77777777" w:rsidR="00DA6497" w:rsidRPr="00DA6497" w:rsidRDefault="00DA6497" w:rsidP="00DA6497">
      <w:pPr>
        <w:ind w:firstLine="5954"/>
        <w:jc w:val="both"/>
        <w:rPr>
          <w:rFonts w:ascii="Arial" w:hAnsi="Arial"/>
          <w:sz w:val="22"/>
          <w:szCs w:val="22"/>
          <w:lang w:val="en-US"/>
        </w:rPr>
      </w:pPr>
      <w:r w:rsidRPr="00DA6497">
        <w:rPr>
          <w:rFonts w:ascii="Arial" w:hAnsi="Arial"/>
          <w:sz w:val="22"/>
          <w:szCs w:val="22"/>
          <w:lang w:val="en-US"/>
        </w:rPr>
        <w:t>Plot No. 87, Sector-24, Atal Nagar</w:t>
      </w:r>
    </w:p>
    <w:p w14:paraId="1CB61741" w14:textId="77777777" w:rsidR="00DA6497" w:rsidRPr="00DA6497" w:rsidRDefault="00DA6497" w:rsidP="00DA6497">
      <w:pPr>
        <w:ind w:firstLine="5954"/>
        <w:jc w:val="both"/>
        <w:rPr>
          <w:rFonts w:ascii="Arial" w:hAnsi="Arial"/>
          <w:b/>
          <w:bCs/>
          <w:sz w:val="22"/>
          <w:szCs w:val="22"/>
          <w:lang w:val="en-US"/>
        </w:rPr>
      </w:pPr>
      <w:r w:rsidRPr="00DA6497">
        <w:rPr>
          <w:rFonts w:ascii="Arial" w:hAnsi="Arial"/>
          <w:sz w:val="22"/>
          <w:szCs w:val="22"/>
          <w:lang w:val="en-US"/>
        </w:rPr>
        <w:t>Nava Raipur, Raipur, Chhattisgarh - 492018</w:t>
      </w:r>
    </w:p>
    <w:p w14:paraId="10A6E0C6" w14:textId="77777777" w:rsidR="00A471D9" w:rsidRPr="00D31C39" w:rsidRDefault="00A471D9" w:rsidP="00A471D9">
      <w:pPr>
        <w:ind w:firstLine="5954"/>
        <w:jc w:val="both"/>
        <w:rPr>
          <w:rFonts w:ascii="Arial" w:hAnsi="Arial" w:cs="Arial"/>
          <w:sz w:val="22"/>
          <w:szCs w:val="22"/>
          <w:lang w:val="en-US" w:bidi="hi-IN"/>
        </w:rPr>
      </w:pPr>
    </w:p>
    <w:p w14:paraId="6D09BC55" w14:textId="77777777" w:rsidR="005E08A6" w:rsidRPr="00D31C39" w:rsidRDefault="005E08A6" w:rsidP="00A471D9">
      <w:pPr>
        <w:tabs>
          <w:tab w:val="left" w:pos="1440"/>
          <w:tab w:val="left" w:pos="2160"/>
          <w:tab w:val="left" w:pos="2880"/>
        </w:tabs>
        <w:jc w:val="both"/>
        <w:rPr>
          <w:rFonts w:ascii="Arial" w:hAnsi="Arial" w:cs="Arial"/>
          <w:color w:val="000000"/>
          <w:sz w:val="22"/>
          <w:szCs w:val="22"/>
        </w:rPr>
      </w:pPr>
    </w:p>
    <w:p w14:paraId="298AEFC2"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Dear Sirs,</w:t>
      </w:r>
    </w:p>
    <w:p w14:paraId="521CA816"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proofErr w:type="gramStart"/>
      <w:r w:rsidRPr="00D31C39">
        <w:rPr>
          <w:rFonts w:ascii="Arial" w:hAnsi="Arial" w:cs="Arial"/>
          <w:color w:val="000000"/>
          <w:sz w:val="22"/>
          <w:szCs w:val="22"/>
        </w:rPr>
        <w:t>We,</w:t>
      </w:r>
      <w:proofErr w:type="gramEnd"/>
      <w:r w:rsidRPr="00D31C39">
        <w:rPr>
          <w:rFonts w:ascii="Arial" w:hAnsi="Arial" w:cs="Arial"/>
          <w:color w:val="000000"/>
          <w:sz w:val="22"/>
          <w:szCs w:val="22"/>
        </w:rPr>
        <w:t xml:space="preserve"> hereby authorise the Employer to make all our payments through Electronic Fund Transfer System. The details for facilitating the payments are given </w:t>
      </w:r>
      <w:proofErr w:type="gramStart"/>
      <w:r w:rsidRPr="00D31C39">
        <w:rPr>
          <w:rFonts w:ascii="Arial" w:hAnsi="Arial" w:cs="Arial"/>
          <w:color w:val="000000"/>
          <w:sz w:val="22"/>
          <w:szCs w:val="22"/>
        </w:rPr>
        <w:t>below :</w:t>
      </w:r>
      <w:proofErr w:type="gramEnd"/>
    </w:p>
    <w:p w14:paraId="30694031" w14:textId="77777777" w:rsidR="005E08A6" w:rsidRPr="00D31C39" w:rsidRDefault="005E08A6" w:rsidP="00E47FC5">
      <w:pPr>
        <w:tabs>
          <w:tab w:val="left" w:pos="720"/>
          <w:tab w:val="left" w:pos="1440"/>
        </w:tabs>
        <w:autoSpaceDE w:val="0"/>
        <w:autoSpaceDN w:val="0"/>
        <w:adjustRightInd w:val="0"/>
        <w:spacing w:before="120" w:after="120"/>
        <w:jc w:val="center"/>
        <w:rPr>
          <w:rFonts w:ascii="Arial" w:hAnsi="Arial" w:cs="Arial"/>
          <w:color w:val="000000"/>
          <w:sz w:val="22"/>
          <w:szCs w:val="22"/>
        </w:rPr>
      </w:pPr>
      <w:r w:rsidRPr="00D31C39">
        <w:rPr>
          <w:rFonts w:ascii="Arial" w:hAnsi="Arial" w:cs="Arial"/>
          <w:b/>
          <w:bCs/>
          <w:color w:val="000000"/>
          <w:sz w:val="22"/>
          <w:szCs w:val="22"/>
        </w:rPr>
        <w:t>(TO BE FILLED IN CAPITAL LETTERS)</w:t>
      </w:r>
    </w:p>
    <w:p w14:paraId="50D0565D"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b/>
          <w:bCs/>
          <w:color w:val="000000"/>
          <w:sz w:val="22"/>
          <w:szCs w:val="22"/>
        </w:rPr>
        <w:t>1.</w:t>
      </w:r>
      <w:r w:rsidRPr="00D31C39">
        <w:rPr>
          <w:rFonts w:ascii="Arial" w:hAnsi="Arial" w:cs="Arial"/>
          <w:b/>
          <w:bCs/>
          <w:color w:val="000000"/>
          <w:sz w:val="22"/>
          <w:szCs w:val="22"/>
        </w:rPr>
        <w:tab/>
        <w:t>NAME OF THE BENEFICIARY</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tblGrid>
      <w:tr w:rsidR="005E08A6" w:rsidRPr="00D31C39" w14:paraId="7FC1542C" w14:textId="77777777" w:rsidTr="009C46B4">
        <w:trPr>
          <w:trHeight w:val="429"/>
        </w:trPr>
        <w:tc>
          <w:tcPr>
            <w:tcW w:w="275" w:type="dxa"/>
          </w:tcPr>
          <w:p w14:paraId="638E215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5EA14A7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6CB189F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7207D74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31DA77F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53908F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81A859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4C84984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5D19C4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5651F2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33688FA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4D5AEE6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3477BF6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70F5B24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CC5E11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6E58A39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5988C43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6EDBCB8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11C665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98FFA1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37A2B4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0DC4AA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7E295B3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139CFF5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8FC3C1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F9B156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B8FF2D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C6422A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189361B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918E15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7A8A302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2664F0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9F30AA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BED52B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A8BBF8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E3E7D1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E51FBA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A2F174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B9C8C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r w:rsidR="005E08A6" w:rsidRPr="00D31C39" w14:paraId="3B0EA4A1" w14:textId="77777777" w:rsidTr="009C46B4">
        <w:trPr>
          <w:trHeight w:val="429"/>
        </w:trPr>
        <w:tc>
          <w:tcPr>
            <w:tcW w:w="275" w:type="dxa"/>
          </w:tcPr>
          <w:p w14:paraId="36C7296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18B186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034CB3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463D61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51A030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71F3245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7C6270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7D3F01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08AF67B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4C29E55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7E51087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05BF65E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AB3FA5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0597F61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31C9587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1454250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7B1D35D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5" w:type="dxa"/>
          </w:tcPr>
          <w:p w14:paraId="2AA6563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A4633F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243E56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01C5022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7DF15D0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F8BB1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1D1FC92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7748F8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7DB2BD8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4D1EBB1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EFB43E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7869E99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1233F1F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DD5968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5FC62B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E636CE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756C2A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167537A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29E434F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32CFDB6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6B205CF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276" w:type="dxa"/>
          </w:tcPr>
          <w:p w14:paraId="539CA26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3BCE8736"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b/>
          <w:bCs/>
          <w:color w:val="000000"/>
          <w:sz w:val="22"/>
          <w:szCs w:val="22"/>
        </w:rPr>
      </w:pPr>
      <w:r w:rsidRPr="00D31C39">
        <w:rPr>
          <w:rFonts w:ascii="Arial" w:hAnsi="Arial" w:cs="Arial"/>
          <w:b/>
          <w:bCs/>
          <w:color w:val="000000"/>
          <w:sz w:val="22"/>
          <w:szCs w:val="22"/>
        </w:rPr>
        <w:t>2.</w:t>
      </w:r>
      <w:r w:rsidRPr="00D31C39">
        <w:rPr>
          <w:rFonts w:ascii="Arial" w:hAnsi="Arial" w:cs="Arial"/>
          <w:b/>
          <w:bCs/>
          <w:color w:val="000000"/>
          <w:sz w:val="22"/>
          <w:szCs w:val="22"/>
        </w:rPr>
        <w:tab/>
        <w:t>ADDRESS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
        <w:gridCol w:w="398"/>
        <w:gridCol w:w="398"/>
        <w:gridCol w:w="398"/>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5E08A6" w:rsidRPr="00D31C39" w14:paraId="41107695" w14:textId="77777777" w:rsidTr="009C46B4">
        <w:trPr>
          <w:trHeight w:val="415"/>
        </w:trPr>
        <w:tc>
          <w:tcPr>
            <w:tcW w:w="398" w:type="dxa"/>
          </w:tcPr>
          <w:p w14:paraId="7D25EA7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2A1053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651E020"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E1020F6"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7BCD6870"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122C8042"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5041294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ED9B00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0430CE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753E13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07F33A1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9087906"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517878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2B780F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4DC4B3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23F617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48BDBD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47DA25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2CAD320"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A1270C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07E642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BD60E4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0DEEA44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720A2E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A15C4AA"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026A4AC"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588181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r w:rsidR="005E08A6" w:rsidRPr="00D31C39" w14:paraId="31082AE7" w14:textId="77777777" w:rsidTr="009C46B4">
        <w:trPr>
          <w:trHeight w:val="415"/>
        </w:trPr>
        <w:tc>
          <w:tcPr>
            <w:tcW w:w="398" w:type="dxa"/>
          </w:tcPr>
          <w:p w14:paraId="2FA1F84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73BDFCC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5A97415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77B2D24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223959D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0D39412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884AAF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44A08C7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5E3A9CC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099D8ACA"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BE20A9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9BD77A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4A44D6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0E3A85C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62A9B1F"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B8DFC2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1105DB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BE8B3CA"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94612B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049CC01"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A24190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5E20DF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C3FB64C"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341401A"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944EBA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0411471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5E082D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r w:rsidR="005E08A6" w:rsidRPr="00D31C39" w14:paraId="665AFFF8" w14:textId="77777777" w:rsidTr="009C46B4">
        <w:trPr>
          <w:trHeight w:val="415"/>
        </w:trPr>
        <w:tc>
          <w:tcPr>
            <w:tcW w:w="398" w:type="dxa"/>
          </w:tcPr>
          <w:p w14:paraId="2162AD9F"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1AB6E1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08AB9DE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AD5AB8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222BA4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79520EC2"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5C0D332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0170DAD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188BC0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5A33D4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272AA1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3F3A09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464030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2BD5761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72039E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A5B36A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84D752C"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E94E92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1C18B0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8FE9FA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6B3F6790"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A74EB5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7275FF90"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3DA1AB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5140C65C"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D06A15F"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42698D3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r w:rsidR="005E08A6" w:rsidRPr="00D31C39" w14:paraId="55590B3B" w14:textId="77777777" w:rsidTr="009C46B4">
        <w:trPr>
          <w:trHeight w:val="432"/>
        </w:trPr>
        <w:tc>
          <w:tcPr>
            <w:tcW w:w="1592" w:type="dxa"/>
            <w:gridSpan w:val="4"/>
          </w:tcPr>
          <w:p w14:paraId="4C1AC581" w14:textId="77777777" w:rsidR="005E08A6" w:rsidRPr="00D31C39" w:rsidRDefault="005E08A6" w:rsidP="009C46B4">
            <w:pPr>
              <w:tabs>
                <w:tab w:val="left" w:pos="720"/>
                <w:tab w:val="left" w:pos="1440"/>
              </w:tabs>
              <w:autoSpaceDE w:val="0"/>
              <w:autoSpaceDN w:val="0"/>
              <w:adjustRightInd w:val="0"/>
              <w:ind w:left="1440" w:hanging="1440"/>
              <w:jc w:val="both"/>
              <w:rPr>
                <w:rFonts w:ascii="Arial" w:hAnsi="Arial" w:cs="Arial"/>
                <w:color w:val="000000"/>
                <w:sz w:val="22"/>
                <w:szCs w:val="22"/>
              </w:rPr>
            </w:pPr>
            <w:r w:rsidRPr="00D31C39">
              <w:rPr>
                <w:rFonts w:ascii="Arial" w:hAnsi="Arial" w:cs="Arial"/>
                <w:color w:val="000000"/>
                <w:sz w:val="22"/>
                <w:szCs w:val="22"/>
              </w:rPr>
              <w:t>PIN CODE</w:t>
            </w:r>
          </w:p>
        </w:tc>
        <w:tc>
          <w:tcPr>
            <w:tcW w:w="398" w:type="dxa"/>
          </w:tcPr>
          <w:p w14:paraId="3A17BBB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B89D4E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31BA08FF"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48F7FF5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8" w:type="dxa"/>
          </w:tcPr>
          <w:p w14:paraId="6D0CA61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194CC49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399" w:type="dxa"/>
          </w:tcPr>
          <w:p w14:paraId="311F38B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384" w:type="dxa"/>
            <w:gridSpan w:val="16"/>
            <w:tcBorders>
              <w:bottom w:val="nil"/>
              <w:right w:val="nil"/>
            </w:tcBorders>
          </w:tcPr>
          <w:p w14:paraId="15CF861F"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bl>
    <w:p w14:paraId="5410CA92"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b/>
          <w:bCs/>
          <w:color w:val="000000"/>
          <w:sz w:val="22"/>
          <w:szCs w:val="22"/>
        </w:rPr>
      </w:pPr>
      <w:r w:rsidRPr="00D31C39">
        <w:rPr>
          <w:rFonts w:ascii="Arial" w:hAnsi="Arial" w:cs="Arial"/>
          <w:b/>
          <w:bCs/>
          <w:color w:val="000000"/>
          <w:sz w:val="22"/>
          <w:szCs w:val="22"/>
        </w:rPr>
        <w:t>3.</w:t>
      </w:r>
      <w:r w:rsidRPr="00D31C39">
        <w:rPr>
          <w:rFonts w:ascii="Arial" w:hAnsi="Arial" w:cs="Arial"/>
          <w:b/>
          <w:bCs/>
          <w:color w:val="000000"/>
          <w:sz w:val="22"/>
          <w:szCs w:val="22"/>
        </w:rPr>
        <w:tab/>
        <w:t>TELEPHONE NO. (WITH STD CODE)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598"/>
        <w:gridCol w:w="598"/>
        <w:gridCol w:w="598"/>
        <w:gridCol w:w="598"/>
        <w:gridCol w:w="598"/>
        <w:gridCol w:w="598"/>
        <w:gridCol w:w="598"/>
        <w:gridCol w:w="598"/>
        <w:gridCol w:w="598"/>
        <w:gridCol w:w="598"/>
        <w:gridCol w:w="598"/>
        <w:gridCol w:w="598"/>
        <w:gridCol w:w="598"/>
        <w:gridCol w:w="598"/>
        <w:gridCol w:w="598"/>
        <w:gridCol w:w="598"/>
        <w:gridCol w:w="598"/>
      </w:tblGrid>
      <w:tr w:rsidR="005E08A6" w:rsidRPr="00D31C39" w14:paraId="39A45CEA" w14:textId="77777777" w:rsidTr="009C46B4">
        <w:trPr>
          <w:trHeight w:val="420"/>
        </w:trPr>
        <w:tc>
          <w:tcPr>
            <w:tcW w:w="598" w:type="dxa"/>
          </w:tcPr>
          <w:p w14:paraId="233831B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3DD7D17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1B8B542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4B27AC5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4C0C49F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0E7E954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2932552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0AF9C37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2ACD51B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21C512B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206B5DD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51FB711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362D9E5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0F1FA76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4C64E3D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5584AFE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5E5C143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98" w:type="dxa"/>
          </w:tcPr>
          <w:p w14:paraId="0D816FA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718D4649"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b/>
          <w:bCs/>
          <w:color w:val="000000"/>
          <w:sz w:val="22"/>
          <w:szCs w:val="22"/>
        </w:rPr>
        <w:t>4.</w:t>
      </w:r>
      <w:r w:rsidRPr="00D31C39">
        <w:rPr>
          <w:rFonts w:ascii="Arial" w:hAnsi="Arial" w:cs="Arial"/>
          <w:b/>
          <w:bCs/>
          <w:color w:val="000000"/>
          <w:sz w:val="22"/>
          <w:szCs w:val="22"/>
        </w:rPr>
        <w:tab/>
        <w:t>BANK PARTICULARS</w:t>
      </w:r>
    </w:p>
    <w:p w14:paraId="53CE5116"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ab/>
        <w:t>(A)</w:t>
      </w:r>
      <w:r w:rsidRPr="00D31C39">
        <w:rPr>
          <w:rFonts w:ascii="Arial" w:hAnsi="Arial" w:cs="Arial"/>
          <w:color w:val="000000"/>
          <w:sz w:val="22"/>
          <w:szCs w:val="22"/>
        </w:rPr>
        <w:tab/>
        <w:t>BANK NAME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57A87406" w14:textId="77777777" w:rsidTr="009C46B4">
        <w:trPr>
          <w:trHeight w:val="480"/>
        </w:trPr>
        <w:tc>
          <w:tcPr>
            <w:tcW w:w="763" w:type="dxa"/>
          </w:tcPr>
          <w:p w14:paraId="2D09887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1C618E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7B6023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C7F45C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9A4C8A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1B33F2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48BB99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F5C266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D39447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9051C9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426BB0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CE0C94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696F10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74780103"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ab/>
        <w:t>(B)</w:t>
      </w:r>
      <w:r w:rsidRPr="00D31C39">
        <w:rPr>
          <w:rFonts w:ascii="Arial" w:hAnsi="Arial" w:cs="Arial"/>
          <w:color w:val="000000"/>
          <w:sz w:val="22"/>
          <w:szCs w:val="22"/>
        </w:rPr>
        <w:tab/>
        <w:t>BANK TELEPHONE NO. (WITH STD CODE)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7C3B0CF0" w14:textId="77777777" w:rsidTr="009C46B4">
        <w:trPr>
          <w:trHeight w:val="540"/>
        </w:trPr>
        <w:tc>
          <w:tcPr>
            <w:tcW w:w="763" w:type="dxa"/>
          </w:tcPr>
          <w:p w14:paraId="3ACBD37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87B599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F27B60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17F777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2172EB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E678FB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602830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968978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C88F70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D7A504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866106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E9109A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D2B2BC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006C5471"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p>
    <w:p w14:paraId="56F03343"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p>
    <w:p w14:paraId="57EB84BB"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p>
    <w:p w14:paraId="014FD4C0"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after="120"/>
        <w:ind w:left="6480" w:hanging="1080"/>
        <w:jc w:val="right"/>
        <w:rPr>
          <w:rFonts w:ascii="Arial" w:hAnsi="Arial" w:cs="Arial"/>
          <w:b/>
          <w:bCs/>
          <w:color w:val="000000"/>
          <w:sz w:val="22"/>
          <w:szCs w:val="22"/>
        </w:rPr>
      </w:pPr>
      <w:r w:rsidRPr="00D31C39">
        <w:rPr>
          <w:rFonts w:ascii="Arial" w:hAnsi="Arial" w:cs="Arial"/>
          <w:b/>
          <w:bCs/>
          <w:color w:val="000000"/>
          <w:sz w:val="22"/>
          <w:szCs w:val="22"/>
        </w:rPr>
        <w:t>ATTACHMENT – 1</w:t>
      </w:r>
      <w:r w:rsidR="00EF180E" w:rsidRPr="00D31C39">
        <w:rPr>
          <w:rFonts w:ascii="Arial" w:hAnsi="Arial" w:cs="Arial"/>
          <w:b/>
          <w:bCs/>
          <w:color w:val="000000"/>
          <w:sz w:val="22"/>
          <w:szCs w:val="22"/>
        </w:rPr>
        <w:t>1</w:t>
      </w:r>
    </w:p>
    <w:p w14:paraId="6EA182EB"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after="120"/>
        <w:ind w:left="6480" w:hanging="1080"/>
        <w:jc w:val="right"/>
        <w:rPr>
          <w:rFonts w:ascii="Arial" w:hAnsi="Arial" w:cs="Arial"/>
          <w:b/>
          <w:bCs/>
          <w:color w:val="000000"/>
          <w:sz w:val="22"/>
          <w:szCs w:val="22"/>
        </w:rPr>
      </w:pPr>
      <w:r w:rsidRPr="00D31C39">
        <w:rPr>
          <w:rFonts w:ascii="Arial" w:hAnsi="Arial" w:cs="Arial"/>
          <w:b/>
          <w:bCs/>
          <w:color w:val="000000"/>
          <w:spacing w:val="15"/>
          <w:sz w:val="22"/>
          <w:szCs w:val="22"/>
        </w:rPr>
        <w:t>PAGE 2 OF 3</w:t>
      </w:r>
    </w:p>
    <w:p w14:paraId="452861EA"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(C)</w:t>
      </w:r>
      <w:r w:rsidRPr="00D31C39">
        <w:rPr>
          <w:rFonts w:ascii="Arial" w:hAnsi="Arial" w:cs="Arial"/>
          <w:color w:val="000000"/>
          <w:sz w:val="22"/>
          <w:szCs w:val="22"/>
        </w:rPr>
        <w:tab/>
        <w:t>BRANCH ADDRESS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
        <w:gridCol w:w="414"/>
        <w:gridCol w:w="413"/>
        <w:gridCol w:w="415"/>
        <w:gridCol w:w="413"/>
        <w:gridCol w:w="414"/>
        <w:gridCol w:w="413"/>
        <w:gridCol w:w="414"/>
        <w:gridCol w:w="413"/>
        <w:gridCol w:w="414"/>
        <w:gridCol w:w="413"/>
        <w:gridCol w:w="414"/>
        <w:gridCol w:w="413"/>
        <w:gridCol w:w="414"/>
        <w:gridCol w:w="413"/>
        <w:gridCol w:w="414"/>
        <w:gridCol w:w="413"/>
        <w:gridCol w:w="414"/>
        <w:gridCol w:w="413"/>
        <w:gridCol w:w="414"/>
        <w:gridCol w:w="413"/>
        <w:gridCol w:w="414"/>
        <w:gridCol w:w="413"/>
        <w:gridCol w:w="418"/>
      </w:tblGrid>
      <w:tr w:rsidR="005E08A6" w:rsidRPr="00D31C39" w14:paraId="3A9780D9" w14:textId="77777777" w:rsidTr="009C46B4">
        <w:trPr>
          <w:trHeight w:val="470"/>
        </w:trPr>
        <w:tc>
          <w:tcPr>
            <w:tcW w:w="413" w:type="dxa"/>
          </w:tcPr>
          <w:p w14:paraId="39412CA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145A793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6DE9844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328397D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7D63FD7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FFFEEE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187D467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1905641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7EDE129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287CCA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566BDD4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313B21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25A343D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36F61A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630167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47E6F04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019D25B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4BDC23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7ED089C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2143704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3337E0B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1B47C7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041691C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0E2746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r w:rsidR="005E08A6" w:rsidRPr="00D31C39" w14:paraId="719AE663" w14:textId="77777777" w:rsidTr="009C46B4">
        <w:trPr>
          <w:trHeight w:val="470"/>
        </w:trPr>
        <w:tc>
          <w:tcPr>
            <w:tcW w:w="413" w:type="dxa"/>
          </w:tcPr>
          <w:p w14:paraId="6136EAC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12DAE93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7331603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4844B5C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0EFF970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E5280D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3E24F3D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2AAB938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1347E87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48AD836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39606E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6D932CD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22B65E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15F050A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3F53612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CC1DA8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33E90E9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EE25EE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1D5F6A6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082E5B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68B44D1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67FE457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20BCE05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8F672B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r w:rsidR="005E08A6" w:rsidRPr="00D31C39" w14:paraId="6D74361C" w14:textId="77777777" w:rsidTr="009C46B4">
        <w:trPr>
          <w:trHeight w:val="470"/>
        </w:trPr>
        <w:tc>
          <w:tcPr>
            <w:tcW w:w="413" w:type="dxa"/>
          </w:tcPr>
          <w:p w14:paraId="5E8547F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3A27C7F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23304A9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EAB661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6078604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0511D75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187FC94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9596EF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7704346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75B58B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066743B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429D983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32E5AD4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30347BB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687A106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2DD4878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D610C4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1F20FAC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F40745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6BCDAB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620856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68AA033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5D49AC5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6E66811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r w:rsidR="005E08A6" w:rsidRPr="00D31C39" w14:paraId="49203BDE" w14:textId="77777777" w:rsidTr="009C46B4">
        <w:trPr>
          <w:trHeight w:val="490"/>
        </w:trPr>
        <w:tc>
          <w:tcPr>
            <w:tcW w:w="1655" w:type="dxa"/>
            <w:gridSpan w:val="4"/>
          </w:tcPr>
          <w:p w14:paraId="1E4CC4B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r w:rsidRPr="00D31C39">
              <w:rPr>
                <w:rFonts w:ascii="Arial" w:hAnsi="Arial" w:cs="Arial"/>
                <w:color w:val="000000"/>
                <w:sz w:val="22"/>
                <w:szCs w:val="22"/>
              </w:rPr>
              <w:t>PIN CODE</w:t>
            </w:r>
          </w:p>
        </w:tc>
        <w:tc>
          <w:tcPr>
            <w:tcW w:w="413" w:type="dxa"/>
          </w:tcPr>
          <w:p w14:paraId="022258C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AB5612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1B5DD7B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7A2A36B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081E82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4" w:type="dxa"/>
          </w:tcPr>
          <w:p w14:paraId="52B3890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413" w:type="dxa"/>
          </w:tcPr>
          <w:p w14:paraId="4C9C336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80" w:type="dxa"/>
            <w:gridSpan w:val="13"/>
            <w:tcBorders>
              <w:bottom w:val="nil"/>
              <w:right w:val="nil"/>
            </w:tcBorders>
          </w:tcPr>
          <w:p w14:paraId="1F6D8F5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74A58FE2"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 xml:space="preserve"> (D)</w:t>
      </w:r>
      <w:r w:rsidRPr="00D31C39">
        <w:rPr>
          <w:rFonts w:ascii="Arial" w:hAnsi="Arial" w:cs="Arial"/>
          <w:color w:val="000000"/>
          <w:sz w:val="22"/>
          <w:szCs w:val="22"/>
        </w:rPr>
        <w:tab/>
        <w:t>BANK FAX NO (WITH STD CODE)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65376C63" w14:textId="77777777" w:rsidTr="009C46B4">
        <w:trPr>
          <w:trHeight w:val="520"/>
        </w:trPr>
        <w:tc>
          <w:tcPr>
            <w:tcW w:w="763" w:type="dxa"/>
          </w:tcPr>
          <w:p w14:paraId="0E8DC1F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F5629A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7896D4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E31DC7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9E47AE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D4AF0E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F091F6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C07209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187B119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45E663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483DA5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15D1D3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C35C0E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1A45F5FF"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 xml:space="preserve"> (E)</w:t>
      </w:r>
      <w:r w:rsidRPr="00D31C39">
        <w:rPr>
          <w:rFonts w:ascii="Arial" w:hAnsi="Arial" w:cs="Arial"/>
          <w:color w:val="000000"/>
          <w:sz w:val="22"/>
          <w:szCs w:val="22"/>
        </w:rPr>
        <w:tab/>
        <w:t>BRANCH CODE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3EBF0BA8" w14:textId="77777777" w:rsidTr="009C46B4">
        <w:trPr>
          <w:trHeight w:val="580"/>
        </w:trPr>
        <w:tc>
          <w:tcPr>
            <w:tcW w:w="763" w:type="dxa"/>
          </w:tcPr>
          <w:p w14:paraId="08FAFDE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1FEC08C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D18623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B7C1E0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139A15F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194A848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ACAB49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D7EC94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3FC095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6FE83E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D170B2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81400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25E827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422F075E"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 xml:space="preserve"> (F)</w:t>
      </w:r>
      <w:r w:rsidRPr="00D31C39">
        <w:rPr>
          <w:rFonts w:ascii="Arial" w:hAnsi="Arial" w:cs="Arial"/>
          <w:color w:val="000000"/>
          <w:sz w:val="22"/>
          <w:szCs w:val="22"/>
        </w:rPr>
        <w:tab/>
        <w:t>9 DIGIT MICR CODE OF THE BANK BRANCH (ENCLOSE COPY OF A CANCELLED CHEQUE)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765"/>
        <w:gridCol w:w="765"/>
        <w:gridCol w:w="765"/>
        <w:gridCol w:w="765"/>
        <w:gridCol w:w="765"/>
        <w:gridCol w:w="765"/>
        <w:gridCol w:w="765"/>
        <w:gridCol w:w="765"/>
        <w:gridCol w:w="765"/>
        <w:gridCol w:w="765"/>
        <w:gridCol w:w="765"/>
        <w:gridCol w:w="765"/>
      </w:tblGrid>
      <w:tr w:rsidR="005E08A6" w:rsidRPr="00D31C39" w14:paraId="1B2CB025" w14:textId="77777777" w:rsidTr="009C46B4">
        <w:trPr>
          <w:trHeight w:val="560"/>
        </w:trPr>
        <w:tc>
          <w:tcPr>
            <w:tcW w:w="765" w:type="dxa"/>
          </w:tcPr>
          <w:p w14:paraId="213A8B1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5DF711C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6A71D50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2C05A62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6FC3629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35A9CE1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4E54FC3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2D5D718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74D7FDF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1D36A4A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54567B7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14CA9EC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3C3A146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1C6E4C4B"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color w:val="000000"/>
          <w:sz w:val="22"/>
          <w:szCs w:val="22"/>
        </w:rPr>
        <w:t xml:space="preserve"> (G)</w:t>
      </w:r>
      <w:r w:rsidRPr="00D31C39">
        <w:rPr>
          <w:rFonts w:ascii="Arial" w:hAnsi="Arial" w:cs="Arial"/>
          <w:color w:val="000000"/>
          <w:sz w:val="22"/>
          <w:szCs w:val="22"/>
        </w:rPr>
        <w:tab/>
        <w:t xml:space="preserve">IFSC Code OF THE BANK BRANCH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555A5F03" w14:textId="77777777" w:rsidTr="009C46B4">
        <w:trPr>
          <w:trHeight w:val="560"/>
        </w:trPr>
        <w:tc>
          <w:tcPr>
            <w:tcW w:w="763" w:type="dxa"/>
          </w:tcPr>
          <w:p w14:paraId="4E718C5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522078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5878DA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C52F23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5226BE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1491C9B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37F5558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9DF6EF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BB0DFC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B85E4A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AA0E0C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8DB5E7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2C331C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06FBD241"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 xml:space="preserve"> (H)</w:t>
      </w:r>
      <w:r w:rsidRPr="00D31C39">
        <w:rPr>
          <w:rFonts w:ascii="Arial" w:hAnsi="Arial" w:cs="Arial"/>
          <w:color w:val="000000"/>
          <w:sz w:val="22"/>
          <w:szCs w:val="22"/>
        </w:rPr>
        <w:tab/>
        <w:t>BANK ACCOUNT NUMBER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765"/>
        <w:gridCol w:w="765"/>
        <w:gridCol w:w="765"/>
        <w:gridCol w:w="765"/>
        <w:gridCol w:w="765"/>
        <w:gridCol w:w="765"/>
        <w:gridCol w:w="765"/>
        <w:gridCol w:w="765"/>
        <w:gridCol w:w="765"/>
        <w:gridCol w:w="765"/>
        <w:gridCol w:w="765"/>
        <w:gridCol w:w="765"/>
      </w:tblGrid>
      <w:tr w:rsidR="005E08A6" w:rsidRPr="00D31C39" w14:paraId="69895739" w14:textId="77777777" w:rsidTr="009C46B4">
        <w:trPr>
          <w:trHeight w:val="400"/>
        </w:trPr>
        <w:tc>
          <w:tcPr>
            <w:tcW w:w="765" w:type="dxa"/>
          </w:tcPr>
          <w:p w14:paraId="05BDCB2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5D26575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22F1F18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36CBE67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4754567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0984FB4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4DA89E8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58D72CD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51DFEEA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16D244A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1BA0439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6E4D9C9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5" w:type="dxa"/>
          </w:tcPr>
          <w:p w14:paraId="327C670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54E4242F"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 xml:space="preserve"> (I)</w:t>
      </w:r>
      <w:r w:rsidRPr="00D31C39">
        <w:rPr>
          <w:rFonts w:ascii="Arial" w:hAnsi="Arial" w:cs="Arial"/>
          <w:color w:val="000000"/>
          <w:sz w:val="22"/>
          <w:szCs w:val="22"/>
        </w:rPr>
        <w:tab/>
        <w:t>BANK ACCOUNT TYPE (TICK ONE)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1987"/>
        <w:gridCol w:w="1986"/>
        <w:gridCol w:w="1987"/>
        <w:gridCol w:w="1987"/>
      </w:tblGrid>
      <w:tr w:rsidR="005E08A6" w:rsidRPr="00D31C39" w14:paraId="2417C873" w14:textId="77777777" w:rsidTr="009C46B4">
        <w:trPr>
          <w:trHeight w:val="460"/>
        </w:trPr>
        <w:tc>
          <w:tcPr>
            <w:tcW w:w="1986" w:type="dxa"/>
          </w:tcPr>
          <w:p w14:paraId="4F4D104A" w14:textId="77777777" w:rsidR="005E08A6" w:rsidRPr="00D31C39" w:rsidRDefault="005E08A6" w:rsidP="009C46B4">
            <w:pPr>
              <w:tabs>
                <w:tab w:val="left" w:pos="720"/>
                <w:tab w:val="left" w:pos="1440"/>
              </w:tabs>
              <w:autoSpaceDE w:val="0"/>
              <w:autoSpaceDN w:val="0"/>
              <w:adjustRightInd w:val="0"/>
              <w:jc w:val="center"/>
              <w:rPr>
                <w:rFonts w:ascii="Arial" w:hAnsi="Arial" w:cs="Arial"/>
                <w:color w:val="000000"/>
                <w:sz w:val="22"/>
                <w:szCs w:val="22"/>
              </w:rPr>
            </w:pPr>
            <w:r w:rsidRPr="00D31C39">
              <w:rPr>
                <w:rFonts w:ascii="Arial" w:hAnsi="Arial" w:cs="Arial"/>
                <w:color w:val="000000"/>
                <w:sz w:val="22"/>
                <w:szCs w:val="22"/>
              </w:rPr>
              <w:t>SAVING</w:t>
            </w:r>
          </w:p>
        </w:tc>
        <w:tc>
          <w:tcPr>
            <w:tcW w:w="1987" w:type="dxa"/>
          </w:tcPr>
          <w:p w14:paraId="5A76D254" w14:textId="77777777" w:rsidR="005E08A6" w:rsidRPr="00D31C39" w:rsidRDefault="005E08A6" w:rsidP="009C46B4">
            <w:pPr>
              <w:tabs>
                <w:tab w:val="left" w:pos="720"/>
                <w:tab w:val="left" w:pos="1440"/>
              </w:tabs>
              <w:autoSpaceDE w:val="0"/>
              <w:autoSpaceDN w:val="0"/>
              <w:adjustRightInd w:val="0"/>
              <w:jc w:val="center"/>
              <w:rPr>
                <w:rFonts w:ascii="Arial" w:hAnsi="Arial" w:cs="Arial"/>
                <w:color w:val="000000"/>
                <w:sz w:val="22"/>
                <w:szCs w:val="22"/>
              </w:rPr>
            </w:pPr>
            <w:r w:rsidRPr="00D31C39">
              <w:rPr>
                <w:rFonts w:ascii="Arial" w:hAnsi="Arial" w:cs="Arial"/>
                <w:color w:val="000000"/>
                <w:sz w:val="22"/>
                <w:szCs w:val="22"/>
              </w:rPr>
              <w:t>CURRENT</w:t>
            </w:r>
          </w:p>
        </w:tc>
        <w:tc>
          <w:tcPr>
            <w:tcW w:w="1986" w:type="dxa"/>
          </w:tcPr>
          <w:p w14:paraId="1B6FCC7D" w14:textId="77777777" w:rsidR="005E08A6" w:rsidRPr="00D31C39" w:rsidRDefault="005E08A6" w:rsidP="009C46B4">
            <w:pPr>
              <w:tabs>
                <w:tab w:val="left" w:pos="720"/>
                <w:tab w:val="left" w:pos="1440"/>
              </w:tabs>
              <w:autoSpaceDE w:val="0"/>
              <w:autoSpaceDN w:val="0"/>
              <w:adjustRightInd w:val="0"/>
              <w:jc w:val="center"/>
              <w:rPr>
                <w:rFonts w:ascii="Arial" w:hAnsi="Arial" w:cs="Arial"/>
                <w:color w:val="000000"/>
                <w:sz w:val="22"/>
                <w:szCs w:val="22"/>
              </w:rPr>
            </w:pPr>
            <w:r w:rsidRPr="00D31C39">
              <w:rPr>
                <w:rFonts w:ascii="Arial" w:hAnsi="Arial" w:cs="Arial"/>
                <w:color w:val="000000"/>
                <w:sz w:val="22"/>
                <w:szCs w:val="22"/>
              </w:rPr>
              <w:t>LOAN</w:t>
            </w:r>
          </w:p>
        </w:tc>
        <w:tc>
          <w:tcPr>
            <w:tcW w:w="1987" w:type="dxa"/>
          </w:tcPr>
          <w:p w14:paraId="2B04A76F" w14:textId="77777777" w:rsidR="005E08A6" w:rsidRPr="00D31C39" w:rsidRDefault="005E08A6" w:rsidP="009C46B4">
            <w:pPr>
              <w:tabs>
                <w:tab w:val="left" w:pos="720"/>
                <w:tab w:val="left" w:pos="1440"/>
              </w:tabs>
              <w:autoSpaceDE w:val="0"/>
              <w:autoSpaceDN w:val="0"/>
              <w:adjustRightInd w:val="0"/>
              <w:jc w:val="center"/>
              <w:rPr>
                <w:rFonts w:ascii="Arial" w:hAnsi="Arial" w:cs="Arial"/>
                <w:color w:val="000000"/>
                <w:sz w:val="22"/>
                <w:szCs w:val="22"/>
              </w:rPr>
            </w:pPr>
            <w:r w:rsidRPr="00D31C39">
              <w:rPr>
                <w:rFonts w:ascii="Arial" w:hAnsi="Arial" w:cs="Arial"/>
                <w:color w:val="000000"/>
                <w:sz w:val="22"/>
                <w:szCs w:val="22"/>
              </w:rPr>
              <w:t>CASH CREDIT</w:t>
            </w:r>
          </w:p>
        </w:tc>
        <w:tc>
          <w:tcPr>
            <w:tcW w:w="1987" w:type="dxa"/>
          </w:tcPr>
          <w:p w14:paraId="6C9826DC" w14:textId="77777777" w:rsidR="005E08A6" w:rsidRPr="00D31C39" w:rsidRDefault="005E08A6" w:rsidP="009C46B4">
            <w:pPr>
              <w:tabs>
                <w:tab w:val="left" w:pos="720"/>
                <w:tab w:val="left" w:pos="1440"/>
              </w:tabs>
              <w:autoSpaceDE w:val="0"/>
              <w:autoSpaceDN w:val="0"/>
              <w:adjustRightInd w:val="0"/>
              <w:jc w:val="center"/>
              <w:rPr>
                <w:rFonts w:ascii="Arial" w:hAnsi="Arial" w:cs="Arial"/>
                <w:color w:val="000000"/>
                <w:sz w:val="22"/>
                <w:szCs w:val="22"/>
              </w:rPr>
            </w:pPr>
            <w:r w:rsidRPr="00D31C39">
              <w:rPr>
                <w:rFonts w:ascii="Arial" w:hAnsi="Arial" w:cs="Arial"/>
                <w:color w:val="000000"/>
                <w:sz w:val="22"/>
                <w:szCs w:val="22"/>
              </w:rPr>
              <w:t>OTHERS</w:t>
            </w:r>
          </w:p>
        </w:tc>
      </w:tr>
    </w:tbl>
    <w:p w14:paraId="3F71A770"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ab/>
        <w:t>IF OTHERS, SPECIFY</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764"/>
        <w:gridCol w:w="764"/>
        <w:gridCol w:w="764"/>
        <w:gridCol w:w="764"/>
        <w:gridCol w:w="764"/>
        <w:gridCol w:w="764"/>
        <w:gridCol w:w="764"/>
        <w:gridCol w:w="764"/>
        <w:gridCol w:w="764"/>
        <w:gridCol w:w="764"/>
        <w:gridCol w:w="764"/>
        <w:gridCol w:w="764"/>
      </w:tblGrid>
      <w:tr w:rsidR="005E08A6" w:rsidRPr="00D31C39" w14:paraId="4EF5E007" w14:textId="77777777" w:rsidTr="009C46B4">
        <w:trPr>
          <w:trHeight w:val="540"/>
        </w:trPr>
        <w:tc>
          <w:tcPr>
            <w:tcW w:w="763" w:type="dxa"/>
          </w:tcPr>
          <w:p w14:paraId="06314E5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C97A44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086A3A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841A97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A0F2BF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316BEF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7AA88C2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F14A0A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45634E2D"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0DBB00B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5A16792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2B332B8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764" w:type="dxa"/>
          </w:tcPr>
          <w:p w14:paraId="651AC49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49A04555"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b/>
          <w:bCs/>
          <w:color w:val="000000"/>
          <w:sz w:val="22"/>
          <w:szCs w:val="22"/>
        </w:rPr>
      </w:pPr>
    </w:p>
    <w:p w14:paraId="2490B116"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b/>
          <w:bCs/>
          <w:color w:val="000000"/>
          <w:sz w:val="22"/>
          <w:szCs w:val="22"/>
        </w:rPr>
        <w:t>5.</w:t>
      </w:r>
      <w:r w:rsidRPr="00D31C39">
        <w:rPr>
          <w:rFonts w:ascii="Arial" w:hAnsi="Arial" w:cs="Arial"/>
          <w:b/>
          <w:bCs/>
          <w:color w:val="000000"/>
          <w:sz w:val="22"/>
          <w:szCs w:val="22"/>
        </w:rPr>
        <w:tab/>
        <w:t>PERMANENT ACCOUNT NUMBER (PAN)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
        <w:gridCol w:w="567"/>
        <w:gridCol w:w="567"/>
        <w:gridCol w:w="567"/>
        <w:gridCol w:w="567"/>
        <w:gridCol w:w="567"/>
        <w:gridCol w:w="567"/>
        <w:gridCol w:w="567"/>
        <w:gridCol w:w="566"/>
        <w:gridCol w:w="566"/>
        <w:gridCol w:w="566"/>
        <w:gridCol w:w="566"/>
        <w:gridCol w:w="566"/>
        <w:gridCol w:w="566"/>
        <w:gridCol w:w="566"/>
        <w:gridCol w:w="566"/>
        <w:gridCol w:w="566"/>
        <w:gridCol w:w="566"/>
      </w:tblGrid>
      <w:tr w:rsidR="005E08A6" w:rsidRPr="00D31C39" w14:paraId="3334569C" w14:textId="77777777" w:rsidTr="009C46B4">
        <w:trPr>
          <w:trHeight w:val="560"/>
        </w:trPr>
        <w:tc>
          <w:tcPr>
            <w:tcW w:w="305" w:type="dxa"/>
          </w:tcPr>
          <w:p w14:paraId="5DE65F5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69E4C8A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08F36B8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7D716D0A"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037105A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21F2BC9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783A06C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65221DC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68DCA13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7321EA4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7726DA6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2895651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06538B0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4E087DE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36D3E1C3"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7988C88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0F83042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3043C6F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79EB5B96"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after="120"/>
        <w:ind w:left="6480" w:hanging="1080"/>
        <w:jc w:val="right"/>
        <w:rPr>
          <w:rFonts w:ascii="Arial" w:hAnsi="Arial" w:cs="Arial"/>
          <w:b/>
          <w:bCs/>
          <w:color w:val="000000"/>
          <w:sz w:val="22"/>
          <w:szCs w:val="22"/>
        </w:rPr>
      </w:pPr>
    </w:p>
    <w:p w14:paraId="55257D2E"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after="120"/>
        <w:ind w:left="6480" w:hanging="1080"/>
        <w:jc w:val="right"/>
        <w:rPr>
          <w:rFonts w:ascii="Arial" w:hAnsi="Arial" w:cs="Arial"/>
          <w:b/>
          <w:bCs/>
          <w:color w:val="000000"/>
          <w:sz w:val="22"/>
          <w:szCs w:val="22"/>
        </w:rPr>
      </w:pPr>
    </w:p>
    <w:p w14:paraId="1A4038F0"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after="120"/>
        <w:ind w:left="6480" w:hanging="1080"/>
        <w:jc w:val="right"/>
        <w:rPr>
          <w:rFonts w:ascii="Arial" w:hAnsi="Arial" w:cs="Arial"/>
          <w:b/>
          <w:bCs/>
          <w:color w:val="000000"/>
          <w:sz w:val="22"/>
          <w:szCs w:val="22"/>
        </w:rPr>
      </w:pPr>
    </w:p>
    <w:p w14:paraId="2CD4FFE4"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before="120"/>
        <w:ind w:left="6480" w:hanging="1080"/>
        <w:jc w:val="right"/>
        <w:rPr>
          <w:rFonts w:ascii="Arial" w:hAnsi="Arial" w:cs="Arial"/>
          <w:b/>
          <w:bCs/>
          <w:color w:val="000000"/>
          <w:sz w:val="22"/>
          <w:szCs w:val="22"/>
        </w:rPr>
      </w:pPr>
      <w:r w:rsidRPr="00D31C39">
        <w:rPr>
          <w:rFonts w:ascii="Arial" w:hAnsi="Arial" w:cs="Arial"/>
          <w:b/>
          <w:bCs/>
          <w:color w:val="000000"/>
          <w:sz w:val="22"/>
          <w:szCs w:val="22"/>
        </w:rPr>
        <w:t>ATTACHMENT – 1</w:t>
      </w:r>
      <w:r w:rsidR="00EF180E" w:rsidRPr="00D31C39">
        <w:rPr>
          <w:rFonts w:ascii="Arial" w:hAnsi="Arial" w:cs="Arial"/>
          <w:b/>
          <w:bCs/>
          <w:color w:val="000000"/>
          <w:sz w:val="22"/>
          <w:szCs w:val="22"/>
        </w:rPr>
        <w:t>1</w:t>
      </w:r>
    </w:p>
    <w:p w14:paraId="0269AA38" w14:textId="77777777" w:rsidR="005E08A6" w:rsidRPr="00D31C39" w:rsidRDefault="005E08A6" w:rsidP="00E47FC5">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spacing w:after="120"/>
        <w:ind w:left="6480" w:hanging="1080"/>
        <w:jc w:val="right"/>
        <w:rPr>
          <w:rFonts w:ascii="Arial" w:hAnsi="Arial" w:cs="Arial"/>
          <w:b/>
          <w:bCs/>
          <w:color w:val="000000"/>
          <w:sz w:val="22"/>
          <w:szCs w:val="22"/>
        </w:rPr>
      </w:pPr>
      <w:r w:rsidRPr="00D31C39">
        <w:rPr>
          <w:rFonts w:ascii="Arial" w:hAnsi="Arial" w:cs="Arial"/>
          <w:b/>
          <w:bCs/>
          <w:color w:val="000000"/>
          <w:spacing w:val="15"/>
          <w:sz w:val="22"/>
          <w:szCs w:val="22"/>
        </w:rPr>
        <w:t>PAGE 3 OF 3</w:t>
      </w:r>
    </w:p>
    <w:p w14:paraId="2AB3D866"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color w:val="000000"/>
          <w:sz w:val="22"/>
          <w:szCs w:val="22"/>
        </w:rPr>
      </w:pPr>
      <w:r w:rsidRPr="00D31C39">
        <w:rPr>
          <w:rFonts w:ascii="Arial" w:hAnsi="Arial" w:cs="Arial"/>
          <w:b/>
          <w:bCs/>
          <w:color w:val="000000"/>
          <w:sz w:val="22"/>
          <w:szCs w:val="22"/>
        </w:rPr>
        <w:t>5.</w:t>
      </w:r>
      <w:r w:rsidRPr="00D31C39">
        <w:rPr>
          <w:rFonts w:ascii="Arial" w:hAnsi="Arial" w:cs="Arial"/>
          <w:b/>
          <w:bCs/>
          <w:color w:val="000000"/>
          <w:sz w:val="22"/>
          <w:szCs w:val="22"/>
        </w:rPr>
        <w:tab/>
        <w:t xml:space="preserve">GST IDENTIFICATION </w:t>
      </w:r>
      <w:proofErr w:type="gramStart"/>
      <w:r w:rsidRPr="00D31C39">
        <w:rPr>
          <w:rFonts w:ascii="Arial" w:hAnsi="Arial" w:cs="Arial"/>
          <w:b/>
          <w:bCs/>
          <w:color w:val="000000"/>
          <w:sz w:val="22"/>
          <w:szCs w:val="22"/>
        </w:rPr>
        <w:t>NUMBER  (</w:t>
      </w:r>
      <w:proofErr w:type="gramEnd"/>
      <w:r w:rsidRPr="00D31C39">
        <w:rPr>
          <w:rFonts w:ascii="Arial" w:hAnsi="Arial" w:cs="Arial"/>
          <w:b/>
          <w:bCs/>
          <w:color w:val="000000"/>
          <w:sz w:val="22"/>
          <w:szCs w:val="22"/>
        </w:rPr>
        <w:t>GSTIN)</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
        <w:gridCol w:w="567"/>
        <w:gridCol w:w="567"/>
        <w:gridCol w:w="567"/>
        <w:gridCol w:w="567"/>
        <w:gridCol w:w="567"/>
        <w:gridCol w:w="567"/>
        <w:gridCol w:w="567"/>
        <w:gridCol w:w="566"/>
        <w:gridCol w:w="566"/>
        <w:gridCol w:w="566"/>
        <w:gridCol w:w="566"/>
        <w:gridCol w:w="566"/>
        <w:gridCol w:w="566"/>
        <w:gridCol w:w="566"/>
        <w:gridCol w:w="566"/>
        <w:gridCol w:w="566"/>
        <w:gridCol w:w="566"/>
      </w:tblGrid>
      <w:tr w:rsidR="005E08A6" w:rsidRPr="00D31C39" w14:paraId="46F7AA46" w14:textId="77777777" w:rsidTr="009C46B4">
        <w:trPr>
          <w:trHeight w:val="560"/>
        </w:trPr>
        <w:tc>
          <w:tcPr>
            <w:tcW w:w="305" w:type="dxa"/>
          </w:tcPr>
          <w:p w14:paraId="5081816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134ED7D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52BB112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6D8DA19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6D7C0B7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4ACFF14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2667003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7" w:type="dxa"/>
          </w:tcPr>
          <w:p w14:paraId="587F066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1C259CE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69FFEFB9"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1A9C8EC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031F65A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668C8CD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3903082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445C323B"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1FFFE384"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36C80FE0"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66" w:type="dxa"/>
          </w:tcPr>
          <w:p w14:paraId="3415E4CF"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264C0770"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b/>
          <w:bCs/>
          <w:caps/>
          <w:color w:val="000000"/>
          <w:sz w:val="22"/>
          <w:szCs w:val="22"/>
        </w:rPr>
      </w:pPr>
    </w:p>
    <w:p w14:paraId="4DC61C84" w14:textId="77777777" w:rsidR="005E08A6" w:rsidRPr="00D31C39" w:rsidRDefault="005E08A6" w:rsidP="00E47FC5">
      <w:pPr>
        <w:tabs>
          <w:tab w:val="left" w:pos="720"/>
          <w:tab w:val="left" w:pos="1440"/>
        </w:tabs>
        <w:autoSpaceDE w:val="0"/>
        <w:autoSpaceDN w:val="0"/>
        <w:adjustRightInd w:val="0"/>
        <w:spacing w:before="120" w:after="120"/>
        <w:ind w:left="1440" w:hanging="1440"/>
        <w:jc w:val="both"/>
        <w:rPr>
          <w:rFonts w:ascii="Arial" w:hAnsi="Arial" w:cs="Arial"/>
          <w:b/>
          <w:bCs/>
          <w:caps/>
          <w:color w:val="000000"/>
          <w:sz w:val="22"/>
          <w:szCs w:val="22"/>
        </w:rPr>
      </w:pPr>
      <w:r w:rsidRPr="00D31C39">
        <w:rPr>
          <w:rFonts w:ascii="Arial" w:hAnsi="Arial" w:cs="Arial"/>
          <w:b/>
          <w:bCs/>
          <w:caps/>
          <w:color w:val="000000"/>
          <w:sz w:val="22"/>
          <w:szCs w:val="22"/>
        </w:rPr>
        <w:t>6.</w:t>
      </w:r>
      <w:r w:rsidRPr="00D31C39">
        <w:rPr>
          <w:rFonts w:ascii="Arial" w:hAnsi="Arial" w:cs="Arial"/>
          <w:b/>
          <w:bCs/>
          <w:caps/>
          <w:color w:val="000000"/>
          <w:sz w:val="22"/>
          <w:szCs w:val="22"/>
        </w:rPr>
        <w:tab/>
        <w:t>E-MAIL Address for Intimation regarding release of payments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
        <w:gridCol w:w="532"/>
        <w:gridCol w:w="532"/>
        <w:gridCol w:w="532"/>
        <w:gridCol w:w="532"/>
        <w:gridCol w:w="532"/>
        <w:gridCol w:w="532"/>
        <w:gridCol w:w="532"/>
        <w:gridCol w:w="532"/>
        <w:gridCol w:w="532"/>
        <w:gridCol w:w="532"/>
        <w:gridCol w:w="532"/>
        <w:gridCol w:w="532"/>
        <w:gridCol w:w="532"/>
        <w:gridCol w:w="532"/>
        <w:gridCol w:w="532"/>
        <w:gridCol w:w="532"/>
        <w:gridCol w:w="532"/>
      </w:tblGrid>
      <w:tr w:rsidR="005E08A6" w:rsidRPr="00D31C39" w14:paraId="5726D183" w14:textId="77777777" w:rsidTr="009C46B4">
        <w:tc>
          <w:tcPr>
            <w:tcW w:w="244" w:type="dxa"/>
          </w:tcPr>
          <w:p w14:paraId="4440E31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085411B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1C37793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1731D22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6D57EB3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60E7C75E"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36D83D1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20AC49F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0C9E3B7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2D5BD038"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364FD09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2F01AE9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6E945F46"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4D180102"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2CEB77E1"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6062B785"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46275FC7"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c>
          <w:tcPr>
            <w:tcW w:w="532" w:type="dxa"/>
          </w:tcPr>
          <w:p w14:paraId="6F9235CC" w14:textId="77777777" w:rsidR="005E08A6" w:rsidRPr="00D31C39" w:rsidRDefault="005E08A6" w:rsidP="009C46B4">
            <w:pPr>
              <w:tabs>
                <w:tab w:val="left" w:pos="720"/>
                <w:tab w:val="left" w:pos="1440"/>
              </w:tabs>
              <w:autoSpaceDE w:val="0"/>
              <w:autoSpaceDN w:val="0"/>
              <w:adjustRightInd w:val="0"/>
              <w:jc w:val="both"/>
              <w:rPr>
                <w:rFonts w:ascii="Arial" w:hAnsi="Arial" w:cs="Arial"/>
                <w:color w:val="000000"/>
                <w:sz w:val="22"/>
                <w:szCs w:val="22"/>
              </w:rPr>
            </w:pPr>
          </w:p>
        </w:tc>
      </w:tr>
    </w:tbl>
    <w:p w14:paraId="074078EB"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p>
    <w:p w14:paraId="4F6B792E"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I/We hereby declare that the particulars given above are correct and complete. If the transaction is delayed or credit is not affected at all for reasons of incomplete or incorrect information, I/We would not hold the Employer responsible.</w:t>
      </w:r>
    </w:p>
    <w:p w14:paraId="6914C12F"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           SIGNATURE</w:t>
      </w:r>
    </w:p>
    <w:p w14:paraId="5C44225B"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DATE</w:t>
      </w:r>
    </w:p>
    <w:p w14:paraId="3CE6E7AF" w14:textId="77777777" w:rsidR="005E08A6" w:rsidRPr="00D31C39" w:rsidRDefault="00AC78FC" w:rsidP="00E47FC5">
      <w:pPr>
        <w:tabs>
          <w:tab w:val="left" w:pos="720"/>
          <w:tab w:val="left" w:pos="1440"/>
        </w:tabs>
        <w:autoSpaceDE w:val="0"/>
        <w:autoSpaceDN w:val="0"/>
        <w:adjustRightInd w:val="0"/>
        <w:spacing w:before="120" w:after="120"/>
        <w:rPr>
          <w:rFonts w:ascii="Arial" w:hAnsi="Arial" w:cs="Arial"/>
          <w:color w:val="000000"/>
          <w:sz w:val="22"/>
          <w:szCs w:val="22"/>
        </w:rPr>
      </w:pPr>
      <w:r>
        <w:rPr>
          <w:noProof/>
          <w:sz w:val="22"/>
          <w:szCs w:val="22"/>
          <w:lang w:val="en-US" w:bidi="hi-IN"/>
        </w:rPr>
        <w:pict w14:anchorId="467DEDBB">
          <v:shapetype id="_x0000_t202" coordsize="21600,21600" o:spt="202" path="m,l,21600r21600,l21600,xe">
            <v:stroke joinstyle="miter"/>
            <v:path gradientshapeok="t" o:connecttype="rect"/>
          </v:shapetype>
          <v:shape id="_x0000_s1026" type="#_x0000_t202" style="position:absolute;margin-left:0;margin-top:6.25pt;width:126pt;height:36pt;z-index:251657728" stroked="f">
            <v:textbox>
              <w:txbxContent>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
                    <w:gridCol w:w="318"/>
                    <w:gridCol w:w="318"/>
                    <w:gridCol w:w="318"/>
                    <w:gridCol w:w="318"/>
                    <w:gridCol w:w="318"/>
                  </w:tblGrid>
                  <w:tr w:rsidR="0007549A" w:rsidRPr="002C2C15" w14:paraId="52573CC7" w14:textId="77777777">
                    <w:tc>
                      <w:tcPr>
                        <w:tcW w:w="318" w:type="dxa"/>
                      </w:tcPr>
                      <w:p w14:paraId="0BB86187"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c>
                      <w:tcPr>
                        <w:tcW w:w="318" w:type="dxa"/>
                      </w:tcPr>
                      <w:p w14:paraId="3B821EC8"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c>
                      <w:tcPr>
                        <w:tcW w:w="318" w:type="dxa"/>
                      </w:tcPr>
                      <w:p w14:paraId="09E3B4FA"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c>
                      <w:tcPr>
                        <w:tcW w:w="318" w:type="dxa"/>
                      </w:tcPr>
                      <w:p w14:paraId="7FA297E2"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c>
                      <w:tcPr>
                        <w:tcW w:w="318" w:type="dxa"/>
                      </w:tcPr>
                      <w:p w14:paraId="1BA9BABB"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c>
                      <w:tcPr>
                        <w:tcW w:w="318" w:type="dxa"/>
                      </w:tcPr>
                      <w:p w14:paraId="596D54B3" w14:textId="77777777" w:rsidR="0007549A" w:rsidRPr="002C2C15" w:rsidRDefault="0007549A" w:rsidP="006539FF">
                        <w:pPr>
                          <w:tabs>
                            <w:tab w:val="left" w:pos="720"/>
                            <w:tab w:val="left" w:pos="1440"/>
                          </w:tabs>
                          <w:autoSpaceDE w:val="0"/>
                          <w:autoSpaceDN w:val="0"/>
                          <w:adjustRightInd w:val="0"/>
                          <w:jc w:val="both"/>
                          <w:rPr>
                            <w:rFonts w:ascii="Arial" w:hAnsi="Arial" w:cs="Arial"/>
                            <w:sz w:val="20"/>
                            <w:szCs w:val="20"/>
                          </w:rPr>
                        </w:pPr>
                      </w:p>
                    </w:tc>
                  </w:tr>
                </w:tbl>
                <w:p w14:paraId="77C391C1" w14:textId="77777777" w:rsidR="0007549A" w:rsidRDefault="0007549A" w:rsidP="00E47FC5"/>
              </w:txbxContent>
            </v:textbox>
          </v:shape>
        </w:pict>
      </w:r>
    </w:p>
    <w:p w14:paraId="0152EA43" w14:textId="77777777" w:rsidR="005E08A6" w:rsidRPr="00D31C39" w:rsidRDefault="005E08A6" w:rsidP="00E47FC5">
      <w:pPr>
        <w:tabs>
          <w:tab w:val="left" w:pos="720"/>
          <w:tab w:val="left" w:pos="1440"/>
        </w:tabs>
        <w:autoSpaceDE w:val="0"/>
        <w:autoSpaceDN w:val="0"/>
        <w:adjustRightInd w:val="0"/>
        <w:spacing w:before="120" w:after="120"/>
        <w:jc w:val="center"/>
        <w:rPr>
          <w:rFonts w:ascii="Arial" w:hAnsi="Arial" w:cs="Arial"/>
          <w:color w:val="000000"/>
          <w:sz w:val="22"/>
          <w:szCs w:val="22"/>
        </w:rPr>
      </w:pPr>
      <w:r w:rsidRPr="00D31C39">
        <w:rPr>
          <w:rFonts w:ascii="Arial" w:hAnsi="Arial" w:cs="Arial"/>
          <w:color w:val="000000"/>
          <w:sz w:val="22"/>
          <w:szCs w:val="22"/>
        </w:rPr>
        <w:t xml:space="preserve">                                                                                       (AUTHORISED SIGNATORY)</w:t>
      </w:r>
    </w:p>
    <w:p w14:paraId="64F1BCF7"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b/>
          <w:bCs/>
          <w:color w:val="000000"/>
          <w:sz w:val="22"/>
          <w:szCs w:val="22"/>
        </w:rPr>
      </w:pP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r>
      <w:r w:rsidRPr="00D31C39">
        <w:rPr>
          <w:rFonts w:ascii="Arial" w:hAnsi="Arial" w:cs="Arial"/>
          <w:b/>
          <w:bCs/>
          <w:color w:val="000000"/>
          <w:sz w:val="22"/>
          <w:szCs w:val="22"/>
        </w:rPr>
        <w:tab/>
        <w:t>Name: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604"/>
        <w:gridCol w:w="604"/>
        <w:gridCol w:w="604"/>
        <w:gridCol w:w="604"/>
        <w:gridCol w:w="604"/>
        <w:gridCol w:w="604"/>
        <w:gridCol w:w="604"/>
        <w:gridCol w:w="604"/>
      </w:tblGrid>
      <w:tr w:rsidR="005E08A6" w:rsidRPr="00D31C39" w14:paraId="45DC7B65" w14:textId="77777777" w:rsidTr="009C46B4">
        <w:trPr>
          <w:trHeight w:val="499"/>
        </w:trPr>
        <w:tc>
          <w:tcPr>
            <w:tcW w:w="604" w:type="dxa"/>
          </w:tcPr>
          <w:p w14:paraId="28EB4B8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65BCC89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16682731"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34B4509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0484061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57E9C53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3E40BA29"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54327A2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2F8614E6"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r w:rsidR="005E08A6" w:rsidRPr="00D31C39" w14:paraId="654542ED" w14:textId="77777777" w:rsidTr="009C46B4">
        <w:trPr>
          <w:trHeight w:val="520"/>
        </w:trPr>
        <w:tc>
          <w:tcPr>
            <w:tcW w:w="604" w:type="dxa"/>
          </w:tcPr>
          <w:p w14:paraId="3676A23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003AE21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6E015836"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44A1FC1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1551CD5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7E4020A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7D32A061"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1A3F9C1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15547CD2"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bl>
    <w:p w14:paraId="2D25789B" w14:textId="77777777" w:rsidR="005E08A6" w:rsidRPr="00D31C39" w:rsidRDefault="005E08A6" w:rsidP="00E47FC5">
      <w:pPr>
        <w:spacing w:before="120" w:after="120"/>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                              OFFICIAL STAMP</w:t>
      </w:r>
    </w:p>
    <w:p w14:paraId="1190AB7A"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b/>
          <w:bCs/>
          <w:color w:val="000000"/>
          <w:sz w:val="22"/>
          <w:szCs w:val="22"/>
        </w:rPr>
        <w:t>BANK CERTIFICATION:</w:t>
      </w:r>
    </w:p>
    <w:p w14:paraId="760F20A3"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It is certified that above mentioned beneficiary holds a bank account no. .............................</w:t>
      </w:r>
    </w:p>
    <w:p w14:paraId="3D640BB2"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with our branch and the Bank particulars mentioned above are correct.</w:t>
      </w:r>
    </w:p>
    <w:p w14:paraId="42217685"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p>
    <w:p w14:paraId="18CC9167"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SIGNATURE</w:t>
      </w:r>
    </w:p>
    <w:p w14:paraId="7AF2E206" w14:textId="77777777" w:rsidR="005E08A6" w:rsidRPr="00D31C39" w:rsidRDefault="005E08A6" w:rsidP="00E47FC5">
      <w:pPr>
        <w:tabs>
          <w:tab w:val="left" w:pos="720"/>
          <w:tab w:val="left" w:pos="1440"/>
        </w:tabs>
        <w:autoSpaceDE w:val="0"/>
        <w:autoSpaceDN w:val="0"/>
        <w:adjustRightInd w:val="0"/>
        <w:spacing w:before="120" w:after="120"/>
        <w:jc w:val="both"/>
        <w:rPr>
          <w:rFonts w:ascii="Arial" w:hAnsi="Arial" w:cs="Arial"/>
          <w:color w:val="000000"/>
          <w:sz w:val="22"/>
          <w:szCs w:val="22"/>
        </w:rPr>
      </w:pPr>
      <w:r w:rsidRPr="00D31C39">
        <w:rPr>
          <w:rFonts w:ascii="Arial" w:hAnsi="Arial" w:cs="Arial"/>
          <w:color w:val="000000"/>
          <w:sz w:val="22"/>
          <w:szCs w:val="22"/>
        </w:rPr>
        <w:t>DATE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
        <w:gridCol w:w="318"/>
        <w:gridCol w:w="318"/>
        <w:gridCol w:w="318"/>
        <w:gridCol w:w="318"/>
        <w:gridCol w:w="318"/>
      </w:tblGrid>
      <w:tr w:rsidR="005E08A6" w:rsidRPr="00D31C39" w14:paraId="78ECFDFC" w14:textId="77777777" w:rsidTr="009C46B4">
        <w:tc>
          <w:tcPr>
            <w:tcW w:w="318" w:type="dxa"/>
          </w:tcPr>
          <w:p w14:paraId="52D5F691"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c>
          <w:tcPr>
            <w:tcW w:w="318" w:type="dxa"/>
          </w:tcPr>
          <w:p w14:paraId="7560F236"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c>
          <w:tcPr>
            <w:tcW w:w="318" w:type="dxa"/>
          </w:tcPr>
          <w:p w14:paraId="23390425"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c>
          <w:tcPr>
            <w:tcW w:w="318" w:type="dxa"/>
          </w:tcPr>
          <w:p w14:paraId="5D60C31A"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c>
          <w:tcPr>
            <w:tcW w:w="318" w:type="dxa"/>
          </w:tcPr>
          <w:p w14:paraId="6429971B"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c>
          <w:tcPr>
            <w:tcW w:w="318" w:type="dxa"/>
          </w:tcPr>
          <w:p w14:paraId="2A96DEC5" w14:textId="77777777" w:rsidR="005E08A6" w:rsidRPr="00D31C39" w:rsidRDefault="005E08A6" w:rsidP="009C46B4">
            <w:pPr>
              <w:tabs>
                <w:tab w:val="left" w:pos="720"/>
                <w:tab w:val="left" w:pos="1440"/>
              </w:tabs>
              <w:autoSpaceDE w:val="0"/>
              <w:autoSpaceDN w:val="0"/>
              <w:adjustRightInd w:val="0"/>
              <w:spacing w:before="120" w:after="120"/>
              <w:jc w:val="both"/>
              <w:rPr>
                <w:rFonts w:ascii="Arial" w:hAnsi="Arial" w:cs="Arial"/>
                <w:color w:val="000000"/>
                <w:sz w:val="22"/>
                <w:szCs w:val="22"/>
              </w:rPr>
            </w:pPr>
          </w:p>
        </w:tc>
      </w:tr>
    </w:tbl>
    <w:p w14:paraId="36D8A542" w14:textId="77777777" w:rsidR="005E08A6" w:rsidRPr="00D31C39" w:rsidRDefault="005E08A6" w:rsidP="00E47FC5">
      <w:pPr>
        <w:tabs>
          <w:tab w:val="left" w:pos="720"/>
          <w:tab w:val="left" w:pos="1440"/>
        </w:tabs>
        <w:autoSpaceDE w:val="0"/>
        <w:autoSpaceDN w:val="0"/>
        <w:adjustRightInd w:val="0"/>
        <w:spacing w:before="120" w:after="120"/>
        <w:jc w:val="center"/>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AUTHORISED SIGNATORY)</w:t>
      </w:r>
    </w:p>
    <w:p w14:paraId="3048A06E" w14:textId="77777777" w:rsidR="005E08A6" w:rsidRPr="00D31C39" w:rsidRDefault="005E08A6" w:rsidP="00E47FC5">
      <w:pPr>
        <w:tabs>
          <w:tab w:val="left" w:pos="720"/>
          <w:tab w:val="left" w:pos="1440"/>
        </w:tabs>
        <w:autoSpaceDE w:val="0"/>
        <w:autoSpaceDN w:val="0"/>
        <w:adjustRightInd w:val="0"/>
        <w:spacing w:before="120" w:after="120"/>
        <w:ind w:left="2160"/>
        <w:rPr>
          <w:rFonts w:ascii="Arial" w:hAnsi="Arial" w:cs="Arial"/>
          <w:color w:val="000000"/>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Authorization </w:t>
      </w:r>
      <w:proofErr w:type="gramStart"/>
      <w:r w:rsidRPr="00D31C39">
        <w:rPr>
          <w:rFonts w:ascii="Arial" w:hAnsi="Arial" w:cs="Arial"/>
          <w:color w:val="000000"/>
          <w:sz w:val="22"/>
          <w:szCs w:val="22"/>
        </w:rPr>
        <w:t>No. :</w:t>
      </w:r>
      <w:proofErr w:type="gramEnd"/>
      <w:r w:rsidRPr="00D31C39">
        <w:rPr>
          <w:rFonts w:ascii="Arial" w:hAnsi="Arial" w:cs="Arial"/>
          <w:color w:val="000000"/>
          <w:sz w:val="22"/>
          <w:szCs w:val="22"/>
        </w:rPr>
        <w:t xml:space="preserve">                               </w:t>
      </w:r>
    </w:p>
    <w:p w14:paraId="6D3F726D" w14:textId="77777777" w:rsidR="005E08A6" w:rsidRPr="00D31C39" w:rsidRDefault="005E08A6" w:rsidP="00E47FC5">
      <w:pPr>
        <w:tabs>
          <w:tab w:val="left" w:pos="720"/>
          <w:tab w:val="left" w:pos="1440"/>
        </w:tabs>
        <w:autoSpaceDE w:val="0"/>
        <w:autoSpaceDN w:val="0"/>
        <w:adjustRightInd w:val="0"/>
        <w:spacing w:before="120" w:after="120"/>
        <w:ind w:left="2160"/>
        <w:rPr>
          <w:rFonts w:ascii="Arial" w:hAnsi="Arial" w:cs="Arial"/>
          <w:color w:val="000000"/>
          <w:sz w:val="22"/>
          <w:szCs w:val="22"/>
        </w:rPr>
      </w:pPr>
      <w:r w:rsidRPr="00D31C39">
        <w:rPr>
          <w:rFonts w:ascii="Arial" w:hAnsi="Arial" w:cs="Arial"/>
          <w:b/>
          <w:bCs/>
          <w:color w:val="000000"/>
          <w:sz w:val="22"/>
          <w:szCs w:val="22"/>
        </w:rPr>
        <w:t>Name: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604"/>
        <w:gridCol w:w="604"/>
        <w:gridCol w:w="604"/>
        <w:gridCol w:w="604"/>
        <w:gridCol w:w="604"/>
        <w:gridCol w:w="604"/>
        <w:gridCol w:w="604"/>
        <w:gridCol w:w="604"/>
      </w:tblGrid>
      <w:tr w:rsidR="005E08A6" w:rsidRPr="00D31C39" w14:paraId="653D1E9C" w14:textId="77777777" w:rsidTr="009C46B4">
        <w:trPr>
          <w:trHeight w:val="509"/>
        </w:trPr>
        <w:tc>
          <w:tcPr>
            <w:tcW w:w="604" w:type="dxa"/>
          </w:tcPr>
          <w:p w14:paraId="3615B0F7"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7932C6D3"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2C02775A"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75A98458"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03471D3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5A3829D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37A9B75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04EB186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4A136601"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r w:rsidR="005E08A6" w:rsidRPr="00D31C39" w14:paraId="0BC332B6" w14:textId="77777777" w:rsidTr="009C46B4">
        <w:trPr>
          <w:trHeight w:val="530"/>
        </w:trPr>
        <w:tc>
          <w:tcPr>
            <w:tcW w:w="604" w:type="dxa"/>
          </w:tcPr>
          <w:p w14:paraId="74CC363D"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5949ADC2"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7A9BBF05"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43FC10F6"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382387C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461DCCE4"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004A259E"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3791C942"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c>
          <w:tcPr>
            <w:tcW w:w="604" w:type="dxa"/>
          </w:tcPr>
          <w:p w14:paraId="6EE2BEEB" w14:textId="77777777" w:rsidR="005E08A6" w:rsidRPr="00D31C39" w:rsidRDefault="005E08A6" w:rsidP="009C46B4">
            <w:pPr>
              <w:tabs>
                <w:tab w:val="left" w:pos="720"/>
                <w:tab w:val="left" w:pos="1440"/>
              </w:tabs>
              <w:autoSpaceDE w:val="0"/>
              <w:autoSpaceDN w:val="0"/>
              <w:adjustRightInd w:val="0"/>
              <w:jc w:val="both"/>
              <w:rPr>
                <w:rFonts w:ascii="Arial" w:hAnsi="Arial" w:cs="Arial"/>
                <w:b/>
                <w:bCs/>
                <w:color w:val="000000"/>
                <w:sz w:val="22"/>
                <w:szCs w:val="22"/>
              </w:rPr>
            </w:pPr>
          </w:p>
        </w:tc>
      </w:tr>
    </w:tbl>
    <w:p w14:paraId="5A7D34FA" w14:textId="77777777" w:rsidR="005E08A6" w:rsidRPr="00D31C39" w:rsidRDefault="005E08A6" w:rsidP="00E47FC5">
      <w:pPr>
        <w:spacing w:before="120" w:after="120"/>
        <w:rPr>
          <w:sz w:val="22"/>
          <w:szCs w:val="22"/>
        </w:rPr>
      </w:pP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r>
      <w:r w:rsidRPr="00D31C39">
        <w:rPr>
          <w:rFonts w:ascii="Arial" w:hAnsi="Arial" w:cs="Arial"/>
          <w:color w:val="000000"/>
          <w:sz w:val="22"/>
          <w:szCs w:val="22"/>
        </w:rPr>
        <w:tab/>
        <w:t xml:space="preserve">      OFFICIAL STAMP</w:t>
      </w:r>
    </w:p>
    <w:p w14:paraId="106631E4" w14:textId="77777777" w:rsidR="005E08A6" w:rsidRPr="00D31C39" w:rsidRDefault="005E08A6" w:rsidP="00E12932">
      <w:pPr>
        <w:tabs>
          <w:tab w:val="left" w:pos="720"/>
          <w:tab w:val="left" w:pos="1440"/>
          <w:tab w:val="left" w:pos="5040"/>
          <w:tab w:val="left" w:pos="7425"/>
          <w:tab w:val="right" w:pos="9360"/>
        </w:tabs>
        <w:autoSpaceDE w:val="0"/>
        <w:autoSpaceDN w:val="0"/>
        <w:adjustRightInd w:val="0"/>
        <w:ind w:left="720" w:hanging="720"/>
        <w:jc w:val="center"/>
        <w:rPr>
          <w:rFonts w:ascii="Arial" w:hAnsi="Arial" w:cs="Arial"/>
          <w:b/>
          <w:bCs/>
          <w:color w:val="000000"/>
          <w:sz w:val="22"/>
          <w:szCs w:val="22"/>
        </w:rPr>
      </w:pPr>
    </w:p>
    <w:p w14:paraId="3B94ADDA" w14:textId="77777777" w:rsidR="00EF180E" w:rsidRPr="00D31C39" w:rsidRDefault="00EF180E" w:rsidP="00EF180E">
      <w:pPr>
        <w:tabs>
          <w:tab w:val="left" w:pos="1440"/>
          <w:tab w:val="left" w:pos="2160"/>
          <w:tab w:val="left" w:pos="432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lastRenderedPageBreak/>
        <w:t>ATTACHMENT - 12</w:t>
      </w:r>
    </w:p>
    <w:p w14:paraId="51DE5C9C" w14:textId="77777777" w:rsidR="00EF180E" w:rsidRPr="00D31C39" w:rsidRDefault="00EF180E" w:rsidP="00EF180E">
      <w:pPr>
        <w:tabs>
          <w:tab w:val="left" w:pos="720"/>
          <w:tab w:val="left" w:pos="1440"/>
          <w:tab w:val="left" w:pos="5040"/>
          <w:tab w:val="left" w:pos="7425"/>
          <w:tab w:val="right" w:pos="9360"/>
        </w:tabs>
        <w:autoSpaceDE w:val="0"/>
        <w:autoSpaceDN w:val="0"/>
        <w:adjustRightInd w:val="0"/>
        <w:ind w:left="720" w:hanging="720"/>
        <w:jc w:val="right"/>
        <w:rPr>
          <w:rFonts w:ascii="Arial" w:hAnsi="Arial" w:cs="Arial"/>
          <w:b/>
          <w:bCs/>
          <w:color w:val="000000"/>
          <w:sz w:val="22"/>
          <w:szCs w:val="22"/>
        </w:rPr>
      </w:pPr>
      <w:r w:rsidRPr="00D31C39">
        <w:rPr>
          <w:rFonts w:ascii="Arial" w:hAnsi="Arial" w:cs="Arial"/>
          <w:b/>
          <w:bCs/>
          <w:color w:val="000000"/>
          <w:sz w:val="22"/>
          <w:szCs w:val="22"/>
        </w:rPr>
        <w:t>Page 1 of 6</w:t>
      </w:r>
    </w:p>
    <w:p w14:paraId="5A93B366" w14:textId="77777777" w:rsidR="00383DF5" w:rsidRDefault="00383DF5" w:rsidP="00581741">
      <w:pPr>
        <w:rPr>
          <w:rFonts w:ascii="Arial" w:hAnsi="Arial" w:cs="Arial"/>
        </w:rPr>
      </w:pPr>
    </w:p>
    <w:p w14:paraId="6F562B04" w14:textId="77777777" w:rsidR="00383DF5" w:rsidRDefault="00383DF5" w:rsidP="00581741">
      <w:pPr>
        <w:rPr>
          <w:rFonts w:ascii="Arial" w:hAnsi="Arial" w:cs="Arial"/>
        </w:rPr>
      </w:pPr>
    </w:p>
    <w:p w14:paraId="57BD25EC" w14:textId="77777777" w:rsidR="00383DF5" w:rsidRDefault="00383DF5" w:rsidP="00581741">
      <w:pPr>
        <w:rPr>
          <w:rFonts w:ascii="Arial" w:hAnsi="Arial" w:cs="Arial"/>
        </w:rPr>
      </w:pPr>
    </w:p>
    <w:p w14:paraId="0E64B71D" w14:textId="77777777" w:rsidR="00383DF5" w:rsidRDefault="00383DF5" w:rsidP="00581741">
      <w:pPr>
        <w:rPr>
          <w:rFonts w:ascii="Arial" w:hAnsi="Arial" w:cs="Arial"/>
        </w:rPr>
      </w:pPr>
    </w:p>
    <w:p w14:paraId="48D187FC" w14:textId="77777777" w:rsidR="00383DF5" w:rsidRDefault="00383DF5" w:rsidP="00581741">
      <w:pPr>
        <w:rPr>
          <w:rFonts w:ascii="Arial" w:hAnsi="Arial" w:cs="Arial"/>
        </w:rPr>
      </w:pPr>
    </w:p>
    <w:p w14:paraId="295AAE15" w14:textId="77777777" w:rsidR="00383DF5" w:rsidRDefault="00383DF5" w:rsidP="00581741">
      <w:pPr>
        <w:rPr>
          <w:rFonts w:ascii="Arial" w:hAnsi="Arial" w:cs="Arial"/>
        </w:rPr>
      </w:pPr>
    </w:p>
    <w:p w14:paraId="16D525D0" w14:textId="77777777" w:rsidR="00581741" w:rsidRDefault="00383DF5" w:rsidP="00383DF5">
      <w:pPr>
        <w:jc w:val="center"/>
        <w:rPr>
          <w:rFonts w:ascii="Arial" w:hAnsi="Arial" w:cs="Arial"/>
        </w:rPr>
      </w:pPr>
      <w:r w:rsidRPr="00383DF5">
        <w:rPr>
          <w:rFonts w:ascii="Arial" w:hAnsi="Arial" w:cs="Arial"/>
          <w:highlight w:val="yellow"/>
        </w:rPr>
        <w:t>- Please refer Attachment-12 attached separately (Pre-signed by Employer) -</w:t>
      </w:r>
    </w:p>
    <w:p w14:paraId="0A18494C" w14:textId="77777777" w:rsidR="007D719C" w:rsidRPr="00D31C39" w:rsidRDefault="00581741" w:rsidP="007D719C">
      <w:pPr>
        <w:tabs>
          <w:tab w:val="left" w:pos="1080"/>
          <w:tab w:val="left" w:pos="1800"/>
          <w:tab w:val="left" w:pos="4320"/>
          <w:tab w:val="left" w:pos="5040"/>
        </w:tabs>
        <w:ind w:left="1080" w:hanging="1080"/>
        <w:jc w:val="right"/>
        <w:rPr>
          <w:rFonts w:ascii="Arial" w:hAnsi="Arial" w:cs="Arial"/>
          <w:b/>
          <w:bCs/>
          <w:color w:val="000000"/>
          <w:sz w:val="22"/>
          <w:szCs w:val="22"/>
        </w:rPr>
      </w:pPr>
      <w:r>
        <w:rPr>
          <w:rFonts w:ascii="Arial" w:hAnsi="Arial" w:cs="Arial"/>
          <w:b/>
          <w:bCs/>
          <w:color w:val="000000"/>
          <w:sz w:val="22"/>
          <w:szCs w:val="22"/>
        </w:rPr>
        <w:br w:type="page"/>
      </w:r>
      <w:r w:rsidR="007D719C" w:rsidRPr="00D31C39">
        <w:rPr>
          <w:rFonts w:ascii="Arial" w:hAnsi="Arial" w:cs="Arial"/>
          <w:b/>
          <w:bCs/>
          <w:color w:val="000000"/>
          <w:sz w:val="22"/>
          <w:szCs w:val="22"/>
        </w:rPr>
        <w:lastRenderedPageBreak/>
        <w:t>ATTACHMENT - 13</w:t>
      </w:r>
    </w:p>
    <w:p w14:paraId="60C0ACF1" w14:textId="77777777" w:rsidR="007D719C" w:rsidRPr="00D31C39" w:rsidRDefault="007D719C" w:rsidP="007D719C">
      <w:pPr>
        <w:tabs>
          <w:tab w:val="left" w:pos="1080"/>
          <w:tab w:val="left" w:pos="1800"/>
          <w:tab w:val="left" w:pos="4320"/>
          <w:tab w:val="left" w:pos="5040"/>
        </w:tabs>
        <w:ind w:left="1080" w:hanging="1080"/>
        <w:jc w:val="right"/>
        <w:rPr>
          <w:rFonts w:ascii="Arial" w:hAnsi="Arial" w:cs="Arial"/>
          <w:b/>
          <w:bCs/>
          <w:color w:val="000000"/>
          <w:sz w:val="22"/>
          <w:szCs w:val="22"/>
        </w:rPr>
      </w:pPr>
      <w:r w:rsidRPr="00D31C39">
        <w:rPr>
          <w:rFonts w:ascii="Arial" w:hAnsi="Arial" w:cs="Arial"/>
          <w:b/>
          <w:bCs/>
          <w:color w:val="000000"/>
          <w:sz w:val="22"/>
          <w:szCs w:val="22"/>
        </w:rPr>
        <w:t>Page 1 of 1</w:t>
      </w:r>
    </w:p>
    <w:p w14:paraId="5AB78C90" w14:textId="77777777" w:rsidR="007D719C" w:rsidRPr="00D31C39" w:rsidRDefault="007D719C" w:rsidP="007D719C">
      <w:pPr>
        <w:tabs>
          <w:tab w:val="left" w:pos="1440"/>
          <w:tab w:val="left" w:pos="2160"/>
          <w:tab w:val="left" w:pos="4320"/>
        </w:tabs>
        <w:autoSpaceDE w:val="0"/>
        <w:autoSpaceDN w:val="0"/>
        <w:adjustRightInd w:val="0"/>
        <w:ind w:left="720" w:hanging="720"/>
        <w:rPr>
          <w:rFonts w:ascii="Arial" w:hAnsi="Arial" w:cs="Arial"/>
          <w:spacing w:val="15"/>
          <w:sz w:val="22"/>
          <w:szCs w:val="22"/>
        </w:rPr>
      </w:pPr>
    </w:p>
    <w:p w14:paraId="4E98698C"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4815F5A7"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aps/>
          <w:color w:val="000000"/>
          <w:sz w:val="22"/>
          <w:szCs w:val="22"/>
          <w:lang w:val="en-US"/>
        </w:rPr>
      </w:pPr>
    </w:p>
    <w:p w14:paraId="0D7DE0B0"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31216B52"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6A1F0925"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43AEC0E9" w14:textId="77777777" w:rsidR="007D719C" w:rsidRPr="00D31C39" w:rsidRDefault="007D719C" w:rsidP="007D719C">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222B76C6" w14:textId="77777777" w:rsidR="007D719C" w:rsidRPr="00D31C39" w:rsidRDefault="007D719C" w:rsidP="007D719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78785262" w14:textId="77777777" w:rsidR="007D719C" w:rsidRPr="00D31C39" w:rsidRDefault="007D719C" w:rsidP="007D719C">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3AFD6C3E" w14:textId="77777777" w:rsidR="007D719C" w:rsidRPr="00D31C39" w:rsidRDefault="007D719C" w:rsidP="007D719C">
      <w:pPr>
        <w:tabs>
          <w:tab w:val="left" w:pos="1440"/>
          <w:tab w:val="left" w:pos="2160"/>
          <w:tab w:val="left" w:pos="4320"/>
        </w:tabs>
        <w:autoSpaceDE w:val="0"/>
        <w:autoSpaceDN w:val="0"/>
        <w:adjustRightInd w:val="0"/>
        <w:ind w:left="2160" w:hanging="2160"/>
        <w:jc w:val="center"/>
        <w:rPr>
          <w:rFonts w:ascii="Arial" w:hAnsi="Arial" w:cs="Arial"/>
          <w:b/>
          <w:bCs/>
          <w:caps/>
          <w:spacing w:val="15"/>
          <w:sz w:val="22"/>
          <w:szCs w:val="22"/>
        </w:rPr>
      </w:pPr>
    </w:p>
    <w:p w14:paraId="272E5D11" w14:textId="77777777" w:rsidR="007D719C" w:rsidRPr="00D31C39" w:rsidRDefault="007D719C" w:rsidP="007D719C">
      <w:pPr>
        <w:tabs>
          <w:tab w:val="left" w:pos="1440"/>
          <w:tab w:val="left" w:pos="2160"/>
          <w:tab w:val="left" w:pos="4320"/>
        </w:tabs>
        <w:autoSpaceDE w:val="0"/>
        <w:autoSpaceDN w:val="0"/>
        <w:adjustRightInd w:val="0"/>
        <w:jc w:val="center"/>
        <w:rPr>
          <w:rFonts w:ascii="Arial" w:hAnsi="Arial" w:cs="Arial"/>
          <w:b/>
          <w:bCs/>
          <w:spacing w:val="15"/>
          <w:sz w:val="22"/>
          <w:szCs w:val="22"/>
        </w:rPr>
      </w:pPr>
      <w:r w:rsidRPr="00D31C39">
        <w:rPr>
          <w:rFonts w:ascii="Arial" w:hAnsi="Arial" w:cs="Arial"/>
          <w:b/>
          <w:bCs/>
          <w:spacing w:val="15"/>
          <w:sz w:val="22"/>
          <w:szCs w:val="22"/>
        </w:rPr>
        <w:t>(Information regarding Safety Management)</w:t>
      </w:r>
    </w:p>
    <w:p w14:paraId="38B52726" w14:textId="77777777" w:rsidR="007D719C" w:rsidRPr="00D31C39" w:rsidRDefault="007D719C" w:rsidP="007D719C">
      <w:pPr>
        <w:tabs>
          <w:tab w:val="left" w:pos="1440"/>
          <w:tab w:val="left" w:pos="2160"/>
          <w:tab w:val="left" w:pos="4320"/>
        </w:tabs>
        <w:autoSpaceDE w:val="0"/>
        <w:autoSpaceDN w:val="0"/>
        <w:adjustRightInd w:val="0"/>
        <w:jc w:val="center"/>
        <w:rPr>
          <w:rFonts w:ascii="Arial" w:hAnsi="Arial" w:cs="Arial"/>
          <w:b/>
          <w:bCs/>
          <w:spacing w:val="15"/>
          <w:sz w:val="22"/>
          <w:szCs w:val="22"/>
        </w:rPr>
      </w:pPr>
    </w:p>
    <w:p w14:paraId="18ABABB5" w14:textId="77777777" w:rsidR="007D719C" w:rsidRPr="00D31C39" w:rsidRDefault="007D719C" w:rsidP="007D719C">
      <w:pPr>
        <w:tabs>
          <w:tab w:val="left" w:pos="720"/>
          <w:tab w:val="left" w:pos="1440"/>
          <w:tab w:val="left" w:pos="4320"/>
          <w:tab w:val="left" w:pos="5040"/>
        </w:tabs>
        <w:autoSpaceDE w:val="0"/>
        <w:autoSpaceDN w:val="0"/>
        <w:adjustRightInd w:val="0"/>
        <w:rPr>
          <w:rFonts w:ascii="Arial" w:hAnsi="Arial" w:cs="Arial"/>
          <w:sz w:val="22"/>
          <w:szCs w:val="22"/>
        </w:rPr>
      </w:pPr>
      <w:r w:rsidRPr="00D31C39">
        <w:rPr>
          <w:rFonts w:ascii="Arial" w:hAnsi="Arial" w:cs="Arial"/>
          <w:sz w:val="22"/>
          <w:szCs w:val="22"/>
        </w:rPr>
        <w:t xml:space="preserve">Bidder's Name and </w:t>
      </w:r>
      <w:proofErr w:type="gramStart"/>
      <w:r w:rsidRPr="00D31C39">
        <w:rPr>
          <w:rFonts w:ascii="Arial" w:hAnsi="Arial" w:cs="Arial"/>
          <w:sz w:val="22"/>
          <w:szCs w:val="22"/>
        </w:rPr>
        <w:t>Address :</w:t>
      </w:r>
      <w:proofErr w:type="gramEnd"/>
      <w:r w:rsidRPr="00D31C39">
        <w:rPr>
          <w:rFonts w:ascii="Arial" w:hAnsi="Arial" w:cs="Arial"/>
          <w:sz w:val="22"/>
          <w:szCs w:val="22"/>
        </w:rPr>
        <w:tab/>
      </w:r>
      <w:r w:rsidRPr="00D31C39">
        <w:rPr>
          <w:rFonts w:ascii="Arial" w:hAnsi="Arial" w:cs="Arial"/>
          <w:sz w:val="22"/>
          <w:szCs w:val="22"/>
        </w:rPr>
        <w:tab/>
      </w:r>
      <w:r w:rsidRPr="00D31C39">
        <w:rPr>
          <w:rFonts w:ascii="Arial" w:hAnsi="Arial" w:cs="Arial"/>
          <w:sz w:val="22"/>
          <w:szCs w:val="22"/>
        </w:rPr>
        <w:tab/>
        <w:t>To</w:t>
      </w:r>
    </w:p>
    <w:p w14:paraId="7524ABA3" w14:textId="77777777" w:rsidR="0020106C" w:rsidRPr="00DA6497" w:rsidRDefault="0020106C" w:rsidP="0020106C">
      <w:pPr>
        <w:ind w:firstLine="5954"/>
        <w:jc w:val="both"/>
        <w:rPr>
          <w:rFonts w:ascii="Arial" w:hAnsi="Arial"/>
          <w:sz w:val="22"/>
          <w:szCs w:val="22"/>
          <w:lang w:val="en-US"/>
        </w:rPr>
      </w:pPr>
      <w:r w:rsidRPr="00DA6497">
        <w:rPr>
          <w:rFonts w:ascii="Arial" w:hAnsi="Arial"/>
          <w:sz w:val="22"/>
          <w:szCs w:val="22"/>
          <w:lang w:val="en-US"/>
        </w:rPr>
        <w:t>Central Procurement Group</w:t>
      </w:r>
    </w:p>
    <w:p w14:paraId="1AD98B00" w14:textId="77777777" w:rsidR="0020106C" w:rsidRPr="00DA6497" w:rsidRDefault="0020106C" w:rsidP="0020106C">
      <w:pPr>
        <w:ind w:firstLine="5954"/>
        <w:jc w:val="both"/>
        <w:rPr>
          <w:rFonts w:ascii="Arial" w:hAnsi="Arial"/>
          <w:sz w:val="22"/>
          <w:szCs w:val="22"/>
          <w:lang w:val="en-US"/>
        </w:rPr>
      </w:pPr>
      <w:r w:rsidRPr="00DA6497">
        <w:rPr>
          <w:rFonts w:ascii="Arial" w:hAnsi="Arial"/>
          <w:sz w:val="22"/>
          <w:szCs w:val="22"/>
          <w:lang w:val="en-US"/>
        </w:rPr>
        <w:t xml:space="preserve">NTPC Ltd., </w:t>
      </w:r>
    </w:p>
    <w:p w14:paraId="26B63014" w14:textId="77777777" w:rsidR="0020106C" w:rsidRPr="00DA6497" w:rsidRDefault="0020106C" w:rsidP="0020106C">
      <w:pPr>
        <w:ind w:firstLine="5954"/>
        <w:jc w:val="both"/>
        <w:rPr>
          <w:rFonts w:ascii="Arial" w:hAnsi="Arial"/>
          <w:sz w:val="22"/>
          <w:szCs w:val="22"/>
          <w:lang w:val="en-US"/>
        </w:rPr>
      </w:pPr>
      <w:r w:rsidRPr="00DA6497">
        <w:rPr>
          <w:rFonts w:ascii="Arial" w:hAnsi="Arial"/>
          <w:sz w:val="22"/>
          <w:szCs w:val="22"/>
          <w:lang w:val="en-US"/>
        </w:rPr>
        <w:t>Plot No. 87, Sector-24, Atal Nagar</w:t>
      </w:r>
    </w:p>
    <w:p w14:paraId="365F4822" w14:textId="77777777" w:rsidR="0020106C" w:rsidRPr="00DA6497" w:rsidRDefault="0020106C" w:rsidP="0020106C">
      <w:pPr>
        <w:ind w:firstLine="5954"/>
        <w:jc w:val="both"/>
        <w:rPr>
          <w:rFonts w:ascii="Arial" w:hAnsi="Arial"/>
          <w:b/>
          <w:bCs/>
          <w:sz w:val="22"/>
          <w:szCs w:val="22"/>
          <w:lang w:val="en-US"/>
        </w:rPr>
      </w:pPr>
      <w:r w:rsidRPr="00DA6497">
        <w:rPr>
          <w:rFonts w:ascii="Arial" w:hAnsi="Arial"/>
          <w:sz w:val="22"/>
          <w:szCs w:val="22"/>
          <w:lang w:val="en-US"/>
        </w:rPr>
        <w:t>Nava Raipur, Raipur, Chhattisgarh - 492018</w:t>
      </w:r>
    </w:p>
    <w:p w14:paraId="46E157CF" w14:textId="77777777" w:rsidR="007D719C" w:rsidRPr="00D31C39" w:rsidRDefault="007D719C" w:rsidP="005654CC">
      <w:pPr>
        <w:tabs>
          <w:tab w:val="left" w:pos="720"/>
          <w:tab w:val="left" w:pos="1440"/>
          <w:tab w:val="left" w:pos="4320"/>
          <w:tab w:val="left" w:pos="5040"/>
        </w:tabs>
        <w:autoSpaceDE w:val="0"/>
        <w:autoSpaceDN w:val="0"/>
        <w:adjustRightInd w:val="0"/>
        <w:rPr>
          <w:rFonts w:ascii="Arial" w:hAnsi="Arial" w:cs="Arial"/>
          <w:spacing w:val="15"/>
          <w:sz w:val="22"/>
          <w:szCs w:val="22"/>
        </w:rPr>
      </w:pPr>
    </w:p>
    <w:p w14:paraId="4DF2752B" w14:textId="77777777" w:rsidR="007D719C" w:rsidRPr="00D31C39" w:rsidRDefault="007D719C" w:rsidP="007D719C">
      <w:pPr>
        <w:tabs>
          <w:tab w:val="left" w:pos="1440"/>
          <w:tab w:val="left" w:pos="2160"/>
          <w:tab w:val="left" w:pos="4320"/>
        </w:tabs>
        <w:autoSpaceDE w:val="0"/>
        <w:autoSpaceDN w:val="0"/>
        <w:adjustRightInd w:val="0"/>
        <w:ind w:left="720" w:hanging="720"/>
        <w:rPr>
          <w:rFonts w:ascii="Arial" w:hAnsi="Arial" w:cs="Arial"/>
          <w:spacing w:val="15"/>
          <w:sz w:val="22"/>
          <w:szCs w:val="22"/>
        </w:rPr>
      </w:pPr>
    </w:p>
    <w:p w14:paraId="6985CBB5" w14:textId="77777777" w:rsidR="007D719C" w:rsidRPr="00D31C39" w:rsidRDefault="007D719C" w:rsidP="007D719C">
      <w:pPr>
        <w:tabs>
          <w:tab w:val="left" w:pos="1440"/>
          <w:tab w:val="left" w:pos="2160"/>
          <w:tab w:val="left" w:pos="4320"/>
        </w:tabs>
        <w:autoSpaceDE w:val="0"/>
        <w:autoSpaceDN w:val="0"/>
        <w:adjustRightInd w:val="0"/>
        <w:ind w:left="720" w:hanging="720"/>
        <w:rPr>
          <w:rFonts w:ascii="Arial" w:hAnsi="Arial" w:cs="Arial"/>
          <w:spacing w:val="15"/>
          <w:sz w:val="22"/>
          <w:szCs w:val="22"/>
        </w:rPr>
      </w:pPr>
      <w:r w:rsidRPr="00D31C39">
        <w:rPr>
          <w:rFonts w:ascii="Arial" w:hAnsi="Arial" w:cs="Arial"/>
          <w:spacing w:val="15"/>
          <w:sz w:val="22"/>
          <w:szCs w:val="22"/>
        </w:rPr>
        <w:t>Dear Sirs,</w:t>
      </w:r>
    </w:p>
    <w:p w14:paraId="4CE4DDD5" w14:textId="77777777" w:rsidR="007D719C" w:rsidRPr="00D31C39" w:rsidRDefault="007D719C" w:rsidP="007D719C">
      <w:pPr>
        <w:tabs>
          <w:tab w:val="left" w:pos="1440"/>
          <w:tab w:val="left" w:pos="2160"/>
          <w:tab w:val="left" w:pos="4320"/>
        </w:tabs>
        <w:autoSpaceDE w:val="0"/>
        <w:autoSpaceDN w:val="0"/>
        <w:adjustRightInd w:val="0"/>
        <w:ind w:left="720" w:hanging="720"/>
        <w:rPr>
          <w:rFonts w:ascii="Arial" w:hAnsi="Arial" w:cs="Arial"/>
          <w:spacing w:val="15"/>
          <w:sz w:val="22"/>
          <w:szCs w:val="22"/>
        </w:rPr>
      </w:pPr>
    </w:p>
    <w:p w14:paraId="031F109F"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 xml:space="preserve">We have read the provisions pertaining to Safety and hereby undertake to comply all the provisions of Bidding Documents in this regard. </w:t>
      </w:r>
    </w:p>
    <w:p w14:paraId="59CD47E0"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p>
    <w:p w14:paraId="334B4B59"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 xml:space="preserve">We hereby confirm that all the measures to ensure highest level of Safety during execution at Site shall be taken by us. </w:t>
      </w:r>
    </w:p>
    <w:p w14:paraId="6A96602F"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p>
    <w:p w14:paraId="25F4D686"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 xml:space="preserve">Further, in terms of the provisions of </w:t>
      </w:r>
      <w:proofErr w:type="spellStart"/>
      <w:r w:rsidRPr="00D31C39">
        <w:rPr>
          <w:rFonts w:ascii="Arial" w:hAnsi="Arial" w:cs="Arial"/>
          <w:spacing w:val="15"/>
          <w:sz w:val="22"/>
          <w:szCs w:val="22"/>
        </w:rPr>
        <w:t>of</w:t>
      </w:r>
      <w:proofErr w:type="spellEnd"/>
      <w:r w:rsidRPr="00D31C39">
        <w:rPr>
          <w:rFonts w:ascii="Arial" w:hAnsi="Arial" w:cs="Arial"/>
          <w:spacing w:val="15"/>
          <w:sz w:val="22"/>
          <w:szCs w:val="22"/>
        </w:rPr>
        <w:t xml:space="preserve"> Bidding Documents, a proposed “Safety Plan” is attached herewith as Appendix-I to this Attachment.</w:t>
      </w:r>
    </w:p>
    <w:p w14:paraId="3CD6984A"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p>
    <w:p w14:paraId="0F9D1EE9" w14:textId="77777777" w:rsidR="007D719C" w:rsidRPr="00D31C39" w:rsidRDefault="007D719C" w:rsidP="007D719C">
      <w:pPr>
        <w:tabs>
          <w:tab w:val="left" w:pos="1440"/>
          <w:tab w:val="left" w:pos="2160"/>
          <w:tab w:val="left" w:pos="4320"/>
        </w:tabs>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w:t>
      </w:r>
    </w:p>
    <w:p w14:paraId="19B783D3" w14:textId="77777777" w:rsidR="007D719C" w:rsidRPr="00D31C39" w:rsidRDefault="007D719C" w:rsidP="007D719C">
      <w:pPr>
        <w:spacing w:line="256" w:lineRule="auto"/>
        <w:ind w:left="1140"/>
        <w:contextualSpacing/>
        <w:rPr>
          <w:rFonts w:ascii="Arial" w:hAnsi="Arial" w:cs="Arial"/>
          <w:sz w:val="22"/>
          <w:szCs w:val="22"/>
        </w:rPr>
      </w:pPr>
    </w:p>
    <w:p w14:paraId="3048EB74" w14:textId="77777777" w:rsidR="007D719C" w:rsidRPr="00D31C39" w:rsidRDefault="007D719C" w:rsidP="007D719C">
      <w:pPr>
        <w:spacing w:line="256" w:lineRule="auto"/>
        <w:ind w:left="1140"/>
        <w:contextualSpacing/>
        <w:rPr>
          <w:rFonts w:ascii="Arial" w:hAnsi="Arial" w:cs="Arial"/>
          <w:sz w:val="22"/>
          <w:szCs w:val="22"/>
        </w:rPr>
      </w:pPr>
    </w:p>
    <w:p w14:paraId="787D84A6" w14:textId="77777777" w:rsidR="007D719C" w:rsidRPr="00D31C39" w:rsidRDefault="007D719C" w:rsidP="007D719C">
      <w:pPr>
        <w:spacing w:line="256" w:lineRule="auto"/>
        <w:ind w:left="1140"/>
        <w:contextualSpacing/>
        <w:rPr>
          <w:rFonts w:ascii="Arial" w:hAnsi="Arial" w:cs="Arial"/>
          <w:sz w:val="22"/>
          <w:szCs w:val="22"/>
        </w:rPr>
      </w:pPr>
    </w:p>
    <w:p w14:paraId="0256C766" w14:textId="77777777" w:rsidR="007D719C" w:rsidRPr="00D31C39" w:rsidRDefault="007D719C" w:rsidP="007D719C">
      <w:pPr>
        <w:spacing w:line="256" w:lineRule="auto"/>
        <w:ind w:left="1140"/>
        <w:contextualSpacing/>
        <w:rPr>
          <w:rFonts w:ascii="Arial" w:hAnsi="Arial" w:cs="Arial"/>
          <w:sz w:val="22"/>
          <w:szCs w:val="22"/>
        </w:rPr>
      </w:pPr>
    </w:p>
    <w:p w14:paraId="562C4788" w14:textId="77777777" w:rsidR="007D719C" w:rsidRPr="00D31C39" w:rsidRDefault="007D719C" w:rsidP="007D719C">
      <w:pPr>
        <w:spacing w:line="256" w:lineRule="auto"/>
        <w:ind w:left="1140"/>
        <w:contextualSpacing/>
        <w:rPr>
          <w:rFonts w:ascii="Arial" w:hAnsi="Arial" w:cs="Arial"/>
          <w:sz w:val="22"/>
          <w:szCs w:val="22"/>
        </w:rPr>
      </w:pPr>
    </w:p>
    <w:p w14:paraId="7BC0FE14" w14:textId="77777777" w:rsidR="007D719C" w:rsidRPr="00D31C39" w:rsidRDefault="007D719C" w:rsidP="007D719C">
      <w:pPr>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w:t>
      </w:r>
    </w:p>
    <w:p w14:paraId="35E035A9" w14:textId="77777777" w:rsidR="007D719C" w:rsidRPr="00D31C39" w:rsidRDefault="007D719C" w:rsidP="007D719C">
      <w:pPr>
        <w:tabs>
          <w:tab w:val="left" w:pos="4320"/>
        </w:tabs>
        <w:autoSpaceDE w:val="0"/>
        <w:autoSpaceDN w:val="0"/>
        <w:adjustRightInd w:val="0"/>
        <w:jc w:val="both"/>
        <w:rPr>
          <w:rFonts w:ascii="Arial" w:hAnsi="Arial" w:cs="Arial"/>
          <w:spacing w:val="15"/>
          <w:sz w:val="22"/>
          <w:szCs w:val="22"/>
        </w:rPr>
      </w:pPr>
    </w:p>
    <w:p w14:paraId="7577598D" w14:textId="77777777" w:rsidR="007D719C" w:rsidRPr="00D31C39" w:rsidRDefault="007D719C" w:rsidP="007D719C">
      <w:pPr>
        <w:tabs>
          <w:tab w:val="left" w:pos="4320"/>
        </w:tabs>
        <w:autoSpaceDE w:val="0"/>
        <w:autoSpaceDN w:val="0"/>
        <w:adjustRightInd w:val="0"/>
        <w:jc w:val="both"/>
        <w:rPr>
          <w:rFonts w:ascii="Arial" w:hAnsi="Arial" w:cs="Arial"/>
          <w:spacing w:val="15"/>
          <w:sz w:val="22"/>
          <w:szCs w:val="22"/>
        </w:rPr>
      </w:pPr>
      <w:r w:rsidRPr="00D31C39">
        <w:rPr>
          <w:rFonts w:ascii="Arial" w:hAnsi="Arial" w:cs="Arial"/>
          <w:spacing w:val="15"/>
          <w:sz w:val="22"/>
          <w:szCs w:val="22"/>
        </w:rPr>
        <w:t xml:space="preserve">Based on the Safety Plan proposed by the Bidder, "Safety Plan" shall be discussed and finalized at Site and shall be approved by Engineer-In-Charge/ Head of Project before start of work at Site. </w:t>
      </w:r>
    </w:p>
    <w:p w14:paraId="7EB36929" w14:textId="77777777" w:rsidR="007D719C" w:rsidRPr="00D31C39" w:rsidRDefault="007D719C" w:rsidP="007D719C">
      <w:pPr>
        <w:tabs>
          <w:tab w:val="left" w:pos="4320"/>
        </w:tabs>
        <w:autoSpaceDE w:val="0"/>
        <w:autoSpaceDN w:val="0"/>
        <w:adjustRightInd w:val="0"/>
        <w:jc w:val="both"/>
        <w:rPr>
          <w:rFonts w:ascii="Arial" w:eastAsia="Batang" w:hAnsi="Arial" w:cs="Arial"/>
          <w:bCs/>
          <w:sz w:val="22"/>
          <w:szCs w:val="22"/>
          <w:lang w:eastAsia="ko-KR"/>
        </w:rPr>
      </w:pPr>
    </w:p>
    <w:p w14:paraId="43D63C4F" w14:textId="77777777" w:rsidR="007D719C" w:rsidRPr="00D31C39" w:rsidRDefault="007D719C" w:rsidP="007D719C">
      <w:pPr>
        <w:tabs>
          <w:tab w:val="left" w:pos="1440"/>
          <w:tab w:val="left" w:pos="2160"/>
          <w:tab w:val="left" w:pos="4320"/>
        </w:tabs>
        <w:autoSpaceDE w:val="0"/>
        <w:autoSpaceDN w:val="0"/>
        <w:adjustRightInd w:val="0"/>
        <w:ind w:left="1440" w:hanging="1440"/>
        <w:jc w:val="both"/>
        <w:rPr>
          <w:rFonts w:ascii="Arial" w:hAnsi="Arial" w:cs="Arial"/>
          <w:spacing w:val="15"/>
          <w:sz w:val="22"/>
          <w:szCs w:val="22"/>
        </w:rPr>
      </w:pPr>
    </w:p>
    <w:p w14:paraId="0CD48AA1" w14:textId="77777777" w:rsidR="007D719C" w:rsidRPr="00D31C39" w:rsidRDefault="007D719C" w:rsidP="007D719C">
      <w:pPr>
        <w:ind w:left="990" w:hanging="990"/>
        <w:jc w:val="both"/>
        <w:rPr>
          <w:rFonts w:ascii="Arial" w:hAnsi="Arial" w:cs="Arial"/>
          <w:spacing w:val="15"/>
          <w:sz w:val="22"/>
          <w:szCs w:val="22"/>
        </w:rPr>
      </w:pPr>
      <w:proofErr w:type="gramStart"/>
      <w:r w:rsidRPr="00D31C39">
        <w:rPr>
          <w:rFonts w:ascii="Arial" w:hAnsi="Arial" w:cs="Arial"/>
          <w:b/>
          <w:bCs/>
          <w:spacing w:val="15"/>
          <w:sz w:val="22"/>
          <w:szCs w:val="22"/>
        </w:rPr>
        <w:t>Note  :</w:t>
      </w:r>
      <w:proofErr w:type="gramEnd"/>
      <w:r w:rsidRPr="00D31C39">
        <w:rPr>
          <w:rFonts w:ascii="Arial" w:hAnsi="Arial" w:cs="Arial"/>
          <w:spacing w:val="15"/>
          <w:sz w:val="22"/>
          <w:szCs w:val="22"/>
        </w:rPr>
        <w:tab/>
        <w:t>Continuation sheets of like size and format, may be used as per Bidder's requirement and shall be annexed to this Attachment.</w:t>
      </w:r>
    </w:p>
    <w:p w14:paraId="50D6F37E" w14:textId="77777777" w:rsidR="007D719C" w:rsidRPr="00D31C39" w:rsidRDefault="007D719C" w:rsidP="007D719C">
      <w:pPr>
        <w:ind w:left="990" w:hanging="990"/>
        <w:jc w:val="both"/>
        <w:rPr>
          <w:rFonts w:ascii="Arial" w:hAnsi="Arial" w:cs="Arial"/>
          <w:spacing w:val="15"/>
          <w:sz w:val="22"/>
          <w:szCs w:val="22"/>
        </w:rPr>
      </w:pPr>
    </w:p>
    <w:p w14:paraId="6147FAAB" w14:textId="77777777" w:rsidR="007D719C" w:rsidRPr="00D31C39" w:rsidRDefault="007D719C" w:rsidP="007D719C">
      <w:pPr>
        <w:jc w:val="right"/>
        <w:rPr>
          <w:rFonts w:ascii="Arial" w:hAnsi="Arial" w:cs="Arial"/>
          <w:b/>
          <w:bCs/>
          <w:sz w:val="22"/>
          <w:szCs w:val="22"/>
          <w:u w:val="single"/>
        </w:rPr>
      </w:pPr>
    </w:p>
    <w:p w14:paraId="2168606B" w14:textId="77777777" w:rsidR="007D719C" w:rsidRPr="00D31C39" w:rsidRDefault="0004170E" w:rsidP="007D719C">
      <w:pPr>
        <w:jc w:val="right"/>
        <w:rPr>
          <w:rFonts w:ascii="Arial" w:hAnsi="Arial" w:cs="Arial"/>
          <w:b/>
          <w:bCs/>
          <w:sz w:val="22"/>
          <w:szCs w:val="22"/>
          <w:u w:val="single"/>
        </w:rPr>
      </w:pPr>
      <w:r w:rsidRPr="00D31C39">
        <w:rPr>
          <w:rFonts w:ascii="Arial" w:hAnsi="Arial" w:cs="Arial"/>
          <w:b/>
          <w:bCs/>
          <w:sz w:val="22"/>
          <w:szCs w:val="22"/>
          <w:u w:val="single"/>
        </w:rPr>
        <w:br w:type="page"/>
      </w:r>
      <w:r w:rsidR="007D719C" w:rsidRPr="00D31C39">
        <w:rPr>
          <w:rFonts w:ascii="Arial" w:hAnsi="Arial" w:cs="Arial"/>
          <w:b/>
          <w:bCs/>
          <w:sz w:val="22"/>
          <w:szCs w:val="22"/>
          <w:u w:val="single"/>
        </w:rPr>
        <w:lastRenderedPageBreak/>
        <w:t>APPENDIX-I to ATTACHMENT-13</w:t>
      </w:r>
    </w:p>
    <w:p w14:paraId="3C47AABC" w14:textId="77777777" w:rsidR="007D719C" w:rsidRPr="00D31C39" w:rsidRDefault="007D719C" w:rsidP="007D719C">
      <w:pPr>
        <w:jc w:val="right"/>
        <w:rPr>
          <w:rFonts w:ascii="Arial" w:hAnsi="Arial" w:cs="Arial"/>
          <w:b/>
          <w:bCs/>
          <w:sz w:val="22"/>
          <w:szCs w:val="22"/>
          <w:u w:val="single"/>
        </w:rPr>
      </w:pPr>
    </w:p>
    <w:p w14:paraId="246DBB2D" w14:textId="77777777" w:rsidR="007D719C" w:rsidRPr="00D31C39" w:rsidRDefault="007D719C" w:rsidP="007D719C">
      <w:pPr>
        <w:jc w:val="center"/>
        <w:rPr>
          <w:rFonts w:ascii="Arial" w:hAnsi="Arial" w:cs="Arial"/>
          <w:b/>
          <w:bCs/>
          <w:sz w:val="22"/>
          <w:szCs w:val="22"/>
          <w:u w:val="single"/>
        </w:rPr>
      </w:pPr>
    </w:p>
    <w:p w14:paraId="20B26EC3" w14:textId="77777777" w:rsidR="007D719C" w:rsidRPr="00D31C39" w:rsidRDefault="007D719C" w:rsidP="007D719C">
      <w:pPr>
        <w:jc w:val="center"/>
        <w:rPr>
          <w:rFonts w:ascii="Arial" w:hAnsi="Arial" w:cs="Arial"/>
          <w:b/>
          <w:bCs/>
          <w:sz w:val="22"/>
          <w:szCs w:val="22"/>
          <w:u w:val="single"/>
        </w:rPr>
      </w:pPr>
      <w:r w:rsidRPr="00D31C39">
        <w:rPr>
          <w:rFonts w:ascii="Arial" w:hAnsi="Arial" w:cs="Arial"/>
          <w:b/>
          <w:bCs/>
          <w:sz w:val="22"/>
          <w:szCs w:val="22"/>
          <w:u w:val="single"/>
        </w:rPr>
        <w:t>SAFETY PLAN</w:t>
      </w:r>
    </w:p>
    <w:p w14:paraId="784FF844" w14:textId="77777777" w:rsidR="007D719C" w:rsidRPr="00D31C39" w:rsidRDefault="007D719C" w:rsidP="007D719C">
      <w:pPr>
        <w:jc w:val="center"/>
        <w:rPr>
          <w:rFonts w:ascii="Arial" w:hAnsi="Arial" w:cs="Arial"/>
          <w:b/>
          <w:bCs/>
          <w:sz w:val="22"/>
          <w:szCs w:val="22"/>
          <w:u w:val="single"/>
        </w:rPr>
      </w:pPr>
    </w:p>
    <w:p w14:paraId="2EF44935" w14:textId="77777777" w:rsidR="007D719C" w:rsidRPr="00D31C39" w:rsidRDefault="007D719C" w:rsidP="007D719C">
      <w:pPr>
        <w:jc w:val="center"/>
        <w:rPr>
          <w:rFonts w:ascii="Arial" w:hAnsi="Arial" w:cs="Arial"/>
          <w:b/>
          <w:bCs/>
          <w:sz w:val="22"/>
          <w:szCs w:val="22"/>
          <w:u w:val="single"/>
        </w:rPr>
      </w:pPr>
    </w:p>
    <w:p w14:paraId="6CA93D82" w14:textId="77777777" w:rsidR="007D719C" w:rsidRPr="00D31C39" w:rsidRDefault="007D719C" w:rsidP="007D719C">
      <w:pPr>
        <w:spacing w:after="120"/>
        <w:rPr>
          <w:rFonts w:ascii="Arial" w:hAnsi="Arial" w:cs="Arial"/>
          <w:sz w:val="22"/>
          <w:szCs w:val="22"/>
        </w:rPr>
      </w:pPr>
      <w:r w:rsidRPr="00D31C39">
        <w:rPr>
          <w:rFonts w:ascii="Arial" w:hAnsi="Arial" w:cs="Arial"/>
          <w:sz w:val="22"/>
          <w:szCs w:val="22"/>
        </w:rPr>
        <w:t>01.</w:t>
      </w:r>
      <w:r w:rsidRPr="00D31C39">
        <w:rPr>
          <w:rFonts w:ascii="Arial" w:hAnsi="Arial" w:cs="Arial"/>
          <w:sz w:val="22"/>
          <w:szCs w:val="22"/>
        </w:rPr>
        <w:tab/>
        <w:t>Safety Policy of the Contractor to be enclosed:</w:t>
      </w:r>
    </w:p>
    <w:p w14:paraId="33A99A77" w14:textId="77777777" w:rsidR="007D719C" w:rsidRPr="00D31C39" w:rsidRDefault="007D719C" w:rsidP="007D719C">
      <w:pPr>
        <w:spacing w:after="120"/>
        <w:rPr>
          <w:rFonts w:ascii="Arial" w:hAnsi="Arial" w:cs="Arial"/>
          <w:sz w:val="22"/>
          <w:szCs w:val="22"/>
        </w:rPr>
      </w:pPr>
      <w:r w:rsidRPr="00D31C39">
        <w:rPr>
          <w:rFonts w:ascii="Arial" w:hAnsi="Arial" w:cs="Arial"/>
          <w:sz w:val="22"/>
          <w:szCs w:val="22"/>
        </w:rPr>
        <w:t>02.</w:t>
      </w:r>
      <w:r w:rsidRPr="00D31C39">
        <w:rPr>
          <w:rFonts w:ascii="Arial" w:hAnsi="Arial" w:cs="Arial"/>
          <w:sz w:val="22"/>
          <w:szCs w:val="22"/>
        </w:rPr>
        <w:tab/>
        <w:t>When was the Safety Policy last reviewed:</w:t>
      </w:r>
    </w:p>
    <w:p w14:paraId="0C9792FD"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03.</w:t>
      </w:r>
      <w:r w:rsidRPr="00D31C39">
        <w:rPr>
          <w:rFonts w:ascii="Arial" w:hAnsi="Arial" w:cs="Arial"/>
          <w:sz w:val="22"/>
          <w:szCs w:val="22"/>
        </w:rPr>
        <w:tab/>
        <w:t xml:space="preserve">Details of implementation procedure / methods to implements Safety Policy /Safety Rules: </w:t>
      </w:r>
    </w:p>
    <w:p w14:paraId="2DEE9987"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04.</w:t>
      </w:r>
      <w:r w:rsidRPr="00D31C39">
        <w:rPr>
          <w:rFonts w:ascii="Arial" w:hAnsi="Arial" w:cs="Arial"/>
          <w:sz w:val="22"/>
          <w:szCs w:val="22"/>
        </w:rPr>
        <w:tab/>
        <w:t xml:space="preserve">Name, Qualification, experience of Safety Officer </w:t>
      </w:r>
    </w:p>
    <w:p w14:paraId="35848A90"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05.</w:t>
      </w:r>
      <w:r w:rsidRPr="00D31C39">
        <w:rPr>
          <w:rFonts w:ascii="Arial" w:hAnsi="Arial" w:cs="Arial"/>
          <w:sz w:val="22"/>
          <w:szCs w:val="22"/>
        </w:rPr>
        <w:tab/>
        <w:t>Review of Accidents Analysis Method, Methods to ensure Safety and Health:</w:t>
      </w:r>
    </w:p>
    <w:p w14:paraId="38C48AD5"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06.</w:t>
      </w:r>
      <w:r w:rsidRPr="00D31C39">
        <w:rPr>
          <w:rFonts w:ascii="Arial" w:hAnsi="Arial" w:cs="Arial"/>
          <w:sz w:val="22"/>
          <w:szCs w:val="22"/>
        </w:rPr>
        <w:tab/>
        <w:t xml:space="preserve">Unit executive responsible to ensure Safety at various levels in work area: </w:t>
      </w:r>
    </w:p>
    <w:p w14:paraId="670EE305"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07.</w:t>
      </w:r>
      <w:r w:rsidRPr="00D31C39">
        <w:rPr>
          <w:rFonts w:ascii="Arial" w:hAnsi="Arial" w:cs="Arial"/>
          <w:sz w:val="22"/>
          <w:szCs w:val="22"/>
        </w:rPr>
        <w:tab/>
        <w:t>List of employees trained in safety employed before execution of the job.</w:t>
      </w:r>
    </w:p>
    <w:p w14:paraId="41282842"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ab/>
        <w:t>Give the details of training:</w:t>
      </w:r>
    </w:p>
    <w:p w14:paraId="3C9D45F7"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08.</w:t>
      </w:r>
      <w:r w:rsidRPr="00D31C39">
        <w:rPr>
          <w:rFonts w:ascii="Arial" w:hAnsi="Arial" w:cs="Arial"/>
          <w:sz w:val="22"/>
          <w:szCs w:val="22"/>
        </w:rPr>
        <w:tab/>
        <w:t>Safety Training Targets, Schedules, methods Adopting to providing safety training to all employee:</w:t>
      </w:r>
    </w:p>
    <w:p w14:paraId="7891F456"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09.</w:t>
      </w:r>
      <w:r w:rsidRPr="00D31C39">
        <w:rPr>
          <w:rFonts w:ascii="Arial" w:hAnsi="Arial" w:cs="Arial"/>
          <w:sz w:val="22"/>
          <w:szCs w:val="22"/>
        </w:rPr>
        <w:tab/>
        <w:t>Details of checklist for different jobs / work and responsible person to ensure compliance (copy of checklist to be enclosed):</w:t>
      </w:r>
    </w:p>
    <w:p w14:paraId="12577EC2"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10.</w:t>
      </w:r>
      <w:r w:rsidRPr="00D31C39">
        <w:rPr>
          <w:rFonts w:ascii="Arial" w:hAnsi="Arial" w:cs="Arial"/>
          <w:sz w:val="22"/>
          <w:szCs w:val="22"/>
        </w:rPr>
        <w:tab/>
        <w:t>Regular Safety Inspection Methods and Periodicity and list of members to be enclosed:</w:t>
      </w:r>
    </w:p>
    <w:p w14:paraId="41A6812A"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11.</w:t>
      </w:r>
      <w:r w:rsidRPr="00D31C39">
        <w:rPr>
          <w:rFonts w:ascii="Arial" w:hAnsi="Arial" w:cs="Arial"/>
          <w:sz w:val="22"/>
          <w:szCs w:val="22"/>
        </w:rPr>
        <w:tab/>
        <w:t>Risk Assessment, Safety Audit by Professional Agencies, Periodicity:</w:t>
      </w:r>
    </w:p>
    <w:p w14:paraId="2BB5F3F0"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12.</w:t>
      </w:r>
      <w:r w:rsidRPr="00D31C39">
        <w:rPr>
          <w:rFonts w:ascii="Arial" w:hAnsi="Arial" w:cs="Arial"/>
          <w:sz w:val="22"/>
          <w:szCs w:val="22"/>
        </w:rPr>
        <w:tab/>
        <w:t>Implementation of Recommendations of Audit / Inspections, Procedures for Implementation and follow up:</w:t>
      </w:r>
    </w:p>
    <w:p w14:paraId="7E5C0331"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13.</w:t>
      </w:r>
      <w:r w:rsidRPr="00D31C39">
        <w:rPr>
          <w:rFonts w:ascii="Arial" w:hAnsi="Arial" w:cs="Arial"/>
          <w:sz w:val="22"/>
          <w:szCs w:val="22"/>
        </w:rPr>
        <w:tab/>
        <w:t>Provision for treatment of injured persons at work site:</w:t>
      </w:r>
    </w:p>
    <w:p w14:paraId="2AF37A2B"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14.</w:t>
      </w:r>
      <w:r w:rsidRPr="00D31C39">
        <w:rPr>
          <w:rFonts w:ascii="Arial" w:hAnsi="Arial" w:cs="Arial"/>
          <w:sz w:val="22"/>
          <w:szCs w:val="22"/>
        </w:rPr>
        <w:tab/>
        <w:t>Review of overall safety by top Management and Periodicity:</w:t>
      </w:r>
    </w:p>
    <w:p w14:paraId="59A297C4"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15.</w:t>
      </w:r>
      <w:r w:rsidRPr="00D31C39">
        <w:rPr>
          <w:rFonts w:ascii="Arial" w:hAnsi="Arial" w:cs="Arial"/>
          <w:sz w:val="22"/>
          <w:szCs w:val="22"/>
        </w:rPr>
        <w:tab/>
        <w:t xml:space="preserve">System for Implementation of Statutory legislations: </w:t>
      </w:r>
    </w:p>
    <w:p w14:paraId="4DA5135E" w14:textId="77777777" w:rsidR="007D719C" w:rsidRPr="00D31C39" w:rsidRDefault="007D719C" w:rsidP="007D719C">
      <w:pPr>
        <w:spacing w:after="120"/>
        <w:ind w:left="810" w:hanging="810"/>
        <w:rPr>
          <w:rFonts w:ascii="Arial" w:hAnsi="Arial" w:cs="Arial"/>
          <w:sz w:val="22"/>
          <w:szCs w:val="22"/>
        </w:rPr>
      </w:pPr>
      <w:r w:rsidRPr="00D31C39">
        <w:rPr>
          <w:rFonts w:ascii="Arial" w:hAnsi="Arial" w:cs="Arial"/>
          <w:sz w:val="22"/>
          <w:szCs w:val="22"/>
        </w:rPr>
        <w:t>16.</w:t>
      </w:r>
      <w:r w:rsidRPr="00D31C39">
        <w:rPr>
          <w:rFonts w:ascii="Arial" w:hAnsi="Arial" w:cs="Arial"/>
          <w:sz w:val="22"/>
          <w:szCs w:val="22"/>
        </w:rPr>
        <w:tab/>
        <w:t xml:space="preserve">Issue of PPEs to employees, Periodicity / stock on hand etc.: </w:t>
      </w:r>
    </w:p>
    <w:p w14:paraId="50E4DCD5" w14:textId="77777777" w:rsidR="007D719C" w:rsidRPr="00D31C39" w:rsidRDefault="007D719C" w:rsidP="007D719C">
      <w:pPr>
        <w:ind w:left="810" w:hanging="810"/>
        <w:rPr>
          <w:rFonts w:ascii="Arial" w:hAnsi="Arial" w:cs="Arial"/>
          <w:sz w:val="22"/>
          <w:szCs w:val="22"/>
        </w:rPr>
      </w:pPr>
      <w:r w:rsidRPr="00D31C39">
        <w:rPr>
          <w:rFonts w:ascii="Arial" w:hAnsi="Arial" w:cs="Arial"/>
          <w:sz w:val="22"/>
          <w:szCs w:val="22"/>
        </w:rPr>
        <w:t>17.</w:t>
      </w:r>
      <w:r w:rsidRPr="00D31C39">
        <w:rPr>
          <w:rFonts w:ascii="Arial" w:hAnsi="Arial" w:cs="Arial"/>
          <w:sz w:val="22"/>
          <w:szCs w:val="22"/>
        </w:rPr>
        <w:tab/>
        <w:t>Specify safety measures for round the clock working (</w:t>
      </w:r>
      <w:proofErr w:type="spellStart"/>
      <w:r w:rsidRPr="00D31C39">
        <w:rPr>
          <w:rFonts w:ascii="Arial" w:hAnsi="Arial" w:cs="Arial"/>
          <w:sz w:val="22"/>
          <w:szCs w:val="22"/>
        </w:rPr>
        <w:t>specially</w:t>
      </w:r>
      <w:proofErr w:type="spellEnd"/>
      <w:r w:rsidRPr="00D31C39">
        <w:rPr>
          <w:rFonts w:ascii="Arial" w:hAnsi="Arial" w:cs="Arial"/>
          <w:sz w:val="22"/>
          <w:szCs w:val="22"/>
        </w:rPr>
        <w:t xml:space="preserve"> during night):</w:t>
      </w:r>
    </w:p>
    <w:p w14:paraId="76F8AF7E" w14:textId="77777777" w:rsidR="007D719C" w:rsidRPr="00D31C39" w:rsidRDefault="007D719C" w:rsidP="007D719C">
      <w:pPr>
        <w:ind w:left="810" w:hanging="810"/>
        <w:jc w:val="right"/>
        <w:rPr>
          <w:rFonts w:ascii="Arial" w:hAnsi="Arial" w:cs="Arial"/>
          <w:sz w:val="22"/>
          <w:szCs w:val="22"/>
        </w:rPr>
      </w:pPr>
    </w:p>
    <w:p w14:paraId="3D7165FE" w14:textId="77777777" w:rsidR="007D719C" w:rsidRPr="00D31C39" w:rsidRDefault="007D719C" w:rsidP="007D719C">
      <w:pPr>
        <w:ind w:left="810" w:hanging="810"/>
        <w:jc w:val="right"/>
        <w:rPr>
          <w:rFonts w:ascii="Arial" w:hAnsi="Arial" w:cs="Arial"/>
          <w:sz w:val="22"/>
          <w:szCs w:val="22"/>
        </w:rPr>
      </w:pPr>
    </w:p>
    <w:p w14:paraId="4262866F" w14:textId="77777777" w:rsidR="007D719C" w:rsidRPr="00D31C39" w:rsidRDefault="007D719C" w:rsidP="007D719C">
      <w:pPr>
        <w:ind w:left="810" w:hanging="810"/>
        <w:jc w:val="right"/>
        <w:rPr>
          <w:rFonts w:ascii="Arial" w:hAnsi="Arial" w:cs="Arial"/>
          <w:sz w:val="22"/>
          <w:szCs w:val="22"/>
        </w:rPr>
      </w:pPr>
      <w:r w:rsidRPr="00D31C39">
        <w:rPr>
          <w:rFonts w:ascii="Arial" w:hAnsi="Arial" w:cs="Arial"/>
          <w:sz w:val="22"/>
          <w:szCs w:val="22"/>
        </w:rPr>
        <w:t xml:space="preserve">Signature </w:t>
      </w:r>
    </w:p>
    <w:p w14:paraId="58CC1CE6" w14:textId="77777777" w:rsidR="007D719C" w:rsidRPr="00D31C39" w:rsidRDefault="007D719C" w:rsidP="007D719C">
      <w:pPr>
        <w:ind w:left="810" w:hanging="810"/>
        <w:jc w:val="right"/>
        <w:rPr>
          <w:rFonts w:ascii="Arial" w:hAnsi="Arial" w:cs="Arial"/>
          <w:sz w:val="22"/>
          <w:szCs w:val="22"/>
        </w:rPr>
      </w:pPr>
      <w:r w:rsidRPr="00D31C39">
        <w:rPr>
          <w:rFonts w:ascii="Arial" w:hAnsi="Arial" w:cs="Arial"/>
          <w:sz w:val="22"/>
          <w:szCs w:val="22"/>
        </w:rPr>
        <w:t>Head of the Organization</w:t>
      </w:r>
    </w:p>
    <w:p w14:paraId="297D95D2" w14:textId="77777777" w:rsidR="007D719C" w:rsidRPr="00D31C39" w:rsidRDefault="007D719C" w:rsidP="00C82029">
      <w:pPr>
        <w:jc w:val="right"/>
        <w:rPr>
          <w:rFonts w:ascii="Arial" w:hAnsi="Arial" w:cs="Arial"/>
          <w:b/>
          <w:bCs/>
          <w:color w:val="000000"/>
          <w:sz w:val="22"/>
          <w:szCs w:val="22"/>
        </w:rPr>
      </w:pPr>
      <w:r w:rsidRPr="00D31C39">
        <w:rPr>
          <w:rFonts w:ascii="Arial" w:hAnsi="Arial" w:cs="Arial"/>
          <w:sz w:val="22"/>
          <w:szCs w:val="22"/>
        </w:rPr>
        <w:t>With date &amp; stamp</w:t>
      </w:r>
    </w:p>
    <w:p w14:paraId="51E97334" w14:textId="77777777" w:rsidR="00EF180E" w:rsidRPr="00D31C39" w:rsidRDefault="00EF180E" w:rsidP="00A471D9">
      <w:pPr>
        <w:tabs>
          <w:tab w:val="left" w:pos="1080"/>
          <w:tab w:val="left" w:pos="1800"/>
          <w:tab w:val="left" w:pos="4320"/>
          <w:tab w:val="left" w:pos="5040"/>
        </w:tabs>
        <w:rPr>
          <w:rFonts w:ascii="Arial" w:hAnsi="Arial" w:cs="Arial"/>
          <w:b/>
          <w:bCs/>
          <w:color w:val="000000"/>
          <w:sz w:val="22"/>
          <w:szCs w:val="22"/>
        </w:rPr>
      </w:pPr>
    </w:p>
    <w:p w14:paraId="03F56A89" w14:textId="77777777" w:rsidR="00743D55" w:rsidRPr="00D31C39" w:rsidRDefault="00B448EC" w:rsidP="00743D55">
      <w:pPr>
        <w:tabs>
          <w:tab w:val="left" w:pos="1440"/>
          <w:tab w:val="left" w:pos="2160"/>
          <w:tab w:val="left" w:pos="432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br w:type="page"/>
      </w:r>
      <w:r w:rsidR="00743D55" w:rsidRPr="00D31C39">
        <w:rPr>
          <w:rFonts w:ascii="Arial" w:hAnsi="Arial" w:cs="Arial"/>
          <w:b/>
          <w:bCs/>
          <w:color w:val="000000"/>
          <w:sz w:val="22"/>
          <w:szCs w:val="22"/>
        </w:rPr>
        <w:lastRenderedPageBreak/>
        <w:t>ATTACHMENT – 1</w:t>
      </w:r>
      <w:r w:rsidRPr="00D31C39">
        <w:rPr>
          <w:rFonts w:ascii="Arial" w:hAnsi="Arial" w:cs="Arial"/>
          <w:b/>
          <w:bCs/>
          <w:color w:val="000000"/>
          <w:sz w:val="22"/>
          <w:szCs w:val="22"/>
        </w:rPr>
        <w:t>4</w:t>
      </w:r>
    </w:p>
    <w:p w14:paraId="7904B8AC" w14:textId="77777777" w:rsidR="00743D55" w:rsidRPr="00D31C39" w:rsidRDefault="00743D55" w:rsidP="00743D55">
      <w:pPr>
        <w:tabs>
          <w:tab w:val="left" w:pos="1440"/>
          <w:tab w:val="left" w:pos="2160"/>
          <w:tab w:val="left" w:pos="4320"/>
        </w:tabs>
        <w:autoSpaceDE w:val="0"/>
        <w:autoSpaceDN w:val="0"/>
        <w:adjustRightInd w:val="0"/>
        <w:jc w:val="right"/>
        <w:rPr>
          <w:rFonts w:ascii="Arial" w:hAnsi="Arial" w:cs="Arial"/>
          <w:color w:val="000000"/>
          <w:sz w:val="22"/>
          <w:szCs w:val="22"/>
        </w:rPr>
      </w:pPr>
      <w:r w:rsidRPr="00D31C39">
        <w:rPr>
          <w:rFonts w:ascii="Arial" w:hAnsi="Arial" w:cs="Arial"/>
          <w:b/>
          <w:bCs/>
          <w:color w:val="000000"/>
          <w:sz w:val="22"/>
          <w:szCs w:val="22"/>
        </w:rPr>
        <w:t>PAGE 1 OF 1</w:t>
      </w:r>
    </w:p>
    <w:p w14:paraId="452D9373" w14:textId="77777777" w:rsidR="00743D55" w:rsidRPr="00D31C39" w:rsidRDefault="00743D55" w:rsidP="00743D55">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007E6B16" w14:textId="77777777" w:rsidR="00743D55" w:rsidRPr="00D31C39" w:rsidRDefault="00743D55" w:rsidP="00743D55">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0CDEE956" w14:textId="77777777" w:rsidR="00743D55" w:rsidRPr="00D31C39" w:rsidRDefault="00743D55" w:rsidP="00743D55">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5EAA4083" w14:textId="77777777" w:rsidR="00743D55" w:rsidRPr="00D31C39" w:rsidRDefault="00743D55" w:rsidP="00743D55">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4479D6BE" w14:textId="77777777" w:rsidR="00743D55" w:rsidRPr="00D31C39" w:rsidRDefault="00743D55" w:rsidP="00743D55">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112FFD76" w14:textId="77777777" w:rsidR="00743D55" w:rsidRPr="00D31C39" w:rsidRDefault="00743D55" w:rsidP="00743D55">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791B4173" w14:textId="77777777" w:rsidR="00743D55" w:rsidRPr="00D31C39" w:rsidRDefault="00743D55" w:rsidP="00743D55">
      <w:pPr>
        <w:tabs>
          <w:tab w:val="left" w:pos="1440"/>
          <w:tab w:val="left" w:pos="2160"/>
          <w:tab w:val="left" w:pos="432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 xml:space="preserve">(CERTIFICATE FOR COMPLIANCE </w:t>
      </w:r>
    </w:p>
    <w:p w14:paraId="25AAD1B7" w14:textId="77777777" w:rsidR="00743D55" w:rsidRPr="00D31C39" w:rsidRDefault="00743D55" w:rsidP="00743D55">
      <w:pPr>
        <w:tabs>
          <w:tab w:val="left" w:pos="1440"/>
          <w:tab w:val="left" w:pos="2160"/>
          <w:tab w:val="left" w:pos="432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 xml:space="preserve">TO </w:t>
      </w:r>
    </w:p>
    <w:p w14:paraId="253C138D" w14:textId="77777777" w:rsidR="00743D55" w:rsidRPr="00D31C39" w:rsidRDefault="00743D55" w:rsidP="00743D55">
      <w:pPr>
        <w:tabs>
          <w:tab w:val="left" w:pos="1440"/>
          <w:tab w:val="left" w:pos="2160"/>
          <w:tab w:val="left" w:pos="432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ALL PROVISIONS OF BIDDING DOCUMENTS)</w:t>
      </w:r>
    </w:p>
    <w:p w14:paraId="0CC6D94C" w14:textId="77777777" w:rsidR="00EF180E" w:rsidRPr="00D31C39" w:rsidRDefault="00EF180E"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p>
    <w:p w14:paraId="438B009E" w14:textId="77777777" w:rsidR="00743D55" w:rsidRPr="00D31C39" w:rsidRDefault="00743D55" w:rsidP="00743D55">
      <w:pPr>
        <w:pStyle w:val="Title"/>
        <w:spacing w:before="120" w:after="120"/>
        <w:rPr>
          <w:rFonts w:ascii="Calibri" w:hAnsi="Calibri"/>
          <w:b w:val="0"/>
          <w:i/>
          <w:sz w:val="22"/>
          <w:szCs w:val="22"/>
        </w:rPr>
      </w:pPr>
      <w:r w:rsidRPr="00D31C39">
        <w:rPr>
          <w:rFonts w:ascii="Calibri" w:hAnsi="Calibri"/>
          <w:b w:val="0"/>
          <w:sz w:val="22"/>
          <w:szCs w:val="22"/>
        </w:rPr>
        <w:t xml:space="preserve">   {</w:t>
      </w:r>
      <w:r w:rsidRPr="00D31C39">
        <w:rPr>
          <w:rFonts w:ascii="Calibri" w:hAnsi="Calibri"/>
          <w:b w:val="0"/>
          <w:i/>
          <w:sz w:val="22"/>
          <w:szCs w:val="22"/>
        </w:rPr>
        <w:t xml:space="preserve">To be accepted on the system under </w:t>
      </w:r>
      <w:r w:rsidRPr="00D31C39">
        <w:rPr>
          <w:rFonts w:ascii="Calibri" w:hAnsi="Calibri"/>
          <w:b w:val="0"/>
          <w:sz w:val="22"/>
          <w:szCs w:val="22"/>
        </w:rPr>
        <w:t>General Technical Evaluation (GTE)}</w:t>
      </w:r>
    </w:p>
    <w:p w14:paraId="46A3763B" w14:textId="77777777" w:rsidR="00743D55" w:rsidRPr="00D31C39" w:rsidRDefault="00743D55" w:rsidP="00743D55">
      <w:pPr>
        <w:pStyle w:val="Title"/>
        <w:rPr>
          <w:rFonts w:ascii="Calibri" w:hAnsi="Calibri"/>
          <w:sz w:val="22"/>
          <w:szCs w:val="22"/>
        </w:rPr>
      </w:pPr>
    </w:p>
    <w:p w14:paraId="07FB7E31" w14:textId="77777777" w:rsidR="00743D55" w:rsidRPr="00D31C39" w:rsidRDefault="00743D55" w:rsidP="00743D55">
      <w:pPr>
        <w:pStyle w:val="PlainText"/>
        <w:jc w:val="both"/>
        <w:rPr>
          <w:rFonts w:ascii="Calibri" w:hAnsi="Calibri"/>
          <w:sz w:val="22"/>
          <w:szCs w:val="22"/>
        </w:rPr>
      </w:pPr>
      <w:r w:rsidRPr="00D31C39">
        <w:rPr>
          <w:rFonts w:ascii="Calibri" w:hAnsi="Calibri"/>
          <w:sz w:val="22"/>
          <w:szCs w:val="22"/>
        </w:rPr>
        <w:t xml:space="preserve">To, </w:t>
      </w:r>
    </w:p>
    <w:p w14:paraId="5624DF96" w14:textId="77777777" w:rsidR="00743D55" w:rsidRPr="00D31C39" w:rsidRDefault="00743D55" w:rsidP="00743D55">
      <w:pPr>
        <w:pStyle w:val="PlainText"/>
        <w:jc w:val="both"/>
        <w:rPr>
          <w:rFonts w:ascii="Calibri" w:hAnsi="Calibri"/>
          <w:b/>
          <w:sz w:val="22"/>
          <w:szCs w:val="22"/>
        </w:rPr>
      </w:pPr>
      <w:r w:rsidRPr="00D31C39">
        <w:rPr>
          <w:rFonts w:ascii="Calibri" w:hAnsi="Calibri"/>
          <w:b/>
          <w:sz w:val="22"/>
          <w:szCs w:val="22"/>
        </w:rPr>
        <w:t>……………….</w:t>
      </w:r>
    </w:p>
    <w:p w14:paraId="5FA269C3" w14:textId="77777777" w:rsidR="00743D55" w:rsidRPr="00D31C39" w:rsidRDefault="00743D55" w:rsidP="00743D55">
      <w:pPr>
        <w:pStyle w:val="PlainText"/>
        <w:jc w:val="both"/>
        <w:rPr>
          <w:rFonts w:ascii="Calibri" w:hAnsi="Calibri"/>
          <w:b/>
          <w:sz w:val="22"/>
          <w:szCs w:val="22"/>
        </w:rPr>
      </w:pPr>
      <w:r w:rsidRPr="00D31C39">
        <w:rPr>
          <w:rFonts w:ascii="Calibri" w:hAnsi="Calibri"/>
          <w:b/>
          <w:sz w:val="22"/>
          <w:szCs w:val="22"/>
        </w:rPr>
        <w:t xml:space="preserve">………………..   </w:t>
      </w:r>
    </w:p>
    <w:p w14:paraId="74C049BC" w14:textId="77777777" w:rsidR="00743D55" w:rsidRPr="00D31C39" w:rsidRDefault="00743D55" w:rsidP="00743D55">
      <w:pPr>
        <w:pStyle w:val="PlainText"/>
        <w:jc w:val="both"/>
        <w:rPr>
          <w:rFonts w:ascii="Calibri" w:hAnsi="Calibri"/>
          <w:b/>
          <w:sz w:val="22"/>
          <w:szCs w:val="22"/>
        </w:rPr>
      </w:pPr>
      <w:r w:rsidRPr="00D31C39">
        <w:rPr>
          <w:rFonts w:ascii="Calibri" w:hAnsi="Calibri"/>
          <w:b/>
          <w:sz w:val="22"/>
          <w:szCs w:val="22"/>
        </w:rPr>
        <w:t>………………………………………</w:t>
      </w:r>
    </w:p>
    <w:p w14:paraId="0FD9A0B8" w14:textId="77777777" w:rsidR="00743D55" w:rsidRPr="00D31C39" w:rsidRDefault="00743D55" w:rsidP="00743D55">
      <w:pPr>
        <w:pStyle w:val="Title"/>
        <w:spacing w:before="120" w:after="120"/>
        <w:ind w:left="720" w:hanging="720"/>
        <w:jc w:val="left"/>
        <w:rPr>
          <w:rFonts w:ascii="Calibri" w:hAnsi="Calibri"/>
          <w:b w:val="0"/>
          <w:sz w:val="22"/>
          <w:szCs w:val="22"/>
        </w:rPr>
      </w:pPr>
      <w:r w:rsidRPr="00D31C39">
        <w:rPr>
          <w:rFonts w:ascii="Calibri" w:hAnsi="Calibri"/>
          <w:b w:val="0"/>
          <w:sz w:val="22"/>
          <w:szCs w:val="22"/>
        </w:rPr>
        <w:t>…………………………………….</w:t>
      </w:r>
    </w:p>
    <w:p w14:paraId="2AF76A38" w14:textId="77777777" w:rsidR="00743D55" w:rsidRPr="00D31C39" w:rsidRDefault="00743D55" w:rsidP="00A471D9">
      <w:pPr>
        <w:pStyle w:val="Title"/>
        <w:spacing w:before="120" w:after="120" w:line="240" w:lineRule="auto"/>
        <w:ind w:left="720" w:hanging="720"/>
        <w:jc w:val="both"/>
        <w:rPr>
          <w:rFonts w:ascii="Arial" w:hAnsi="Arial" w:cs="Arial"/>
          <w:b w:val="0"/>
          <w:bCs w:val="0"/>
          <w:color w:val="000000"/>
          <w:kern w:val="0"/>
          <w:sz w:val="22"/>
          <w:szCs w:val="22"/>
          <w:lang w:bidi="ar-SA"/>
        </w:rPr>
      </w:pPr>
      <w:r w:rsidRPr="00D31C39">
        <w:rPr>
          <w:rFonts w:ascii="Arial" w:hAnsi="Arial" w:cs="Arial"/>
          <w:b w:val="0"/>
          <w:bCs w:val="0"/>
          <w:color w:val="000000"/>
          <w:kern w:val="0"/>
          <w:sz w:val="22"/>
          <w:szCs w:val="22"/>
          <w:lang w:bidi="ar-SA"/>
        </w:rPr>
        <w:t>Dear Sir,</w:t>
      </w:r>
    </w:p>
    <w:p w14:paraId="70B2A2BC" w14:textId="77777777" w:rsidR="00743D55" w:rsidRPr="00D31C39" w:rsidRDefault="00743D55" w:rsidP="00144B6C">
      <w:pPr>
        <w:pStyle w:val="Title"/>
        <w:spacing w:before="120" w:after="120" w:line="240" w:lineRule="auto"/>
        <w:ind w:left="720" w:hanging="720"/>
        <w:jc w:val="both"/>
        <w:rPr>
          <w:rFonts w:ascii="Arial" w:hAnsi="Arial" w:cs="Arial"/>
          <w:color w:val="000000"/>
          <w:sz w:val="22"/>
          <w:szCs w:val="22"/>
        </w:rPr>
      </w:pPr>
      <w:r w:rsidRPr="00D31C39">
        <w:rPr>
          <w:rFonts w:ascii="Arial" w:hAnsi="Arial" w:cs="Arial"/>
          <w:b w:val="0"/>
          <w:bCs w:val="0"/>
          <w:color w:val="000000"/>
          <w:kern w:val="0"/>
          <w:sz w:val="22"/>
          <w:szCs w:val="22"/>
          <w:lang w:bidi="ar-SA"/>
        </w:rPr>
        <w:t xml:space="preserve"> 1.</w:t>
      </w:r>
      <w:r w:rsidRPr="00D31C39">
        <w:rPr>
          <w:rFonts w:ascii="Arial" w:hAnsi="Arial" w:cs="Arial"/>
          <w:b w:val="0"/>
          <w:bCs w:val="0"/>
          <w:color w:val="000000"/>
          <w:kern w:val="0"/>
          <w:sz w:val="22"/>
          <w:szCs w:val="22"/>
          <w:lang w:bidi="ar-SA"/>
        </w:rPr>
        <w:tab/>
        <w:t>With reference to our Bid submitted against the tender, we hereby confirm that we comply with all terms, conditions and specifications of the Bidding Documents read in conjunction with Amendment(s) / Clarification(s) / Addenda/Errata (if any) issued by the Employer prior to opening of Techno-Commercial Bids and the same has been taken into consideration while making our Techno-Commercial Bid &amp; Price Bid and we declare that we have not taken any deviation in this regard.</w:t>
      </w:r>
    </w:p>
    <w:p w14:paraId="1019EF93" w14:textId="77777777" w:rsidR="00743D55" w:rsidRPr="00D31C39" w:rsidRDefault="00743D55" w:rsidP="00A471D9">
      <w:pPr>
        <w:autoSpaceDE w:val="0"/>
        <w:autoSpaceDN w:val="0"/>
        <w:adjustRightInd w:val="0"/>
        <w:ind w:left="720" w:hanging="720"/>
        <w:jc w:val="both"/>
        <w:rPr>
          <w:rFonts w:ascii="Arial" w:hAnsi="Arial" w:cs="Arial"/>
          <w:color w:val="000000"/>
          <w:sz w:val="22"/>
          <w:szCs w:val="22"/>
        </w:rPr>
      </w:pPr>
      <w:r w:rsidRPr="00D31C39">
        <w:rPr>
          <w:rFonts w:ascii="Arial" w:hAnsi="Arial" w:cs="Arial"/>
          <w:color w:val="000000"/>
          <w:sz w:val="22"/>
          <w:szCs w:val="22"/>
        </w:rPr>
        <w:t xml:space="preserve">2. </w:t>
      </w:r>
      <w:r w:rsidRPr="00D31C39">
        <w:rPr>
          <w:rFonts w:ascii="Arial" w:hAnsi="Arial" w:cs="Arial"/>
          <w:color w:val="000000"/>
          <w:sz w:val="22"/>
          <w:szCs w:val="22"/>
        </w:rPr>
        <w:tab/>
        <w:t>We understand that in case the Products and/or Services offered do not meet the Technical requirements, then our bid shall be rejected as Technically non-responsive.</w:t>
      </w:r>
    </w:p>
    <w:p w14:paraId="4E0895D2" w14:textId="77777777" w:rsidR="00743D55" w:rsidRPr="00D31C39" w:rsidRDefault="00743D55" w:rsidP="00A471D9">
      <w:pPr>
        <w:autoSpaceDE w:val="0"/>
        <w:autoSpaceDN w:val="0"/>
        <w:adjustRightInd w:val="0"/>
        <w:spacing w:before="120" w:after="120"/>
        <w:ind w:left="720"/>
        <w:jc w:val="both"/>
        <w:rPr>
          <w:rFonts w:ascii="Arial" w:hAnsi="Arial" w:cs="Arial"/>
          <w:color w:val="000000"/>
          <w:sz w:val="22"/>
          <w:szCs w:val="22"/>
        </w:rPr>
      </w:pPr>
      <w:r w:rsidRPr="00D31C39">
        <w:rPr>
          <w:rFonts w:ascii="Arial" w:hAnsi="Arial" w:cs="Arial"/>
          <w:color w:val="000000"/>
          <w:sz w:val="22"/>
          <w:szCs w:val="22"/>
        </w:rPr>
        <w:t>We also confirm that in case we refuse to withdraw additional conditions/deviations/variations/</w:t>
      </w:r>
      <w:proofErr w:type="gramStart"/>
      <w:r w:rsidRPr="00D31C39">
        <w:rPr>
          <w:rFonts w:ascii="Arial" w:hAnsi="Arial" w:cs="Arial"/>
          <w:color w:val="000000"/>
          <w:sz w:val="22"/>
          <w:szCs w:val="22"/>
        </w:rPr>
        <w:t>exception  implicit</w:t>
      </w:r>
      <w:proofErr w:type="gramEnd"/>
      <w:r w:rsidRPr="00D31C39">
        <w:rPr>
          <w:rFonts w:ascii="Arial" w:hAnsi="Arial" w:cs="Arial"/>
          <w:color w:val="000000"/>
          <w:sz w:val="22"/>
          <w:szCs w:val="22"/>
        </w:rPr>
        <w:t xml:space="preserve"> or explicit, found anywhere in the techno-commercial bid and/or price bid, our bid shall be rejected as Technically non-responsive.</w:t>
      </w:r>
    </w:p>
    <w:p w14:paraId="3A6874B4" w14:textId="77777777" w:rsidR="00743D55" w:rsidRPr="00D31C39" w:rsidRDefault="00743D55" w:rsidP="00A471D9">
      <w:pPr>
        <w:tabs>
          <w:tab w:val="left" w:pos="720"/>
        </w:tabs>
        <w:spacing w:before="120" w:after="120"/>
        <w:ind w:left="720"/>
        <w:jc w:val="both"/>
        <w:rPr>
          <w:rFonts w:ascii="Arial" w:hAnsi="Arial" w:cs="Arial"/>
          <w:color w:val="000000"/>
          <w:sz w:val="22"/>
          <w:szCs w:val="22"/>
        </w:rPr>
      </w:pPr>
      <w:r w:rsidRPr="00D31C39">
        <w:rPr>
          <w:rFonts w:ascii="Arial" w:hAnsi="Arial" w:cs="Arial"/>
          <w:color w:val="000000"/>
          <w:sz w:val="22"/>
          <w:szCs w:val="22"/>
        </w:rPr>
        <w:t>We further confirm that if any deviation, variation or additional condition etc. or any mention, contrary to Bidding Documents and its Amendments/ Clarifications/Addenda/Errata (if any) as mentioned at para 1.0 above, found anywhere in our Techno-commercial Bid and/or Price Bid, implicit or explicit, shall stand unconditionally withdrawn, without any cost implication whatsoever to Employer</w:t>
      </w:r>
      <w:r w:rsidR="00966127" w:rsidRPr="00D31C39">
        <w:rPr>
          <w:rFonts w:ascii="Arial" w:hAnsi="Arial" w:cs="Arial"/>
          <w:color w:val="000000"/>
          <w:sz w:val="22"/>
          <w:szCs w:val="22"/>
        </w:rPr>
        <w:t>, failing</w:t>
      </w:r>
      <w:r w:rsidRPr="00144B6C">
        <w:rPr>
          <w:rFonts w:ascii="Arial" w:hAnsi="Arial" w:cs="Arial"/>
          <w:color w:val="000000"/>
          <w:sz w:val="22"/>
          <w:szCs w:val="22"/>
          <w:highlight w:val="yellow"/>
        </w:rPr>
        <w:t xml:space="preserve"> which </w:t>
      </w:r>
      <w:r w:rsidR="00144B6C" w:rsidRPr="00144B6C">
        <w:rPr>
          <w:rFonts w:ascii="Arial" w:hAnsi="Arial" w:cs="Arial"/>
          <w:color w:val="000000"/>
          <w:sz w:val="22"/>
          <w:szCs w:val="22"/>
          <w:highlight w:val="yellow"/>
        </w:rPr>
        <w:t>our bid shall be rejected</w:t>
      </w:r>
      <w:r w:rsidRPr="00144B6C">
        <w:rPr>
          <w:rFonts w:ascii="Arial" w:hAnsi="Arial" w:cs="Arial"/>
          <w:color w:val="000000"/>
          <w:sz w:val="22"/>
          <w:szCs w:val="22"/>
          <w:highlight w:val="yellow"/>
        </w:rPr>
        <w:t>.</w:t>
      </w:r>
    </w:p>
    <w:p w14:paraId="5451E7F2" w14:textId="77777777" w:rsidR="00743D55" w:rsidRPr="00D31C39" w:rsidRDefault="00743D55" w:rsidP="00743D55">
      <w:pPr>
        <w:tabs>
          <w:tab w:val="left" w:pos="1440"/>
        </w:tabs>
        <w:spacing w:before="120" w:after="120"/>
        <w:jc w:val="both"/>
        <w:rPr>
          <w:rFonts w:ascii="Calibri" w:hAnsi="Calibri" w:cs="Arial"/>
          <w:sz w:val="22"/>
          <w:szCs w:val="22"/>
          <w:lang w:val="en-IN" w:eastAsia="en-IN"/>
        </w:rPr>
      </w:pPr>
    </w:p>
    <w:p w14:paraId="653BFE7C" w14:textId="77777777" w:rsidR="00743D55" w:rsidRPr="00D31C39" w:rsidRDefault="00743D55" w:rsidP="00743D55">
      <w:pPr>
        <w:pStyle w:val="Title"/>
        <w:spacing w:before="120" w:after="120"/>
        <w:rPr>
          <w:rFonts w:ascii="Calibri" w:hAnsi="Calibri"/>
          <w:b w:val="0"/>
          <w:sz w:val="22"/>
          <w:szCs w:val="22"/>
        </w:rPr>
      </w:pPr>
      <w:r w:rsidRPr="00D31C39">
        <w:rPr>
          <w:rFonts w:ascii="Calibri" w:hAnsi="Calibri"/>
          <w:sz w:val="22"/>
          <w:szCs w:val="22"/>
        </w:rPr>
        <w:t xml:space="preserve"> (Acceptance to </w:t>
      </w:r>
      <w:proofErr w:type="gramStart"/>
      <w:r w:rsidRPr="00D31C39">
        <w:rPr>
          <w:rFonts w:ascii="Calibri" w:hAnsi="Calibri"/>
          <w:sz w:val="22"/>
          <w:szCs w:val="22"/>
        </w:rPr>
        <w:t>be  given</w:t>
      </w:r>
      <w:proofErr w:type="gramEnd"/>
      <w:r w:rsidRPr="00D31C39">
        <w:rPr>
          <w:rFonts w:ascii="Calibri" w:hAnsi="Calibri"/>
          <w:sz w:val="22"/>
          <w:szCs w:val="22"/>
        </w:rPr>
        <w:t xml:space="preserve"> On Line  on the system under GTE)</w:t>
      </w:r>
    </w:p>
    <w:p w14:paraId="499ED781" w14:textId="77777777" w:rsidR="00743D55" w:rsidRPr="00D31C39" w:rsidRDefault="00743D55"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p>
    <w:p w14:paraId="6DBE3E63" w14:textId="77777777" w:rsidR="00743D55" w:rsidRPr="00D31C39" w:rsidRDefault="00743D55"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p>
    <w:p w14:paraId="366C4397" w14:textId="77777777" w:rsidR="00743D55" w:rsidRPr="00D31C39" w:rsidRDefault="00743D55"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p>
    <w:p w14:paraId="7269D9C9" w14:textId="77777777" w:rsidR="00743D55" w:rsidRPr="00D31C39" w:rsidRDefault="00A471D9"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br w:type="page"/>
      </w:r>
    </w:p>
    <w:p w14:paraId="61D4DD5E" w14:textId="77777777" w:rsidR="005E08A6" w:rsidRPr="00D31C39" w:rsidRDefault="005E08A6" w:rsidP="008D0E1F">
      <w:pPr>
        <w:tabs>
          <w:tab w:val="left" w:pos="1440"/>
          <w:tab w:val="left" w:pos="2160"/>
          <w:tab w:val="left" w:pos="4320"/>
        </w:tabs>
        <w:autoSpaceDE w:val="0"/>
        <w:autoSpaceDN w:val="0"/>
        <w:adjustRightInd w:val="0"/>
        <w:jc w:val="right"/>
        <w:rPr>
          <w:rFonts w:ascii="Arial" w:hAnsi="Arial" w:cs="Arial"/>
          <w:b/>
          <w:bCs/>
          <w:color w:val="000000"/>
          <w:sz w:val="22"/>
          <w:szCs w:val="22"/>
        </w:rPr>
      </w:pPr>
      <w:r w:rsidRPr="00D31C39">
        <w:rPr>
          <w:rFonts w:ascii="Arial" w:hAnsi="Arial" w:cs="Arial"/>
          <w:b/>
          <w:bCs/>
          <w:color w:val="000000"/>
          <w:sz w:val="22"/>
          <w:szCs w:val="22"/>
        </w:rPr>
        <w:t>ATTACHMENT – 1</w:t>
      </w:r>
      <w:r w:rsidR="00B448EC" w:rsidRPr="00D31C39">
        <w:rPr>
          <w:rFonts w:ascii="Arial" w:hAnsi="Arial" w:cs="Arial"/>
          <w:b/>
          <w:bCs/>
          <w:color w:val="000000"/>
          <w:sz w:val="22"/>
          <w:szCs w:val="22"/>
        </w:rPr>
        <w:t>5</w:t>
      </w:r>
    </w:p>
    <w:p w14:paraId="3E3D47F9" w14:textId="77777777" w:rsidR="005E08A6" w:rsidRPr="00D31C39" w:rsidRDefault="005E08A6" w:rsidP="008D0E1F">
      <w:pPr>
        <w:tabs>
          <w:tab w:val="left" w:pos="1440"/>
          <w:tab w:val="left" w:pos="2160"/>
          <w:tab w:val="left" w:pos="4320"/>
        </w:tabs>
        <w:autoSpaceDE w:val="0"/>
        <w:autoSpaceDN w:val="0"/>
        <w:adjustRightInd w:val="0"/>
        <w:jc w:val="right"/>
        <w:rPr>
          <w:rFonts w:ascii="Arial" w:hAnsi="Arial" w:cs="Arial"/>
          <w:color w:val="000000"/>
          <w:sz w:val="22"/>
          <w:szCs w:val="22"/>
        </w:rPr>
      </w:pPr>
      <w:r w:rsidRPr="00D31C39">
        <w:rPr>
          <w:rFonts w:ascii="Arial" w:hAnsi="Arial" w:cs="Arial"/>
          <w:b/>
          <w:bCs/>
          <w:color w:val="000000"/>
          <w:sz w:val="22"/>
          <w:szCs w:val="22"/>
        </w:rPr>
        <w:t>PAGE 1 OF 1</w:t>
      </w:r>
    </w:p>
    <w:p w14:paraId="4FFEF9B7"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03BECEA8"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4A0AA918"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605E20D"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7ABDC883"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5DC247D8"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014B05DC" w14:textId="77777777" w:rsidR="00743D55" w:rsidRPr="00D31C39" w:rsidRDefault="00743D55" w:rsidP="008D0E1F">
      <w:pPr>
        <w:tabs>
          <w:tab w:val="left" w:pos="1440"/>
          <w:tab w:val="left" w:pos="2160"/>
          <w:tab w:val="left" w:pos="4320"/>
        </w:tabs>
        <w:autoSpaceDE w:val="0"/>
        <w:autoSpaceDN w:val="0"/>
        <w:adjustRightInd w:val="0"/>
        <w:jc w:val="center"/>
        <w:rPr>
          <w:rFonts w:ascii="Arial" w:hAnsi="Arial" w:cs="Arial"/>
          <w:b/>
          <w:bCs/>
          <w:color w:val="000000"/>
          <w:sz w:val="22"/>
          <w:szCs w:val="22"/>
          <w:lang w:val="en-US"/>
        </w:rPr>
      </w:pPr>
    </w:p>
    <w:p w14:paraId="362C7AFA" w14:textId="77777777" w:rsidR="005E08A6" w:rsidRPr="00D31C39" w:rsidRDefault="005E08A6" w:rsidP="008D0E1F">
      <w:pPr>
        <w:tabs>
          <w:tab w:val="left" w:pos="1440"/>
          <w:tab w:val="left" w:pos="2160"/>
          <w:tab w:val="left" w:pos="4320"/>
        </w:tabs>
        <w:autoSpaceDE w:val="0"/>
        <w:autoSpaceDN w:val="0"/>
        <w:adjustRightInd w:val="0"/>
        <w:jc w:val="center"/>
        <w:rPr>
          <w:rFonts w:ascii="Arial" w:hAnsi="Arial" w:cs="Arial"/>
          <w:b/>
          <w:bCs/>
          <w:color w:val="000000"/>
          <w:sz w:val="22"/>
          <w:szCs w:val="22"/>
        </w:rPr>
      </w:pPr>
      <w:r w:rsidRPr="00D31C39">
        <w:rPr>
          <w:rFonts w:ascii="Arial" w:hAnsi="Arial" w:cs="Arial"/>
          <w:b/>
          <w:bCs/>
          <w:color w:val="000000"/>
          <w:sz w:val="22"/>
          <w:szCs w:val="22"/>
        </w:rPr>
        <w:t>(FORM OF ACCEPTANCE OF FRAUD PREVENTION POLICY)</w:t>
      </w:r>
    </w:p>
    <w:p w14:paraId="6376892F" w14:textId="77777777" w:rsidR="005E08A6" w:rsidRPr="00D31C39" w:rsidRDefault="005E08A6" w:rsidP="008D0E1F">
      <w:pPr>
        <w:tabs>
          <w:tab w:val="left" w:pos="1440"/>
          <w:tab w:val="left" w:pos="2160"/>
          <w:tab w:val="left" w:pos="4320"/>
        </w:tabs>
        <w:autoSpaceDE w:val="0"/>
        <w:autoSpaceDN w:val="0"/>
        <w:adjustRightInd w:val="0"/>
        <w:jc w:val="center"/>
        <w:rPr>
          <w:rFonts w:ascii="Arial" w:hAnsi="Arial" w:cs="Arial"/>
          <w:b/>
          <w:bCs/>
          <w:color w:val="000000"/>
          <w:sz w:val="22"/>
          <w:szCs w:val="22"/>
        </w:rPr>
      </w:pPr>
    </w:p>
    <w:p w14:paraId="5579B680" w14:textId="77777777" w:rsidR="005E08A6" w:rsidRPr="00D31C39" w:rsidRDefault="005E08A6" w:rsidP="008D0E1F">
      <w:pPr>
        <w:tabs>
          <w:tab w:val="left" w:pos="1080"/>
          <w:tab w:val="left" w:pos="1800"/>
          <w:tab w:val="left" w:pos="4320"/>
          <w:tab w:val="left" w:pos="5040"/>
        </w:tabs>
        <w:autoSpaceDE w:val="0"/>
        <w:autoSpaceDN w:val="0"/>
        <w:adjustRightInd w:val="0"/>
        <w:ind w:left="1080" w:hanging="1080"/>
        <w:rPr>
          <w:rFonts w:ascii="Arial" w:hAnsi="Arial" w:cs="Arial"/>
          <w:color w:val="000000"/>
          <w:sz w:val="22"/>
          <w:szCs w:val="22"/>
          <w:lang w:val="fr-FR"/>
        </w:rPr>
      </w:pPr>
    </w:p>
    <w:p w14:paraId="395B31F4" w14:textId="77777777" w:rsidR="00743D55" w:rsidRPr="00D31C39" w:rsidRDefault="00743D55" w:rsidP="00743D55">
      <w:pPr>
        <w:pStyle w:val="Title"/>
        <w:spacing w:before="120" w:after="120"/>
        <w:rPr>
          <w:rFonts w:ascii="Calibri" w:hAnsi="Calibri"/>
          <w:b w:val="0"/>
          <w:i/>
          <w:sz w:val="22"/>
          <w:szCs w:val="22"/>
        </w:rPr>
      </w:pPr>
      <w:r w:rsidRPr="00D31C39">
        <w:rPr>
          <w:rFonts w:ascii="Calibri" w:hAnsi="Calibri"/>
          <w:b w:val="0"/>
          <w:sz w:val="22"/>
          <w:szCs w:val="22"/>
        </w:rPr>
        <w:t xml:space="preserve">   {</w:t>
      </w:r>
      <w:r w:rsidRPr="00D31C39">
        <w:rPr>
          <w:rFonts w:ascii="Calibri" w:hAnsi="Calibri"/>
          <w:b w:val="0"/>
          <w:i/>
          <w:sz w:val="22"/>
          <w:szCs w:val="22"/>
        </w:rPr>
        <w:t xml:space="preserve">To be accepted on the system under </w:t>
      </w:r>
      <w:r w:rsidRPr="00D31C39">
        <w:rPr>
          <w:rFonts w:ascii="Calibri" w:hAnsi="Calibri"/>
          <w:b w:val="0"/>
          <w:sz w:val="22"/>
          <w:szCs w:val="22"/>
        </w:rPr>
        <w:t>General Technical Evaluation (GTE)}</w:t>
      </w:r>
    </w:p>
    <w:p w14:paraId="7A98353B" w14:textId="77777777" w:rsidR="005E08A6" w:rsidRPr="00D31C39" w:rsidRDefault="005E08A6" w:rsidP="008D0E1F">
      <w:pPr>
        <w:tabs>
          <w:tab w:val="left" w:pos="1440"/>
          <w:tab w:val="left" w:pos="2160"/>
          <w:tab w:val="left" w:pos="4320"/>
        </w:tabs>
        <w:autoSpaceDE w:val="0"/>
        <w:autoSpaceDN w:val="0"/>
        <w:adjustRightInd w:val="0"/>
        <w:rPr>
          <w:rFonts w:ascii="Arial" w:hAnsi="Arial" w:cs="Arial"/>
          <w:color w:val="000000"/>
          <w:sz w:val="22"/>
          <w:szCs w:val="22"/>
          <w:lang w:val="fr-FR"/>
        </w:rPr>
      </w:pPr>
    </w:p>
    <w:p w14:paraId="3C3EFF3C" w14:textId="77777777" w:rsidR="00743D55" w:rsidRPr="00D31C39" w:rsidRDefault="00743D55" w:rsidP="008D0E1F">
      <w:pPr>
        <w:tabs>
          <w:tab w:val="left" w:pos="1440"/>
          <w:tab w:val="left" w:pos="2160"/>
          <w:tab w:val="left" w:pos="4320"/>
        </w:tabs>
        <w:autoSpaceDE w:val="0"/>
        <w:autoSpaceDN w:val="0"/>
        <w:adjustRightInd w:val="0"/>
        <w:rPr>
          <w:rFonts w:ascii="Arial" w:hAnsi="Arial" w:cs="Arial"/>
          <w:color w:val="000000"/>
          <w:sz w:val="22"/>
          <w:szCs w:val="22"/>
          <w:lang w:val="fr-FR"/>
        </w:rPr>
      </w:pPr>
    </w:p>
    <w:p w14:paraId="57D282BA" w14:textId="77777777" w:rsidR="005E08A6" w:rsidRPr="00D31C39" w:rsidRDefault="005E08A6" w:rsidP="008D0E1F">
      <w:pPr>
        <w:tabs>
          <w:tab w:val="left" w:pos="1440"/>
          <w:tab w:val="left" w:pos="2160"/>
          <w:tab w:val="left" w:pos="4320"/>
        </w:tabs>
        <w:autoSpaceDE w:val="0"/>
        <w:autoSpaceDN w:val="0"/>
        <w:adjustRightInd w:val="0"/>
        <w:rPr>
          <w:rFonts w:ascii="Arial" w:hAnsi="Arial" w:cs="Arial"/>
          <w:color w:val="000000"/>
          <w:sz w:val="22"/>
          <w:szCs w:val="22"/>
        </w:rPr>
      </w:pPr>
      <w:r w:rsidRPr="00D31C39">
        <w:rPr>
          <w:rFonts w:ascii="Arial" w:hAnsi="Arial" w:cs="Arial"/>
          <w:color w:val="000000"/>
          <w:sz w:val="22"/>
          <w:szCs w:val="22"/>
        </w:rPr>
        <w:t>Dear Sirs,</w:t>
      </w:r>
    </w:p>
    <w:p w14:paraId="41EE02EB" w14:textId="77777777" w:rsidR="005E08A6" w:rsidRPr="00D31C39" w:rsidRDefault="005E08A6" w:rsidP="008D0E1F">
      <w:pPr>
        <w:tabs>
          <w:tab w:val="left" w:pos="1440"/>
          <w:tab w:val="left" w:pos="2160"/>
          <w:tab w:val="left" w:pos="4320"/>
        </w:tabs>
        <w:autoSpaceDE w:val="0"/>
        <w:autoSpaceDN w:val="0"/>
        <w:adjustRightInd w:val="0"/>
        <w:rPr>
          <w:rFonts w:ascii="Arial" w:hAnsi="Arial" w:cs="Arial"/>
          <w:color w:val="000000"/>
          <w:sz w:val="22"/>
          <w:szCs w:val="22"/>
        </w:rPr>
      </w:pPr>
    </w:p>
    <w:p w14:paraId="62F2DA0B" w14:textId="77777777" w:rsidR="005E08A6" w:rsidRPr="00D31C39" w:rsidRDefault="005E08A6" w:rsidP="008D0E1F">
      <w:pPr>
        <w:tabs>
          <w:tab w:val="left" w:pos="1440"/>
          <w:tab w:val="left" w:pos="2160"/>
          <w:tab w:val="left" w:pos="4320"/>
        </w:tabs>
        <w:autoSpaceDE w:val="0"/>
        <w:autoSpaceDN w:val="0"/>
        <w:adjustRightInd w:val="0"/>
        <w:jc w:val="both"/>
        <w:rPr>
          <w:rFonts w:ascii="Arial" w:hAnsi="Arial" w:cs="Arial"/>
          <w:color w:val="000000"/>
          <w:sz w:val="22"/>
          <w:szCs w:val="22"/>
        </w:rPr>
      </w:pPr>
    </w:p>
    <w:p w14:paraId="19A3CEAF" w14:textId="77777777" w:rsidR="005E08A6" w:rsidRPr="00D31C39" w:rsidRDefault="005E08A6" w:rsidP="008D0E1F">
      <w:pPr>
        <w:tabs>
          <w:tab w:val="left" w:pos="1440"/>
          <w:tab w:val="left" w:pos="2160"/>
          <w:tab w:val="left" w:pos="4320"/>
        </w:tabs>
        <w:autoSpaceDE w:val="0"/>
        <w:jc w:val="both"/>
        <w:rPr>
          <w:rFonts w:ascii="Arial" w:hAnsi="Arial" w:cs="Arial"/>
          <w:color w:val="000000"/>
          <w:sz w:val="22"/>
          <w:szCs w:val="22"/>
        </w:rPr>
      </w:pPr>
      <w:r w:rsidRPr="00D31C39">
        <w:rPr>
          <w:rFonts w:ascii="Arial" w:hAnsi="Arial" w:cs="Arial"/>
          <w:color w:val="000000"/>
          <w:sz w:val="22"/>
          <w:szCs w:val="22"/>
        </w:rPr>
        <w:t xml:space="preserve">We have read the contents of the Fraud Prevention Policy of NTPC displayed on its tender website </w:t>
      </w:r>
      <w:r w:rsidRPr="00D31C39">
        <w:rPr>
          <w:rFonts w:ascii="Arial" w:hAnsi="Arial" w:cs="Arial"/>
          <w:color w:val="000000"/>
          <w:sz w:val="22"/>
          <w:szCs w:val="22"/>
          <w:u w:val="single"/>
        </w:rPr>
        <w:t>http://www.ntpctender.com</w:t>
      </w:r>
      <w:r w:rsidRPr="00D31C39">
        <w:rPr>
          <w:rFonts w:ascii="Arial" w:hAnsi="Arial" w:cs="Arial"/>
          <w:color w:val="000000"/>
          <w:sz w:val="22"/>
          <w:szCs w:val="22"/>
        </w:rPr>
        <w:t xml:space="preserve"> and undertake that we along with our associate/collaborator/subcontractors/subvendors/consultants/service providers shall strictly abide by the provisions of the said Fraud Prevention Policy of NTPC.</w:t>
      </w:r>
    </w:p>
    <w:p w14:paraId="3C3CDEA0"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06356BCE"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4A7582D8"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19297D7A"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67BF5F19"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33B0419C"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0BD1DD5C"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0D25C42D"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7CE3BD33"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47DE38F9" w14:textId="77777777" w:rsidR="00743D55" w:rsidRPr="00D31C39" w:rsidRDefault="00743D55"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333C9494" w14:textId="77777777" w:rsidR="00743D55" w:rsidRPr="00D31C39" w:rsidRDefault="00743D55" w:rsidP="00743D55">
      <w:pPr>
        <w:pStyle w:val="Title"/>
        <w:spacing w:before="120" w:after="120"/>
        <w:rPr>
          <w:rFonts w:ascii="Calibri" w:hAnsi="Calibri"/>
          <w:b w:val="0"/>
          <w:sz w:val="22"/>
          <w:szCs w:val="22"/>
        </w:rPr>
      </w:pPr>
      <w:r w:rsidRPr="00D31C39">
        <w:rPr>
          <w:rFonts w:ascii="Calibri" w:hAnsi="Calibri"/>
          <w:sz w:val="22"/>
          <w:szCs w:val="22"/>
        </w:rPr>
        <w:t xml:space="preserve">(Acceptance to </w:t>
      </w:r>
      <w:proofErr w:type="gramStart"/>
      <w:r w:rsidRPr="00D31C39">
        <w:rPr>
          <w:rFonts w:ascii="Calibri" w:hAnsi="Calibri"/>
          <w:sz w:val="22"/>
          <w:szCs w:val="22"/>
        </w:rPr>
        <w:t>be  given</w:t>
      </w:r>
      <w:proofErr w:type="gramEnd"/>
      <w:r w:rsidRPr="00D31C39">
        <w:rPr>
          <w:rFonts w:ascii="Calibri" w:hAnsi="Calibri"/>
          <w:sz w:val="22"/>
          <w:szCs w:val="22"/>
        </w:rPr>
        <w:t xml:space="preserve"> On Line  on the system under GTE)</w:t>
      </w:r>
    </w:p>
    <w:p w14:paraId="361CCFBA" w14:textId="77777777" w:rsidR="00743D55" w:rsidRPr="00D31C39" w:rsidRDefault="00743D55" w:rsidP="00743D55">
      <w:pPr>
        <w:pStyle w:val="Title"/>
        <w:spacing w:before="120" w:after="120"/>
        <w:ind w:left="720" w:hanging="720"/>
        <w:jc w:val="both"/>
        <w:rPr>
          <w:rFonts w:ascii="Arial" w:hAnsi="Arial" w:cs="Arial"/>
          <w:b w:val="0"/>
          <w:bCs w:val="0"/>
          <w:color w:val="000000"/>
          <w:kern w:val="0"/>
          <w:sz w:val="22"/>
          <w:szCs w:val="22"/>
          <w:lang w:bidi="ar-SA"/>
        </w:rPr>
      </w:pPr>
    </w:p>
    <w:p w14:paraId="0A59E3DF"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p>
    <w:p w14:paraId="3587988F" w14:textId="77777777" w:rsidR="00EF180E" w:rsidRPr="00D31C39" w:rsidRDefault="00EF180E"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2DF488C8"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19302A8A"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67DCA75A"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170D22E1"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6DFFDCE4"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0BC9F7CA"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5E33B5A8"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00CCCD7E"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4BF41DFC"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6F2F23C3"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7E7BE5A0"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722519A4"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1455A5C9" w14:textId="77777777" w:rsidR="00743D55" w:rsidRPr="00D31C39" w:rsidRDefault="00743D55" w:rsidP="00EF180E">
      <w:pPr>
        <w:tabs>
          <w:tab w:val="left" w:pos="1440"/>
          <w:tab w:val="left" w:pos="2160"/>
          <w:tab w:val="left" w:pos="4320"/>
        </w:tabs>
        <w:autoSpaceDE w:val="0"/>
        <w:autoSpaceDN w:val="0"/>
        <w:adjustRightInd w:val="0"/>
        <w:jc w:val="right"/>
        <w:rPr>
          <w:rFonts w:ascii="Arial" w:hAnsi="Arial" w:cs="Arial"/>
          <w:b/>
          <w:bCs/>
          <w:color w:val="000000"/>
          <w:sz w:val="22"/>
          <w:szCs w:val="22"/>
          <w:lang w:val="en-US"/>
        </w:rPr>
      </w:pPr>
    </w:p>
    <w:p w14:paraId="34C5D794" w14:textId="77777777" w:rsidR="005E08A6" w:rsidRPr="00D31C39" w:rsidRDefault="005E08A6" w:rsidP="008D0E1F">
      <w:pPr>
        <w:tabs>
          <w:tab w:val="left" w:pos="720"/>
          <w:tab w:val="left" w:pos="1080"/>
          <w:tab w:val="left" w:pos="1800"/>
          <w:tab w:val="left" w:pos="4320"/>
          <w:tab w:val="left" w:pos="5040"/>
        </w:tabs>
        <w:jc w:val="right"/>
        <w:rPr>
          <w:rFonts w:ascii="Arial" w:hAnsi="Arial" w:cs="Arial"/>
          <w:b/>
          <w:bCs/>
          <w:color w:val="000000"/>
          <w:sz w:val="22"/>
          <w:szCs w:val="22"/>
          <w:lang w:val="en-US"/>
        </w:rPr>
      </w:pPr>
      <w:r w:rsidRPr="00D31C39">
        <w:rPr>
          <w:rFonts w:ascii="Arial" w:hAnsi="Arial" w:cs="Arial"/>
          <w:b/>
          <w:bCs/>
          <w:color w:val="000000"/>
          <w:sz w:val="22"/>
          <w:szCs w:val="22"/>
          <w:lang w:val="en-US"/>
        </w:rPr>
        <w:lastRenderedPageBreak/>
        <w:t>ATTACHMENT - 1</w:t>
      </w:r>
      <w:r w:rsidR="00B448EC" w:rsidRPr="00D31C39">
        <w:rPr>
          <w:rFonts w:ascii="Arial" w:hAnsi="Arial" w:cs="Arial"/>
          <w:b/>
          <w:bCs/>
          <w:color w:val="000000"/>
          <w:sz w:val="22"/>
          <w:szCs w:val="22"/>
          <w:lang w:val="en-US"/>
        </w:rPr>
        <w:t>6</w:t>
      </w:r>
    </w:p>
    <w:p w14:paraId="24EC0E27" w14:textId="77777777" w:rsidR="005E08A6" w:rsidRPr="00D31C39" w:rsidRDefault="005E08A6" w:rsidP="008D0E1F">
      <w:pPr>
        <w:tabs>
          <w:tab w:val="left" w:pos="1080"/>
          <w:tab w:val="left" w:pos="1800"/>
          <w:tab w:val="left" w:pos="4320"/>
          <w:tab w:val="left" w:pos="5040"/>
        </w:tabs>
        <w:autoSpaceDE w:val="0"/>
        <w:autoSpaceDN w:val="0"/>
        <w:adjustRightInd w:val="0"/>
        <w:jc w:val="right"/>
        <w:rPr>
          <w:rFonts w:ascii="Arial" w:hAnsi="Arial" w:cs="Arial"/>
          <w:color w:val="000000"/>
          <w:sz w:val="22"/>
          <w:szCs w:val="22"/>
          <w:lang w:val="en-US"/>
        </w:rPr>
      </w:pPr>
      <w:r w:rsidRPr="00D31C39">
        <w:rPr>
          <w:rFonts w:ascii="Arial" w:hAnsi="Arial" w:cs="Arial"/>
          <w:b/>
          <w:bCs/>
          <w:color w:val="000000"/>
          <w:sz w:val="22"/>
          <w:szCs w:val="22"/>
          <w:lang w:val="en-US"/>
        </w:rPr>
        <w:t>Page 1 of 1</w:t>
      </w:r>
    </w:p>
    <w:p w14:paraId="0EE7A94A" w14:textId="77777777" w:rsidR="005E08A6" w:rsidRPr="00D31C39" w:rsidRDefault="005E08A6" w:rsidP="008D0E1F">
      <w:pPr>
        <w:tabs>
          <w:tab w:val="left" w:pos="1080"/>
          <w:tab w:val="left" w:pos="1800"/>
          <w:tab w:val="left" w:pos="4320"/>
          <w:tab w:val="left" w:pos="5040"/>
        </w:tabs>
        <w:autoSpaceDE w:val="0"/>
        <w:autoSpaceDN w:val="0"/>
        <w:adjustRightInd w:val="0"/>
        <w:jc w:val="both"/>
        <w:rPr>
          <w:rFonts w:ascii="Arial" w:hAnsi="Arial" w:cs="Arial"/>
          <w:color w:val="000000"/>
          <w:sz w:val="22"/>
          <w:szCs w:val="22"/>
          <w:lang w:val="en-US"/>
        </w:rPr>
      </w:pPr>
    </w:p>
    <w:p w14:paraId="68563B6B" w14:textId="77777777" w:rsidR="005E08A6" w:rsidRPr="00D31C39" w:rsidRDefault="005E08A6" w:rsidP="008D0E1F">
      <w:pPr>
        <w:tabs>
          <w:tab w:val="left" w:pos="1080"/>
          <w:tab w:val="left" w:pos="1800"/>
          <w:tab w:val="left" w:pos="4320"/>
          <w:tab w:val="left" w:pos="5040"/>
        </w:tabs>
        <w:autoSpaceDE w:val="0"/>
        <w:autoSpaceDN w:val="0"/>
        <w:adjustRightInd w:val="0"/>
        <w:ind w:left="1080" w:hanging="1080"/>
        <w:jc w:val="right"/>
        <w:rPr>
          <w:rFonts w:ascii="Arial" w:hAnsi="Arial" w:cs="Arial"/>
          <w:color w:val="000000"/>
          <w:sz w:val="22"/>
          <w:szCs w:val="22"/>
          <w:lang w:val="en-US"/>
        </w:rPr>
      </w:pPr>
    </w:p>
    <w:p w14:paraId="4F327946"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5E634081"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20AE790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60666F37"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54C5711D"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35914119"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207B3493" w14:textId="77777777" w:rsidR="005E08A6" w:rsidRPr="00D31C39" w:rsidRDefault="005E08A6" w:rsidP="008D0E1F">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p>
    <w:p w14:paraId="319CB2BC" w14:textId="77777777" w:rsidR="005E08A6" w:rsidRPr="00D31C39" w:rsidRDefault="005E08A6" w:rsidP="008D0E1F">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(DECLARATION ON BANNING POLICY)</w:t>
      </w:r>
    </w:p>
    <w:p w14:paraId="6381AD23" w14:textId="77777777" w:rsidR="00743D55" w:rsidRPr="00D31C39" w:rsidRDefault="00743D55" w:rsidP="00743D55">
      <w:pPr>
        <w:pStyle w:val="Title"/>
        <w:spacing w:before="120" w:after="120"/>
        <w:rPr>
          <w:rFonts w:ascii="Calibri" w:hAnsi="Calibri"/>
          <w:b w:val="0"/>
          <w:i/>
          <w:sz w:val="22"/>
          <w:szCs w:val="22"/>
        </w:rPr>
      </w:pPr>
      <w:r w:rsidRPr="00D31C39">
        <w:rPr>
          <w:rFonts w:ascii="Calibri" w:hAnsi="Calibri"/>
          <w:b w:val="0"/>
          <w:sz w:val="22"/>
          <w:szCs w:val="22"/>
        </w:rPr>
        <w:t>{</w:t>
      </w:r>
      <w:r w:rsidRPr="00D31C39">
        <w:rPr>
          <w:rFonts w:ascii="Calibri" w:hAnsi="Calibri"/>
          <w:b w:val="0"/>
          <w:i/>
          <w:sz w:val="22"/>
          <w:szCs w:val="22"/>
        </w:rPr>
        <w:t xml:space="preserve">To be accepted on the system under </w:t>
      </w:r>
      <w:r w:rsidRPr="00D31C39">
        <w:rPr>
          <w:rFonts w:ascii="Calibri" w:hAnsi="Calibri"/>
          <w:b w:val="0"/>
          <w:sz w:val="22"/>
          <w:szCs w:val="22"/>
        </w:rPr>
        <w:t>General Technical Evaluation (GTE)}</w:t>
      </w:r>
    </w:p>
    <w:p w14:paraId="00DC0590" w14:textId="77777777" w:rsidR="00743D55" w:rsidRPr="00D31C39" w:rsidRDefault="00743D55" w:rsidP="008D0E1F">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p>
    <w:p w14:paraId="13CE23BB" w14:textId="77777777" w:rsidR="005E08A6" w:rsidRPr="00D31C39" w:rsidRDefault="005E08A6" w:rsidP="008D0E1F">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p>
    <w:p w14:paraId="663D7C2C" w14:textId="77777777" w:rsidR="005E08A6" w:rsidRPr="00D31C39" w:rsidRDefault="005E08A6" w:rsidP="008D0E1F">
      <w:pPr>
        <w:tabs>
          <w:tab w:val="left" w:pos="1440"/>
          <w:tab w:val="left" w:pos="2160"/>
          <w:tab w:val="left" w:pos="4320"/>
        </w:tabs>
        <w:autoSpaceDE w:val="0"/>
        <w:jc w:val="both"/>
        <w:rPr>
          <w:rFonts w:ascii="Arial" w:hAnsi="Arial" w:cs="Arial"/>
          <w:color w:val="000000"/>
          <w:sz w:val="22"/>
          <w:szCs w:val="22"/>
        </w:rPr>
      </w:pPr>
      <w:r w:rsidRPr="00D31C39">
        <w:rPr>
          <w:rFonts w:ascii="Arial" w:hAnsi="Arial" w:cs="Arial"/>
          <w:color w:val="000000"/>
          <w:sz w:val="22"/>
          <w:szCs w:val="22"/>
        </w:rPr>
        <w:t>Dear Sirs</w:t>
      </w:r>
    </w:p>
    <w:p w14:paraId="5FD19503" w14:textId="77777777" w:rsidR="005E08A6" w:rsidRPr="00D31C39" w:rsidRDefault="005E08A6" w:rsidP="008D0E1F">
      <w:pPr>
        <w:tabs>
          <w:tab w:val="left" w:pos="1440"/>
          <w:tab w:val="left" w:pos="2160"/>
          <w:tab w:val="left" w:pos="4320"/>
        </w:tabs>
        <w:autoSpaceDE w:val="0"/>
        <w:jc w:val="both"/>
        <w:rPr>
          <w:rFonts w:ascii="Arial" w:hAnsi="Arial" w:cs="Arial"/>
          <w:b/>
          <w:bCs/>
          <w:color w:val="000000"/>
          <w:sz w:val="22"/>
          <w:szCs w:val="22"/>
        </w:rPr>
      </w:pPr>
    </w:p>
    <w:p w14:paraId="064E8157" w14:textId="77777777" w:rsidR="005E08A6" w:rsidRPr="00D31C39" w:rsidRDefault="005E08A6" w:rsidP="008D0E1F">
      <w:pPr>
        <w:tabs>
          <w:tab w:val="left" w:pos="709"/>
          <w:tab w:val="left" w:pos="2160"/>
          <w:tab w:val="left" w:pos="4320"/>
        </w:tabs>
        <w:autoSpaceDE w:val="0"/>
        <w:ind w:left="709" w:hanging="709"/>
        <w:jc w:val="both"/>
        <w:rPr>
          <w:rFonts w:ascii="Arial" w:hAnsi="Arial" w:cs="Arial"/>
          <w:color w:val="000000"/>
          <w:sz w:val="22"/>
          <w:szCs w:val="22"/>
        </w:rPr>
      </w:pPr>
      <w:r w:rsidRPr="00D31C39">
        <w:rPr>
          <w:rFonts w:ascii="Arial" w:hAnsi="Arial" w:cs="Arial"/>
          <w:color w:val="000000"/>
          <w:sz w:val="22"/>
          <w:szCs w:val="22"/>
        </w:rPr>
        <w:t>1)</w:t>
      </w:r>
      <w:r w:rsidRPr="00D31C39">
        <w:rPr>
          <w:rFonts w:ascii="Arial" w:hAnsi="Arial" w:cs="Arial"/>
          <w:color w:val="000000"/>
          <w:sz w:val="22"/>
          <w:szCs w:val="22"/>
        </w:rPr>
        <w:tab/>
        <w:t>We have read the contents of the Banning Policy of NTPC attached with this Bidding Document and agree to abide by this policy. Further, in terms of requirement under Banning Policy we hereby declare the following:</w:t>
      </w:r>
    </w:p>
    <w:p w14:paraId="0CC493A4" w14:textId="77777777" w:rsidR="005E08A6" w:rsidRPr="00D31C39" w:rsidRDefault="005E08A6" w:rsidP="008D0E1F">
      <w:pPr>
        <w:tabs>
          <w:tab w:val="left" w:pos="709"/>
          <w:tab w:val="left" w:pos="2160"/>
          <w:tab w:val="left" w:pos="4320"/>
        </w:tabs>
        <w:autoSpaceDE w:val="0"/>
        <w:ind w:left="709" w:hanging="709"/>
        <w:jc w:val="both"/>
        <w:rPr>
          <w:rFonts w:ascii="Arial" w:hAnsi="Arial" w:cs="Arial"/>
          <w:color w:val="000000"/>
          <w:sz w:val="22"/>
          <w:szCs w:val="22"/>
        </w:rPr>
      </w:pPr>
    </w:p>
    <w:p w14:paraId="6C60B46C" w14:textId="77777777" w:rsidR="005E08A6" w:rsidRPr="00D31C39" w:rsidRDefault="005E08A6" w:rsidP="008D0E1F">
      <w:pPr>
        <w:tabs>
          <w:tab w:val="left" w:pos="1418"/>
          <w:tab w:val="left" w:pos="4320"/>
        </w:tabs>
        <w:autoSpaceDE w:val="0"/>
        <w:ind w:left="1418" w:hanging="709"/>
        <w:jc w:val="both"/>
        <w:rPr>
          <w:rFonts w:ascii="Arial" w:hAnsi="Arial" w:cs="Arial"/>
          <w:color w:val="000000"/>
          <w:sz w:val="22"/>
          <w:szCs w:val="22"/>
        </w:rPr>
      </w:pPr>
      <w:r w:rsidRPr="00D31C39">
        <w:rPr>
          <w:rFonts w:ascii="Arial" w:hAnsi="Arial" w:cs="Arial"/>
          <w:color w:val="000000"/>
          <w:sz w:val="22"/>
          <w:szCs w:val="22"/>
        </w:rPr>
        <w:t>a)</w:t>
      </w:r>
      <w:r w:rsidRPr="00D31C39">
        <w:rPr>
          <w:rFonts w:ascii="Arial" w:hAnsi="Arial" w:cs="Arial"/>
          <w:color w:val="000000"/>
          <w:sz w:val="22"/>
          <w:szCs w:val="22"/>
        </w:rPr>
        <w:tab/>
        <w:t>We have not been Banned / Blacklisted as on date of submission of bid by Ministry of Power or Government of India.</w:t>
      </w:r>
    </w:p>
    <w:p w14:paraId="54F675C4" w14:textId="77777777" w:rsidR="005E08A6" w:rsidRPr="00D31C39" w:rsidRDefault="005E08A6" w:rsidP="008D0E1F">
      <w:pPr>
        <w:tabs>
          <w:tab w:val="left" w:pos="1418"/>
          <w:tab w:val="left" w:pos="4320"/>
        </w:tabs>
        <w:autoSpaceDE w:val="0"/>
        <w:ind w:left="1418" w:hanging="709"/>
        <w:jc w:val="both"/>
        <w:rPr>
          <w:rFonts w:ascii="Arial" w:hAnsi="Arial" w:cs="Arial"/>
          <w:color w:val="000000"/>
          <w:sz w:val="22"/>
          <w:szCs w:val="22"/>
        </w:rPr>
      </w:pPr>
    </w:p>
    <w:p w14:paraId="0E10B4A7" w14:textId="77777777" w:rsidR="005E08A6" w:rsidRPr="00D31C39" w:rsidRDefault="005E08A6" w:rsidP="008D0E1F">
      <w:pPr>
        <w:widowControl w:val="0"/>
        <w:numPr>
          <w:ilvl w:val="0"/>
          <w:numId w:val="18"/>
        </w:numPr>
        <w:tabs>
          <w:tab w:val="clear" w:pos="1069"/>
          <w:tab w:val="num" w:pos="1418"/>
          <w:tab w:val="left" w:pos="4320"/>
        </w:tabs>
        <w:suppressAutoHyphens/>
        <w:autoSpaceDE w:val="0"/>
        <w:ind w:left="1418" w:hanging="709"/>
        <w:jc w:val="both"/>
        <w:rPr>
          <w:rFonts w:ascii="Arial" w:hAnsi="Arial" w:cs="Arial"/>
          <w:color w:val="000000"/>
          <w:sz w:val="22"/>
          <w:szCs w:val="22"/>
        </w:rPr>
      </w:pPr>
      <w:r w:rsidRPr="00D31C39">
        <w:rPr>
          <w:rFonts w:ascii="Arial" w:hAnsi="Arial" w:cs="Arial"/>
          <w:color w:val="000000"/>
          <w:sz w:val="22"/>
          <w:szCs w:val="22"/>
        </w:rPr>
        <w:t>We have not employed any public servant dismissed / removed or person convicted for an offence involving corruption or abetment of such offences</w:t>
      </w:r>
    </w:p>
    <w:p w14:paraId="31EF12FB" w14:textId="77777777" w:rsidR="005E08A6" w:rsidRPr="00D31C39" w:rsidRDefault="005E08A6" w:rsidP="008D0E1F">
      <w:pPr>
        <w:tabs>
          <w:tab w:val="left" w:pos="1418"/>
          <w:tab w:val="left" w:pos="4320"/>
        </w:tabs>
        <w:autoSpaceDE w:val="0"/>
        <w:ind w:left="709"/>
        <w:jc w:val="both"/>
        <w:rPr>
          <w:rFonts w:ascii="Arial" w:hAnsi="Arial" w:cs="Arial"/>
          <w:color w:val="000000"/>
          <w:sz w:val="22"/>
          <w:szCs w:val="22"/>
        </w:rPr>
      </w:pPr>
    </w:p>
    <w:p w14:paraId="3BB7F662" w14:textId="77777777" w:rsidR="005E08A6" w:rsidRPr="00D31C39" w:rsidRDefault="005E08A6" w:rsidP="008D0E1F">
      <w:pPr>
        <w:widowControl w:val="0"/>
        <w:numPr>
          <w:ilvl w:val="0"/>
          <w:numId w:val="18"/>
        </w:numPr>
        <w:tabs>
          <w:tab w:val="clear" w:pos="1069"/>
          <w:tab w:val="num" w:pos="1418"/>
          <w:tab w:val="left" w:pos="4320"/>
        </w:tabs>
        <w:suppressAutoHyphens/>
        <w:autoSpaceDE w:val="0"/>
        <w:ind w:left="1418" w:hanging="709"/>
        <w:jc w:val="both"/>
        <w:rPr>
          <w:rFonts w:ascii="Arial" w:hAnsi="Arial" w:cs="Arial"/>
          <w:color w:val="000000"/>
          <w:sz w:val="22"/>
          <w:szCs w:val="22"/>
        </w:rPr>
      </w:pPr>
      <w:r w:rsidRPr="00D31C39">
        <w:rPr>
          <w:rFonts w:ascii="Arial" w:hAnsi="Arial" w:cs="Arial"/>
          <w:color w:val="000000"/>
          <w:sz w:val="22"/>
          <w:szCs w:val="22"/>
        </w:rPr>
        <w:t xml:space="preserve">Our Director(s)/Owner(s)/Proprietor/Partner(s) have not been convicted by any court of law for offences involving corrupt and fraudulent practices including moral turpitude in relation to business dealings with Government of India or NTPC or NTPC’s group companies during the last five years. </w:t>
      </w:r>
    </w:p>
    <w:p w14:paraId="1B73E738" w14:textId="77777777" w:rsidR="005E08A6" w:rsidRPr="00D31C39" w:rsidRDefault="005E08A6" w:rsidP="008D0E1F">
      <w:pPr>
        <w:tabs>
          <w:tab w:val="left" w:pos="1418"/>
          <w:tab w:val="left" w:pos="4320"/>
        </w:tabs>
        <w:autoSpaceDE w:val="0"/>
        <w:jc w:val="both"/>
        <w:rPr>
          <w:rFonts w:ascii="Arial" w:hAnsi="Arial" w:cs="Arial"/>
          <w:color w:val="000000"/>
          <w:sz w:val="22"/>
          <w:szCs w:val="22"/>
        </w:rPr>
      </w:pPr>
    </w:p>
    <w:p w14:paraId="487A0C1C" w14:textId="77777777" w:rsidR="005E08A6" w:rsidRPr="00D31C39" w:rsidRDefault="005E08A6" w:rsidP="008D0E1F">
      <w:pPr>
        <w:tabs>
          <w:tab w:val="left" w:pos="1418"/>
          <w:tab w:val="left" w:pos="4320"/>
        </w:tabs>
        <w:autoSpaceDE w:val="0"/>
        <w:jc w:val="both"/>
        <w:rPr>
          <w:rFonts w:ascii="Arial" w:hAnsi="Arial" w:cs="Arial"/>
          <w:color w:val="000000"/>
          <w:sz w:val="22"/>
          <w:szCs w:val="22"/>
        </w:rPr>
      </w:pPr>
    </w:p>
    <w:p w14:paraId="0D2F73EE" w14:textId="77777777" w:rsidR="005E08A6" w:rsidRPr="00D31C39" w:rsidRDefault="005E08A6" w:rsidP="008D0E1F">
      <w:pPr>
        <w:tabs>
          <w:tab w:val="left" w:pos="709"/>
          <w:tab w:val="left" w:pos="4320"/>
        </w:tabs>
        <w:autoSpaceDE w:val="0"/>
        <w:jc w:val="both"/>
        <w:rPr>
          <w:rFonts w:ascii="Arial" w:hAnsi="Arial" w:cs="Arial"/>
          <w:color w:val="000000"/>
          <w:sz w:val="22"/>
          <w:szCs w:val="22"/>
        </w:rPr>
      </w:pPr>
      <w:r w:rsidRPr="00D31C39">
        <w:rPr>
          <w:rFonts w:ascii="Arial" w:hAnsi="Arial" w:cs="Arial"/>
          <w:color w:val="000000"/>
          <w:sz w:val="22"/>
          <w:szCs w:val="22"/>
        </w:rPr>
        <w:t>2)</w:t>
      </w:r>
      <w:r w:rsidRPr="00D31C39">
        <w:rPr>
          <w:rFonts w:ascii="Arial" w:hAnsi="Arial" w:cs="Arial"/>
          <w:color w:val="000000"/>
          <w:sz w:val="22"/>
          <w:szCs w:val="22"/>
        </w:rPr>
        <w:tab/>
        <w:t>We further declare as under:</w:t>
      </w:r>
    </w:p>
    <w:p w14:paraId="707F1832" w14:textId="77777777" w:rsidR="005E08A6" w:rsidRPr="00D31C39" w:rsidRDefault="005E08A6" w:rsidP="008D0E1F">
      <w:pPr>
        <w:tabs>
          <w:tab w:val="left" w:pos="709"/>
          <w:tab w:val="left" w:pos="4320"/>
        </w:tabs>
        <w:autoSpaceDE w:val="0"/>
        <w:jc w:val="both"/>
        <w:rPr>
          <w:rFonts w:ascii="Arial" w:hAnsi="Arial" w:cs="Arial"/>
          <w:color w:val="000000"/>
          <w:sz w:val="22"/>
          <w:szCs w:val="22"/>
        </w:rPr>
      </w:pPr>
    </w:p>
    <w:p w14:paraId="56D032D8" w14:textId="77777777" w:rsidR="005E08A6" w:rsidRPr="00D31C39" w:rsidRDefault="005E08A6" w:rsidP="008D0E1F">
      <w:pPr>
        <w:tabs>
          <w:tab w:val="left" w:pos="709"/>
          <w:tab w:val="left" w:pos="4320"/>
        </w:tabs>
        <w:autoSpaceDE w:val="0"/>
        <w:ind w:left="709"/>
        <w:jc w:val="both"/>
        <w:rPr>
          <w:rFonts w:ascii="Arial" w:hAnsi="Arial" w:cs="Arial"/>
          <w:color w:val="000000"/>
          <w:sz w:val="22"/>
          <w:szCs w:val="22"/>
        </w:rPr>
      </w:pPr>
      <w:r w:rsidRPr="00D31C39">
        <w:rPr>
          <w:rFonts w:ascii="Arial" w:hAnsi="Arial" w:cs="Arial"/>
          <w:color w:val="000000"/>
          <w:sz w:val="22"/>
          <w:szCs w:val="22"/>
        </w:rPr>
        <w:t xml:space="preserve">that if at any point subsequent to award of Contract, the declarations given above are found to be incorrect, NTPC Limited shall have the full right to terminate the contract and take any action as per applicable laws for breach of contract including forfeiture of </w:t>
      </w:r>
      <w:r w:rsidRPr="00862A33">
        <w:rPr>
          <w:rFonts w:ascii="Arial" w:hAnsi="Arial" w:cs="Arial"/>
          <w:color w:val="000000"/>
          <w:sz w:val="22"/>
          <w:szCs w:val="22"/>
          <w:highlight w:val="yellow"/>
        </w:rPr>
        <w:t>Bid Security</w:t>
      </w:r>
      <w:r w:rsidRPr="00D31C39">
        <w:rPr>
          <w:rFonts w:ascii="Arial" w:hAnsi="Arial" w:cs="Arial"/>
          <w:color w:val="000000"/>
          <w:sz w:val="22"/>
          <w:szCs w:val="22"/>
        </w:rPr>
        <w:t xml:space="preserve"> / Performance Bank Guarantee.</w:t>
      </w:r>
    </w:p>
    <w:p w14:paraId="0C3B6BE7" w14:textId="77777777" w:rsidR="005E08A6" w:rsidRPr="00D31C39" w:rsidRDefault="005E08A6" w:rsidP="008D0E1F">
      <w:pPr>
        <w:tabs>
          <w:tab w:val="left" w:pos="1080"/>
          <w:tab w:val="left" w:pos="1800"/>
          <w:tab w:val="left" w:pos="4320"/>
          <w:tab w:val="left" w:pos="5040"/>
        </w:tabs>
        <w:autoSpaceDE w:val="0"/>
        <w:autoSpaceDN w:val="0"/>
        <w:adjustRightInd w:val="0"/>
        <w:ind w:left="1080" w:hanging="1080"/>
        <w:jc w:val="center"/>
        <w:rPr>
          <w:rFonts w:ascii="Arial Black" w:hAnsi="Arial Black" w:cs="Arial Black"/>
          <w:b/>
          <w:bCs/>
          <w:color w:val="000000"/>
          <w:sz w:val="22"/>
          <w:szCs w:val="22"/>
          <w:lang w:val="en-US"/>
        </w:rPr>
      </w:pPr>
    </w:p>
    <w:p w14:paraId="5EA731D1" w14:textId="77777777" w:rsidR="00743D55" w:rsidRPr="00D31C39" w:rsidRDefault="00743D55" w:rsidP="00743D55">
      <w:pPr>
        <w:pStyle w:val="Title"/>
        <w:spacing w:before="120" w:after="120"/>
        <w:rPr>
          <w:rFonts w:ascii="Calibri" w:hAnsi="Calibri"/>
          <w:b w:val="0"/>
          <w:sz w:val="22"/>
          <w:szCs w:val="22"/>
        </w:rPr>
      </w:pPr>
      <w:r w:rsidRPr="00D31C39">
        <w:rPr>
          <w:rFonts w:ascii="Calibri" w:hAnsi="Calibri"/>
          <w:sz w:val="22"/>
          <w:szCs w:val="22"/>
        </w:rPr>
        <w:t xml:space="preserve">(Acceptance to </w:t>
      </w:r>
      <w:proofErr w:type="gramStart"/>
      <w:r w:rsidRPr="00D31C39">
        <w:rPr>
          <w:rFonts w:ascii="Calibri" w:hAnsi="Calibri"/>
          <w:sz w:val="22"/>
          <w:szCs w:val="22"/>
        </w:rPr>
        <w:t>be  given</w:t>
      </w:r>
      <w:proofErr w:type="gramEnd"/>
      <w:r w:rsidRPr="00D31C39">
        <w:rPr>
          <w:rFonts w:ascii="Calibri" w:hAnsi="Calibri"/>
          <w:sz w:val="22"/>
          <w:szCs w:val="22"/>
        </w:rPr>
        <w:t xml:space="preserve"> On Line  on the system under GTE)</w:t>
      </w:r>
    </w:p>
    <w:p w14:paraId="4F2F01E8" w14:textId="77777777" w:rsidR="005E08A6" w:rsidRPr="00D31C39" w:rsidRDefault="005E08A6" w:rsidP="008D0E1F">
      <w:pPr>
        <w:tabs>
          <w:tab w:val="left" w:pos="1080"/>
          <w:tab w:val="left" w:pos="1800"/>
          <w:tab w:val="left" w:pos="4320"/>
          <w:tab w:val="left" w:pos="5040"/>
        </w:tabs>
        <w:autoSpaceDE w:val="0"/>
        <w:autoSpaceDN w:val="0"/>
        <w:adjustRightInd w:val="0"/>
        <w:ind w:left="1080" w:hanging="1080"/>
        <w:jc w:val="center"/>
        <w:rPr>
          <w:rFonts w:ascii="Arial Black" w:hAnsi="Arial Black" w:cs="Arial Black"/>
          <w:b/>
          <w:bCs/>
          <w:color w:val="000000"/>
          <w:sz w:val="22"/>
          <w:szCs w:val="22"/>
          <w:lang w:val="en-US"/>
        </w:rPr>
      </w:pPr>
    </w:p>
    <w:p w14:paraId="5968F919"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2B29096D"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605B702A"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2EEAE5BB"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047C150C"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2740263B"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63077A1A"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30E41B07" w14:textId="77777777" w:rsidR="00743D55" w:rsidRPr="00D31C39" w:rsidRDefault="00743D55" w:rsidP="00C92E52">
      <w:pPr>
        <w:tabs>
          <w:tab w:val="left" w:pos="1080"/>
          <w:tab w:val="left" w:pos="1800"/>
          <w:tab w:val="left" w:pos="4320"/>
          <w:tab w:val="left" w:pos="5040"/>
        </w:tabs>
        <w:ind w:left="1080" w:hanging="1080"/>
        <w:jc w:val="right"/>
        <w:rPr>
          <w:rFonts w:ascii="Arial" w:hAnsi="Arial" w:cs="Arial"/>
          <w:b/>
          <w:bCs/>
          <w:color w:val="000000"/>
          <w:sz w:val="22"/>
          <w:szCs w:val="22"/>
        </w:rPr>
      </w:pPr>
    </w:p>
    <w:p w14:paraId="39ED9E61" w14:textId="77777777" w:rsidR="005E08A6" w:rsidRPr="00D31C39" w:rsidRDefault="005E08A6" w:rsidP="00C92E52">
      <w:pPr>
        <w:tabs>
          <w:tab w:val="left" w:pos="1080"/>
          <w:tab w:val="left" w:pos="1800"/>
          <w:tab w:val="left" w:pos="4320"/>
          <w:tab w:val="left" w:pos="5040"/>
        </w:tabs>
        <w:ind w:left="1080" w:hanging="1080"/>
        <w:jc w:val="right"/>
        <w:rPr>
          <w:rFonts w:ascii="Arial" w:hAnsi="Arial" w:cs="Arial"/>
          <w:b/>
          <w:bCs/>
          <w:color w:val="000000"/>
          <w:sz w:val="22"/>
          <w:szCs w:val="22"/>
        </w:rPr>
      </w:pPr>
      <w:r w:rsidRPr="00D31C39">
        <w:rPr>
          <w:rFonts w:ascii="Arial" w:hAnsi="Arial" w:cs="Arial"/>
          <w:b/>
          <w:bCs/>
          <w:color w:val="000000"/>
          <w:sz w:val="22"/>
          <w:szCs w:val="22"/>
        </w:rPr>
        <w:lastRenderedPageBreak/>
        <w:t>ATTACHMENT – 1</w:t>
      </w:r>
      <w:r w:rsidR="00B448EC" w:rsidRPr="00D31C39">
        <w:rPr>
          <w:rFonts w:ascii="Arial" w:hAnsi="Arial" w:cs="Arial"/>
          <w:b/>
          <w:bCs/>
          <w:color w:val="000000"/>
          <w:sz w:val="22"/>
          <w:szCs w:val="22"/>
        </w:rPr>
        <w:t>7</w:t>
      </w:r>
    </w:p>
    <w:p w14:paraId="6BE1C9F9" w14:textId="77777777" w:rsidR="005E08A6" w:rsidRPr="00D31C39" w:rsidRDefault="005E08A6" w:rsidP="00D06A2F">
      <w:pPr>
        <w:tabs>
          <w:tab w:val="left" w:pos="1440"/>
          <w:tab w:val="left" w:pos="2160"/>
          <w:tab w:val="left" w:pos="4320"/>
        </w:tabs>
        <w:autoSpaceDE w:val="0"/>
        <w:autoSpaceDN w:val="0"/>
        <w:adjustRightInd w:val="0"/>
        <w:jc w:val="right"/>
        <w:rPr>
          <w:rFonts w:ascii="Arial" w:hAnsi="Arial" w:cs="Arial"/>
          <w:color w:val="000000"/>
          <w:sz w:val="22"/>
          <w:szCs w:val="22"/>
        </w:rPr>
      </w:pPr>
      <w:r w:rsidRPr="00D31C39">
        <w:rPr>
          <w:rFonts w:ascii="Arial" w:hAnsi="Arial" w:cs="Arial"/>
          <w:b/>
          <w:bCs/>
          <w:color w:val="000000"/>
          <w:sz w:val="22"/>
          <w:szCs w:val="22"/>
        </w:rPr>
        <w:t>PAGE 1 OF 1</w:t>
      </w:r>
    </w:p>
    <w:p w14:paraId="500E5463" w14:textId="77777777" w:rsidR="005E08A6" w:rsidRPr="00D31C39" w:rsidRDefault="005E08A6" w:rsidP="00D376DA">
      <w:pPr>
        <w:autoSpaceDE w:val="0"/>
        <w:autoSpaceDN w:val="0"/>
        <w:adjustRightInd w:val="0"/>
        <w:jc w:val="center"/>
        <w:rPr>
          <w:rFonts w:ascii="Arial" w:hAnsi="Arial" w:cs="Arial"/>
          <w:b/>
          <w:bCs/>
          <w:color w:val="000000"/>
          <w:sz w:val="22"/>
          <w:szCs w:val="22"/>
          <w:lang w:val="en-US"/>
        </w:rPr>
      </w:pPr>
    </w:p>
    <w:p w14:paraId="50C8286A"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aps/>
          <w:color w:val="000000"/>
          <w:sz w:val="22"/>
          <w:szCs w:val="22"/>
          <w:lang w:val="en-US"/>
        </w:rPr>
        <w:t xml:space="preserve">………… </w:t>
      </w:r>
      <w:r w:rsidRPr="00D31C39">
        <w:rPr>
          <w:rFonts w:ascii="Arial" w:hAnsi="Arial" w:cs="Arial"/>
          <w:b/>
          <w:bCs/>
          <w:color w:val="000000"/>
          <w:sz w:val="22"/>
          <w:szCs w:val="22"/>
          <w:lang w:val="en-US"/>
        </w:rPr>
        <w:t>PACKAGE</w:t>
      </w:r>
    </w:p>
    <w:p w14:paraId="29C34B2B"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FOR </w:t>
      </w:r>
    </w:p>
    <w:p w14:paraId="4427703C"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38098FCE" w14:textId="77777777" w:rsidR="00A034B2" w:rsidRPr="00D31C39" w:rsidRDefault="00A034B2" w:rsidP="00A034B2">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 xml:space="preserve">…………….. POWER PROJECT, </w:t>
      </w:r>
    </w:p>
    <w:p w14:paraId="61DE9BCA"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340B78F0" w14:textId="77777777" w:rsidR="00A034B2" w:rsidRPr="00D31C39" w:rsidRDefault="00A034B2" w:rsidP="00A034B2">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D31C39">
        <w:rPr>
          <w:rFonts w:ascii="Arial" w:hAnsi="Arial" w:cs="Arial"/>
          <w:b/>
          <w:bCs/>
          <w:color w:val="000000"/>
          <w:sz w:val="22"/>
          <w:szCs w:val="22"/>
          <w:lang w:val="en-US"/>
        </w:rPr>
        <w:t>BID DOCUMENT NO. ………………</w:t>
      </w:r>
    </w:p>
    <w:p w14:paraId="372B5FE3" w14:textId="77777777" w:rsidR="005E08A6" w:rsidRPr="00D31C39" w:rsidRDefault="005E08A6" w:rsidP="00CE4B0D">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60A52FF" w14:textId="77777777" w:rsidR="005E08A6" w:rsidRPr="00D31C39" w:rsidRDefault="005E08A6" w:rsidP="00CE4B0D">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D31C39">
        <w:rPr>
          <w:rFonts w:ascii="Arial" w:hAnsi="Arial" w:cs="Arial"/>
          <w:b/>
          <w:bCs/>
          <w:color w:val="000000"/>
          <w:sz w:val="22"/>
          <w:szCs w:val="22"/>
          <w:lang w:val="en-US"/>
        </w:rPr>
        <w:t>(Form of Acceptance of NTPC Safety Rules)</w:t>
      </w:r>
    </w:p>
    <w:p w14:paraId="251EB7B6" w14:textId="77777777" w:rsidR="005E08A6" w:rsidRPr="00D31C39" w:rsidRDefault="005E08A6" w:rsidP="00CE4B0D">
      <w:pPr>
        <w:tabs>
          <w:tab w:val="left" w:pos="1080"/>
          <w:tab w:val="left" w:pos="1800"/>
          <w:tab w:val="left" w:pos="4320"/>
          <w:tab w:val="left" w:pos="5040"/>
        </w:tabs>
        <w:autoSpaceDE w:val="0"/>
        <w:autoSpaceDN w:val="0"/>
        <w:adjustRightInd w:val="0"/>
        <w:spacing w:line="200" w:lineRule="atLeast"/>
        <w:ind w:left="1080" w:hanging="1080"/>
        <w:rPr>
          <w:rFonts w:ascii="Arial" w:hAnsi="Arial" w:cs="Arial"/>
          <w:b/>
          <w:bCs/>
          <w:color w:val="000000"/>
          <w:sz w:val="22"/>
          <w:szCs w:val="22"/>
          <w:lang w:val="en-US"/>
        </w:rPr>
      </w:pPr>
    </w:p>
    <w:p w14:paraId="267A8800" w14:textId="77777777" w:rsidR="005E08A6" w:rsidRPr="00D31C39" w:rsidRDefault="005E08A6" w:rsidP="00CE4B0D">
      <w:pPr>
        <w:tabs>
          <w:tab w:val="left" w:pos="1080"/>
          <w:tab w:val="left" w:pos="1800"/>
          <w:tab w:val="left" w:pos="4320"/>
          <w:tab w:val="left" w:pos="5040"/>
        </w:tabs>
        <w:autoSpaceDE w:val="0"/>
        <w:autoSpaceDN w:val="0"/>
        <w:adjustRightInd w:val="0"/>
        <w:ind w:left="1080" w:hanging="1080"/>
        <w:rPr>
          <w:rFonts w:ascii="Arial" w:hAnsi="Arial" w:cs="Arial"/>
          <w:color w:val="000000"/>
          <w:sz w:val="22"/>
          <w:szCs w:val="22"/>
          <w:lang w:val="fr-FR"/>
        </w:rPr>
      </w:pPr>
    </w:p>
    <w:p w14:paraId="45C03B65" w14:textId="77777777" w:rsidR="00743D55" w:rsidRPr="00D31C39" w:rsidRDefault="00743D55" w:rsidP="00743D55">
      <w:pPr>
        <w:pStyle w:val="Title"/>
        <w:spacing w:before="120" w:after="120"/>
        <w:rPr>
          <w:rFonts w:ascii="Calibri" w:hAnsi="Calibri"/>
          <w:b w:val="0"/>
          <w:i/>
          <w:sz w:val="22"/>
          <w:szCs w:val="22"/>
        </w:rPr>
      </w:pPr>
      <w:r w:rsidRPr="00D31C39">
        <w:rPr>
          <w:rFonts w:ascii="Calibri" w:hAnsi="Calibri"/>
          <w:b w:val="0"/>
          <w:sz w:val="22"/>
          <w:szCs w:val="22"/>
        </w:rPr>
        <w:t>{</w:t>
      </w:r>
      <w:r w:rsidRPr="00D31C39">
        <w:rPr>
          <w:rFonts w:ascii="Calibri" w:hAnsi="Calibri"/>
          <w:b w:val="0"/>
          <w:i/>
          <w:sz w:val="22"/>
          <w:szCs w:val="22"/>
        </w:rPr>
        <w:t xml:space="preserve">To be accepted on the system under </w:t>
      </w:r>
      <w:r w:rsidRPr="00D31C39">
        <w:rPr>
          <w:rFonts w:ascii="Calibri" w:hAnsi="Calibri"/>
          <w:b w:val="0"/>
          <w:sz w:val="22"/>
          <w:szCs w:val="22"/>
        </w:rPr>
        <w:t>General Technical Evaluation (GTE)}</w:t>
      </w:r>
    </w:p>
    <w:p w14:paraId="7AB371E5" w14:textId="77777777" w:rsidR="00743D55" w:rsidRPr="00D31C39" w:rsidRDefault="00743D55" w:rsidP="00743D55">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p>
    <w:p w14:paraId="51256716" w14:textId="77777777" w:rsidR="00743D55" w:rsidRPr="00D31C39" w:rsidRDefault="00743D55" w:rsidP="00743D55">
      <w:pPr>
        <w:tabs>
          <w:tab w:val="left" w:pos="1080"/>
          <w:tab w:val="left" w:pos="1800"/>
          <w:tab w:val="left" w:pos="4320"/>
          <w:tab w:val="left" w:pos="5040"/>
        </w:tabs>
        <w:autoSpaceDE w:val="0"/>
        <w:autoSpaceDN w:val="0"/>
        <w:adjustRightInd w:val="0"/>
        <w:jc w:val="center"/>
        <w:rPr>
          <w:rFonts w:ascii="Arial" w:hAnsi="Arial" w:cs="Arial"/>
          <w:b/>
          <w:bCs/>
          <w:color w:val="000000"/>
          <w:sz w:val="22"/>
          <w:szCs w:val="22"/>
          <w:lang w:val="en-US"/>
        </w:rPr>
      </w:pPr>
    </w:p>
    <w:p w14:paraId="22F08B70" w14:textId="77777777" w:rsidR="00743D55" w:rsidRPr="00D31C39" w:rsidRDefault="00743D55" w:rsidP="00CE4B0D">
      <w:pPr>
        <w:tabs>
          <w:tab w:val="left" w:pos="1080"/>
          <w:tab w:val="left" w:pos="1800"/>
          <w:tab w:val="left" w:pos="4320"/>
          <w:tab w:val="left" w:pos="5040"/>
        </w:tabs>
        <w:autoSpaceDE w:val="0"/>
        <w:autoSpaceDN w:val="0"/>
        <w:adjustRightInd w:val="0"/>
        <w:ind w:left="1080" w:hanging="1080"/>
        <w:rPr>
          <w:rFonts w:ascii="Arial" w:hAnsi="Arial" w:cs="Arial"/>
          <w:color w:val="000000"/>
          <w:sz w:val="22"/>
          <w:szCs w:val="22"/>
          <w:lang w:val="fr-FR"/>
        </w:rPr>
      </w:pPr>
    </w:p>
    <w:p w14:paraId="0122165E" w14:textId="77777777" w:rsidR="00DA6497" w:rsidRDefault="006A55BF" w:rsidP="00743D55">
      <w:pPr>
        <w:pStyle w:val="Title"/>
        <w:spacing w:before="120" w:after="120"/>
        <w:rPr>
          <w:rFonts w:ascii="Calibri" w:hAnsi="Calibri"/>
          <w:b w:val="0"/>
          <w:sz w:val="22"/>
          <w:szCs w:val="22"/>
        </w:rPr>
      </w:pPr>
      <w:r>
        <w:rPr>
          <w:rFonts w:ascii="Calibri" w:hAnsi="Calibri"/>
          <w:b w:val="0"/>
          <w:sz w:val="22"/>
          <w:szCs w:val="22"/>
        </w:rPr>
        <w:t>- Not Used -</w:t>
      </w:r>
    </w:p>
    <w:p w14:paraId="13C0BCFD" w14:textId="77777777" w:rsidR="00DA6497" w:rsidRPr="00D31C39" w:rsidRDefault="00DA6497" w:rsidP="00DA6497">
      <w:pPr>
        <w:tabs>
          <w:tab w:val="left" w:pos="1080"/>
          <w:tab w:val="left" w:pos="1800"/>
          <w:tab w:val="left" w:pos="4320"/>
          <w:tab w:val="left" w:pos="5040"/>
        </w:tabs>
        <w:ind w:left="1080" w:hanging="1080"/>
        <w:jc w:val="right"/>
        <w:rPr>
          <w:rFonts w:ascii="Arial" w:hAnsi="Arial" w:cs="Arial"/>
          <w:b/>
          <w:bCs/>
          <w:color w:val="000000"/>
          <w:sz w:val="22"/>
          <w:szCs w:val="22"/>
        </w:rPr>
      </w:pPr>
      <w:r>
        <w:rPr>
          <w:rFonts w:ascii="Calibri" w:hAnsi="Calibri"/>
          <w:b/>
          <w:sz w:val="22"/>
          <w:szCs w:val="22"/>
        </w:rPr>
        <w:br w:type="page"/>
      </w:r>
      <w:r w:rsidRPr="00D31C39">
        <w:rPr>
          <w:rFonts w:ascii="Arial" w:hAnsi="Arial" w:cs="Arial"/>
          <w:b/>
          <w:bCs/>
          <w:color w:val="000000"/>
          <w:sz w:val="22"/>
          <w:szCs w:val="22"/>
        </w:rPr>
        <w:lastRenderedPageBreak/>
        <w:t>ATTACHMENT – 1</w:t>
      </w:r>
      <w:r>
        <w:rPr>
          <w:rFonts w:ascii="Arial" w:hAnsi="Arial" w:cs="Arial"/>
          <w:b/>
          <w:bCs/>
          <w:color w:val="000000"/>
          <w:sz w:val="22"/>
          <w:szCs w:val="22"/>
        </w:rPr>
        <w:t>8</w:t>
      </w:r>
    </w:p>
    <w:p w14:paraId="641EE929" w14:textId="77777777" w:rsidR="00DA6497" w:rsidRPr="00D31C39" w:rsidRDefault="00DA6497" w:rsidP="00DA6497">
      <w:pPr>
        <w:tabs>
          <w:tab w:val="left" w:pos="1440"/>
          <w:tab w:val="left" w:pos="2160"/>
          <w:tab w:val="left" w:pos="4320"/>
        </w:tabs>
        <w:autoSpaceDE w:val="0"/>
        <w:autoSpaceDN w:val="0"/>
        <w:adjustRightInd w:val="0"/>
        <w:jc w:val="right"/>
        <w:rPr>
          <w:rFonts w:ascii="Arial" w:hAnsi="Arial" w:cs="Arial"/>
          <w:color w:val="000000"/>
          <w:sz w:val="22"/>
          <w:szCs w:val="22"/>
        </w:rPr>
      </w:pPr>
      <w:r w:rsidRPr="00D31C39">
        <w:rPr>
          <w:rFonts w:ascii="Arial" w:hAnsi="Arial" w:cs="Arial"/>
          <w:b/>
          <w:bCs/>
          <w:color w:val="000000"/>
          <w:sz w:val="22"/>
          <w:szCs w:val="22"/>
        </w:rPr>
        <w:t>PAGE 1 OF 1</w:t>
      </w:r>
    </w:p>
    <w:p w14:paraId="10E3B888" w14:textId="77777777" w:rsidR="00DA6497" w:rsidRPr="009C5339" w:rsidRDefault="00DA6497" w:rsidP="00DA6497">
      <w:pPr>
        <w:autoSpaceDE w:val="0"/>
        <w:autoSpaceDN w:val="0"/>
        <w:adjustRightInd w:val="0"/>
        <w:jc w:val="center"/>
        <w:rPr>
          <w:rFonts w:ascii="Arial" w:hAnsi="Arial" w:cs="Arial"/>
          <w:b/>
          <w:bCs/>
          <w:color w:val="000000"/>
          <w:sz w:val="22"/>
          <w:szCs w:val="22"/>
          <w:lang w:val="en-US"/>
        </w:rPr>
      </w:pPr>
    </w:p>
    <w:p w14:paraId="0B2AE11F"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9C5339">
        <w:rPr>
          <w:rFonts w:ascii="Arial" w:hAnsi="Arial" w:cs="Arial"/>
          <w:b/>
          <w:bCs/>
          <w:caps/>
          <w:color w:val="000000"/>
          <w:sz w:val="22"/>
          <w:szCs w:val="22"/>
          <w:lang w:val="en-US"/>
        </w:rPr>
        <w:t xml:space="preserve">………… </w:t>
      </w:r>
      <w:r w:rsidRPr="009C5339">
        <w:rPr>
          <w:rFonts w:ascii="Arial" w:hAnsi="Arial" w:cs="Arial"/>
          <w:b/>
          <w:bCs/>
          <w:color w:val="000000"/>
          <w:sz w:val="22"/>
          <w:szCs w:val="22"/>
          <w:lang w:val="en-US"/>
        </w:rPr>
        <w:t>PACKAGE</w:t>
      </w:r>
    </w:p>
    <w:p w14:paraId="070B2015"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9C5339">
        <w:rPr>
          <w:rFonts w:ascii="Arial" w:hAnsi="Arial" w:cs="Arial"/>
          <w:b/>
          <w:bCs/>
          <w:color w:val="000000"/>
          <w:sz w:val="22"/>
          <w:szCs w:val="22"/>
          <w:lang w:val="en-US"/>
        </w:rPr>
        <w:t xml:space="preserve">FOR </w:t>
      </w:r>
    </w:p>
    <w:p w14:paraId="50DA737C"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678D3C2E"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r w:rsidRPr="009C5339">
        <w:rPr>
          <w:rFonts w:ascii="Arial" w:hAnsi="Arial" w:cs="Arial"/>
          <w:b/>
          <w:bCs/>
          <w:color w:val="000000"/>
          <w:sz w:val="22"/>
          <w:szCs w:val="22"/>
          <w:lang w:val="en-US"/>
        </w:rPr>
        <w:t xml:space="preserve">…………….. POWER PROJECT, </w:t>
      </w:r>
    </w:p>
    <w:p w14:paraId="304A8C46" w14:textId="77777777" w:rsidR="00DA6497" w:rsidRPr="009C5339" w:rsidRDefault="00DA6497" w:rsidP="00DA6497">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p>
    <w:p w14:paraId="36F431EC" w14:textId="77777777" w:rsidR="00DA6497" w:rsidRPr="009C5339" w:rsidRDefault="00DA6497" w:rsidP="00DA6497">
      <w:pPr>
        <w:tabs>
          <w:tab w:val="left" w:pos="1440"/>
          <w:tab w:val="left" w:pos="2160"/>
          <w:tab w:val="left" w:pos="2880"/>
          <w:tab w:val="left" w:pos="7740"/>
        </w:tabs>
        <w:autoSpaceDE w:val="0"/>
        <w:autoSpaceDN w:val="0"/>
        <w:adjustRightInd w:val="0"/>
        <w:jc w:val="center"/>
        <w:rPr>
          <w:rFonts w:ascii="Arial" w:hAnsi="Arial" w:cs="Arial"/>
          <w:b/>
          <w:bCs/>
          <w:color w:val="000000"/>
          <w:sz w:val="22"/>
          <w:szCs w:val="22"/>
          <w:lang w:val="en-US"/>
        </w:rPr>
      </w:pPr>
      <w:r w:rsidRPr="009C5339">
        <w:rPr>
          <w:rFonts w:ascii="Arial" w:hAnsi="Arial" w:cs="Arial"/>
          <w:b/>
          <w:bCs/>
          <w:color w:val="000000"/>
          <w:sz w:val="22"/>
          <w:szCs w:val="22"/>
          <w:lang w:val="en-US"/>
        </w:rPr>
        <w:t>BID DOCUMENT NO. ………………</w:t>
      </w:r>
    </w:p>
    <w:p w14:paraId="512BF211"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jc w:val="center"/>
        <w:rPr>
          <w:rFonts w:ascii="Arial" w:hAnsi="Arial" w:cs="Arial"/>
          <w:b/>
          <w:bCs/>
          <w:color w:val="000000"/>
          <w:sz w:val="22"/>
          <w:szCs w:val="22"/>
          <w:lang w:val="en-US"/>
        </w:rPr>
      </w:pPr>
    </w:p>
    <w:p w14:paraId="1DF24D05" w14:textId="77777777" w:rsidR="00DA6497" w:rsidRPr="009C5339" w:rsidRDefault="00DA6497" w:rsidP="00DA6497">
      <w:pPr>
        <w:autoSpaceDE w:val="0"/>
        <w:autoSpaceDN w:val="0"/>
        <w:adjustRightInd w:val="0"/>
        <w:jc w:val="center"/>
        <w:rPr>
          <w:rFonts w:ascii="Calibri" w:hAnsi="Calibri" w:cs="Tahoma"/>
          <w:b/>
          <w:color w:val="000000"/>
          <w:sz w:val="22"/>
          <w:szCs w:val="22"/>
        </w:rPr>
      </w:pPr>
      <w:r w:rsidRPr="009C5339">
        <w:rPr>
          <w:rFonts w:ascii="Arial" w:hAnsi="Arial" w:cs="Arial"/>
          <w:b/>
          <w:bCs/>
          <w:color w:val="000000"/>
          <w:sz w:val="22"/>
          <w:szCs w:val="22"/>
        </w:rPr>
        <w:t>(</w:t>
      </w:r>
      <w:r w:rsidRPr="009C5339">
        <w:rPr>
          <w:rFonts w:ascii="Calibri" w:hAnsi="Calibri" w:cs="Tahoma"/>
          <w:b/>
          <w:color w:val="000000"/>
          <w:sz w:val="22"/>
          <w:szCs w:val="22"/>
        </w:rPr>
        <w:t>CERTIFICATE OF COMPLIANCE ON QUALIFYING REQUIREMENT)</w:t>
      </w:r>
    </w:p>
    <w:p w14:paraId="7381804C" w14:textId="77777777" w:rsidR="00DA6497" w:rsidRPr="009C5339" w:rsidRDefault="00DA6497" w:rsidP="00DA6497">
      <w:pPr>
        <w:tabs>
          <w:tab w:val="left" w:pos="1080"/>
          <w:tab w:val="left" w:pos="1800"/>
          <w:tab w:val="left" w:pos="4320"/>
          <w:tab w:val="left" w:pos="5040"/>
        </w:tabs>
        <w:autoSpaceDE w:val="0"/>
        <w:autoSpaceDN w:val="0"/>
        <w:adjustRightInd w:val="0"/>
        <w:spacing w:line="200" w:lineRule="atLeast"/>
        <w:ind w:left="1080" w:hanging="1080"/>
        <w:rPr>
          <w:rFonts w:ascii="Arial" w:hAnsi="Arial" w:cs="Arial"/>
          <w:b/>
          <w:bCs/>
          <w:color w:val="000000"/>
          <w:sz w:val="22"/>
          <w:szCs w:val="22"/>
          <w:lang w:val="en-US"/>
        </w:rPr>
      </w:pPr>
    </w:p>
    <w:p w14:paraId="4A23C863" w14:textId="77777777" w:rsidR="00DA6497" w:rsidRPr="009C5339" w:rsidRDefault="00DA6497" w:rsidP="00DA6497">
      <w:pPr>
        <w:tabs>
          <w:tab w:val="left" w:pos="1080"/>
          <w:tab w:val="left" w:pos="1800"/>
          <w:tab w:val="left" w:pos="4320"/>
          <w:tab w:val="left" w:pos="5040"/>
        </w:tabs>
        <w:autoSpaceDE w:val="0"/>
        <w:autoSpaceDN w:val="0"/>
        <w:adjustRightInd w:val="0"/>
        <w:ind w:left="1080" w:hanging="1080"/>
        <w:rPr>
          <w:rFonts w:ascii="Arial" w:hAnsi="Arial" w:cs="Arial"/>
          <w:color w:val="000000"/>
          <w:sz w:val="22"/>
          <w:szCs w:val="22"/>
          <w:lang w:val="fr-FR"/>
        </w:rPr>
      </w:pPr>
    </w:p>
    <w:p w14:paraId="59CB63A4" w14:textId="77777777" w:rsidR="00DA6497" w:rsidRPr="009C5339" w:rsidRDefault="00DA6497" w:rsidP="00DA6497">
      <w:pPr>
        <w:pStyle w:val="PlainText"/>
        <w:jc w:val="both"/>
        <w:rPr>
          <w:rFonts w:ascii="Calibri" w:hAnsi="Calibri"/>
          <w:sz w:val="22"/>
          <w:szCs w:val="22"/>
        </w:rPr>
      </w:pPr>
      <w:r w:rsidRPr="009C5339">
        <w:rPr>
          <w:rFonts w:ascii="Calibri" w:hAnsi="Calibri"/>
          <w:sz w:val="22"/>
          <w:szCs w:val="22"/>
        </w:rPr>
        <w:t xml:space="preserve">To, </w:t>
      </w:r>
    </w:p>
    <w:p w14:paraId="6ABA7712" w14:textId="77777777" w:rsidR="00DA6497" w:rsidRPr="009C5339" w:rsidRDefault="00DA6497" w:rsidP="00DA6497">
      <w:pPr>
        <w:pStyle w:val="PlainText"/>
        <w:jc w:val="both"/>
        <w:rPr>
          <w:rFonts w:ascii="Calibri" w:hAnsi="Calibri"/>
          <w:b/>
          <w:sz w:val="22"/>
          <w:szCs w:val="22"/>
        </w:rPr>
      </w:pPr>
      <w:r w:rsidRPr="009C5339">
        <w:rPr>
          <w:rFonts w:ascii="Calibri" w:hAnsi="Calibri"/>
          <w:b/>
          <w:sz w:val="22"/>
          <w:szCs w:val="22"/>
        </w:rPr>
        <w:t>……………….</w:t>
      </w:r>
    </w:p>
    <w:p w14:paraId="0E76EE58" w14:textId="77777777" w:rsidR="00DA6497" w:rsidRPr="009C5339" w:rsidRDefault="00DA6497" w:rsidP="00DA6497">
      <w:pPr>
        <w:pStyle w:val="PlainText"/>
        <w:jc w:val="both"/>
        <w:rPr>
          <w:rFonts w:ascii="Calibri" w:hAnsi="Calibri"/>
          <w:b/>
          <w:sz w:val="22"/>
          <w:szCs w:val="22"/>
        </w:rPr>
      </w:pPr>
      <w:r w:rsidRPr="009C5339">
        <w:rPr>
          <w:rFonts w:ascii="Calibri" w:hAnsi="Calibri"/>
          <w:b/>
          <w:sz w:val="22"/>
          <w:szCs w:val="22"/>
        </w:rPr>
        <w:t xml:space="preserve">………………..   </w:t>
      </w:r>
    </w:p>
    <w:p w14:paraId="03A262AA" w14:textId="77777777" w:rsidR="00DA6497" w:rsidRPr="009C5339" w:rsidRDefault="00DA6497" w:rsidP="00DA6497">
      <w:pPr>
        <w:pStyle w:val="PlainText"/>
        <w:jc w:val="both"/>
        <w:rPr>
          <w:rFonts w:ascii="Calibri" w:hAnsi="Calibri"/>
          <w:b/>
          <w:sz w:val="22"/>
          <w:szCs w:val="22"/>
        </w:rPr>
      </w:pPr>
      <w:r w:rsidRPr="009C5339">
        <w:rPr>
          <w:rFonts w:ascii="Calibri" w:hAnsi="Calibri"/>
          <w:b/>
          <w:sz w:val="22"/>
          <w:szCs w:val="22"/>
        </w:rPr>
        <w:t>………………………………………</w:t>
      </w:r>
    </w:p>
    <w:p w14:paraId="07AFCC2F" w14:textId="77777777" w:rsidR="00DA6497" w:rsidRPr="009C5339" w:rsidRDefault="00DA6497" w:rsidP="00DA6497">
      <w:pPr>
        <w:pStyle w:val="Title"/>
        <w:spacing w:before="120" w:after="120"/>
        <w:ind w:left="720" w:hanging="720"/>
        <w:jc w:val="left"/>
        <w:rPr>
          <w:rFonts w:ascii="Arial" w:hAnsi="Arial" w:cs="Arial"/>
          <w:b w:val="0"/>
          <w:sz w:val="22"/>
          <w:szCs w:val="22"/>
        </w:rPr>
      </w:pPr>
      <w:r w:rsidRPr="009C5339">
        <w:rPr>
          <w:rFonts w:ascii="Arial" w:hAnsi="Arial" w:cs="Arial"/>
          <w:b w:val="0"/>
          <w:sz w:val="22"/>
          <w:szCs w:val="22"/>
        </w:rPr>
        <w:t>…………………………………….</w:t>
      </w:r>
    </w:p>
    <w:p w14:paraId="7E38D1EE" w14:textId="77777777" w:rsidR="00DA6497" w:rsidRPr="009C5339" w:rsidRDefault="00DA6497" w:rsidP="00DA6497">
      <w:pPr>
        <w:pStyle w:val="Title"/>
        <w:spacing w:before="120" w:after="120"/>
        <w:ind w:left="720" w:hanging="720"/>
        <w:jc w:val="both"/>
        <w:rPr>
          <w:rFonts w:ascii="Arial" w:hAnsi="Arial" w:cs="Arial"/>
          <w:b w:val="0"/>
          <w:bCs w:val="0"/>
          <w:color w:val="000000"/>
          <w:kern w:val="0"/>
          <w:sz w:val="22"/>
          <w:szCs w:val="22"/>
          <w:lang w:bidi="ar-SA"/>
        </w:rPr>
      </w:pPr>
      <w:r w:rsidRPr="009C5339">
        <w:rPr>
          <w:rFonts w:ascii="Arial" w:hAnsi="Arial" w:cs="Arial"/>
          <w:b w:val="0"/>
          <w:bCs w:val="0"/>
          <w:color w:val="000000"/>
          <w:kern w:val="0"/>
          <w:sz w:val="22"/>
          <w:szCs w:val="22"/>
          <w:lang w:bidi="ar-SA"/>
        </w:rPr>
        <w:t>Dear Sir,</w:t>
      </w:r>
    </w:p>
    <w:p w14:paraId="64DA93C4" w14:textId="77777777" w:rsidR="00DA6497" w:rsidRPr="009C5339" w:rsidRDefault="00DA6497" w:rsidP="00DA6497">
      <w:pPr>
        <w:pStyle w:val="Title"/>
        <w:spacing w:before="120" w:after="120"/>
        <w:ind w:left="720" w:hanging="720"/>
        <w:jc w:val="both"/>
        <w:rPr>
          <w:rFonts w:ascii="Arial" w:hAnsi="Arial" w:cs="Arial"/>
          <w:b w:val="0"/>
          <w:bCs w:val="0"/>
          <w:color w:val="000000"/>
          <w:kern w:val="0"/>
          <w:sz w:val="22"/>
          <w:szCs w:val="22"/>
          <w:lang w:bidi="ar-SA"/>
        </w:rPr>
      </w:pPr>
    </w:p>
    <w:p w14:paraId="3063AD3B" w14:textId="77777777" w:rsidR="00DA6497" w:rsidRPr="009C5339" w:rsidRDefault="00DA6497" w:rsidP="00DA6497">
      <w:pPr>
        <w:tabs>
          <w:tab w:val="num" w:pos="0"/>
        </w:tabs>
        <w:autoSpaceDE w:val="0"/>
        <w:autoSpaceDN w:val="0"/>
        <w:adjustRightInd w:val="0"/>
        <w:jc w:val="both"/>
        <w:rPr>
          <w:rFonts w:ascii="Arial" w:hAnsi="Arial" w:cs="Arial"/>
          <w:color w:val="231F20"/>
          <w:sz w:val="22"/>
          <w:szCs w:val="22"/>
          <w:lang w:bidi="hi-IN"/>
        </w:rPr>
      </w:pPr>
      <w:r w:rsidRPr="009C5339">
        <w:rPr>
          <w:rFonts w:ascii="Arial" w:hAnsi="Arial" w:cs="Arial"/>
          <w:color w:val="231F20"/>
          <w:sz w:val="22"/>
          <w:szCs w:val="22"/>
          <w:lang w:bidi="hi-IN"/>
        </w:rPr>
        <w:t>With reference to our Bid proposal for the tender we hereby confirm that the reference</w:t>
      </w:r>
      <w:r w:rsidRPr="009C5339">
        <w:rPr>
          <w:rFonts w:ascii="Arial" w:hAnsi="Arial" w:cs="Arial"/>
          <w:sz w:val="22"/>
          <w:szCs w:val="22"/>
        </w:rPr>
        <w:t xml:space="preserve"> Work Orders/Purchase Orders/Letter of Awards/Contract Agreements declared in the bid shall only be considered for evaluation/establishing compliance to Qualifying Requirements (QR).</w:t>
      </w:r>
    </w:p>
    <w:p w14:paraId="7AF980E7" w14:textId="77777777" w:rsidR="00DA6497" w:rsidRPr="009C5339" w:rsidRDefault="00DA6497" w:rsidP="00DA6497">
      <w:pPr>
        <w:tabs>
          <w:tab w:val="num" w:pos="0"/>
        </w:tabs>
        <w:autoSpaceDE w:val="0"/>
        <w:autoSpaceDN w:val="0"/>
        <w:adjustRightInd w:val="0"/>
        <w:jc w:val="both"/>
        <w:rPr>
          <w:rFonts w:ascii="Arial" w:hAnsi="Arial" w:cs="Arial"/>
          <w:color w:val="231F20"/>
          <w:sz w:val="22"/>
          <w:szCs w:val="22"/>
          <w:lang w:bidi="hi-IN"/>
        </w:rPr>
      </w:pPr>
    </w:p>
    <w:p w14:paraId="50D32144" w14:textId="77777777" w:rsidR="00DA6497" w:rsidRPr="009C5339" w:rsidRDefault="00DA6497" w:rsidP="00DA6497">
      <w:pPr>
        <w:tabs>
          <w:tab w:val="num" w:pos="0"/>
        </w:tabs>
        <w:autoSpaceDE w:val="0"/>
        <w:autoSpaceDN w:val="0"/>
        <w:adjustRightInd w:val="0"/>
        <w:jc w:val="both"/>
        <w:rPr>
          <w:rFonts w:ascii="Arial" w:hAnsi="Arial" w:cs="Arial"/>
          <w:color w:val="231F20"/>
          <w:sz w:val="22"/>
          <w:szCs w:val="22"/>
          <w:lang w:bidi="hi-IN"/>
        </w:rPr>
      </w:pPr>
      <w:r w:rsidRPr="009C5339">
        <w:rPr>
          <w:rFonts w:ascii="Arial" w:hAnsi="Arial" w:cs="Arial"/>
          <w:color w:val="231F20"/>
          <w:sz w:val="22"/>
          <w:szCs w:val="22"/>
          <w:lang w:bidi="hi-IN"/>
        </w:rPr>
        <w:t xml:space="preserve">We further confirm that no change or substitution in respect of reference </w:t>
      </w:r>
      <w:r w:rsidRPr="009C5339">
        <w:rPr>
          <w:rFonts w:ascii="Arial" w:hAnsi="Arial" w:cs="Arial"/>
          <w:sz w:val="22"/>
          <w:szCs w:val="22"/>
        </w:rPr>
        <w:t>Work Orders/Purchase Orders/Letter of Awards/Contract Agreements as declared in our bid by new/additional Work Orders/Purchase Orders/Letter of Awards/Contract Agreements for meeting the specific Qualifying Requirement (QR) shall be offered by us.</w:t>
      </w:r>
    </w:p>
    <w:p w14:paraId="4EB01794" w14:textId="77777777" w:rsidR="00DA6497" w:rsidRPr="009C5339" w:rsidRDefault="00DA6497" w:rsidP="00DA6497">
      <w:pPr>
        <w:autoSpaceDE w:val="0"/>
        <w:autoSpaceDN w:val="0"/>
        <w:adjustRightInd w:val="0"/>
        <w:jc w:val="both"/>
        <w:rPr>
          <w:rFonts w:ascii="Calibri" w:hAnsi="Calibri" w:cs="Arial"/>
          <w:color w:val="231F20"/>
          <w:sz w:val="22"/>
          <w:szCs w:val="22"/>
          <w:lang w:bidi="hi-IN"/>
        </w:rPr>
      </w:pPr>
    </w:p>
    <w:p w14:paraId="5485557E" w14:textId="77777777" w:rsidR="00DA6497" w:rsidRPr="009C5339" w:rsidRDefault="00DA6497" w:rsidP="00DA6497">
      <w:pPr>
        <w:pStyle w:val="Title"/>
        <w:spacing w:before="120" w:after="120"/>
        <w:rPr>
          <w:rFonts w:ascii="Calibri" w:hAnsi="Calibri"/>
          <w:b w:val="0"/>
          <w:sz w:val="22"/>
          <w:szCs w:val="22"/>
        </w:rPr>
      </w:pPr>
      <w:r w:rsidRPr="009C5339">
        <w:rPr>
          <w:rFonts w:ascii="Calibri" w:hAnsi="Calibri"/>
          <w:sz w:val="22"/>
          <w:szCs w:val="22"/>
        </w:rPr>
        <w:t xml:space="preserve">(Acceptance to be given </w:t>
      </w:r>
      <w:proofErr w:type="gramStart"/>
      <w:r w:rsidRPr="009C5339">
        <w:rPr>
          <w:rFonts w:ascii="Calibri" w:hAnsi="Calibri"/>
          <w:sz w:val="22"/>
          <w:szCs w:val="22"/>
        </w:rPr>
        <w:t>On Line</w:t>
      </w:r>
      <w:proofErr w:type="gramEnd"/>
      <w:r w:rsidRPr="009C5339">
        <w:rPr>
          <w:rFonts w:ascii="Calibri" w:hAnsi="Calibri"/>
          <w:sz w:val="22"/>
          <w:szCs w:val="22"/>
        </w:rPr>
        <w:t xml:space="preserve"> on the system under GTE)</w:t>
      </w:r>
    </w:p>
    <w:p w14:paraId="1A2D9C9D" w14:textId="77777777" w:rsidR="00743D55" w:rsidRPr="00D31C39" w:rsidRDefault="00743D55" w:rsidP="00743D55">
      <w:pPr>
        <w:pStyle w:val="Title"/>
        <w:spacing w:before="120" w:after="120"/>
        <w:rPr>
          <w:rFonts w:ascii="Calibri" w:hAnsi="Calibri"/>
          <w:b w:val="0"/>
          <w:sz w:val="22"/>
          <w:szCs w:val="22"/>
        </w:rPr>
      </w:pPr>
    </w:p>
    <w:p w14:paraId="62DE04B5"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7A676D24"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6CD2F2AA"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73B455DF"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684F3E6D"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431AC386"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74CBC30B"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48067541"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p w14:paraId="193C3641" w14:textId="486DC56E" w:rsidR="00E22BD5" w:rsidRPr="00D31C39" w:rsidRDefault="00CD5A73" w:rsidP="00CD5A73">
      <w:pPr>
        <w:tabs>
          <w:tab w:val="left" w:pos="1080"/>
          <w:tab w:val="left" w:pos="1800"/>
          <w:tab w:val="left" w:pos="4320"/>
          <w:tab w:val="left" w:pos="5040"/>
        </w:tabs>
        <w:rPr>
          <w:rFonts w:ascii="Arial" w:hAnsi="Arial" w:cs="Arial"/>
          <w:color w:val="000000"/>
          <w:sz w:val="22"/>
          <w:szCs w:val="22"/>
        </w:rPr>
      </w:pPr>
      <w:r w:rsidRPr="00D31C39">
        <w:rPr>
          <w:rFonts w:ascii="Arial" w:hAnsi="Arial" w:cs="Arial"/>
          <w:color w:val="000000"/>
          <w:sz w:val="22"/>
          <w:szCs w:val="22"/>
        </w:rPr>
        <w:t xml:space="preserve"> </w:t>
      </w:r>
    </w:p>
    <w:p w14:paraId="35FA0FEA" w14:textId="77777777" w:rsidR="005E08A6" w:rsidRPr="00D31C39" w:rsidRDefault="005E08A6" w:rsidP="00B870DA">
      <w:pPr>
        <w:tabs>
          <w:tab w:val="left" w:pos="1440"/>
          <w:tab w:val="left" w:pos="2160"/>
          <w:tab w:val="left" w:pos="4320"/>
        </w:tabs>
        <w:autoSpaceDE w:val="0"/>
        <w:autoSpaceDN w:val="0"/>
        <w:adjustRightInd w:val="0"/>
        <w:jc w:val="right"/>
        <w:rPr>
          <w:rFonts w:ascii="Arial" w:hAnsi="Arial" w:cs="Arial"/>
          <w:color w:val="000000"/>
          <w:sz w:val="22"/>
          <w:szCs w:val="22"/>
          <w:lang w:val="en-US"/>
        </w:rPr>
      </w:pPr>
    </w:p>
    <w:sectPr w:rsidR="005E08A6" w:rsidRPr="00D31C39" w:rsidSect="00CE4B0D">
      <w:footerReference w:type="default" r:id="rId13"/>
      <w:type w:val="continuous"/>
      <w:pgSz w:w="12240" w:h="15840" w:code="1"/>
      <w:pgMar w:top="1080" w:right="907" w:bottom="108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6F0D" w14:textId="77777777" w:rsidR="00AC78FC" w:rsidRDefault="00AC78FC">
      <w:r>
        <w:separator/>
      </w:r>
    </w:p>
  </w:endnote>
  <w:endnote w:type="continuationSeparator" w:id="0">
    <w:p w14:paraId="55B3DFEE" w14:textId="77777777" w:rsidR="00AC78FC" w:rsidRDefault="00AC7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JMMAH A+ T T 918 O I 00">
    <w:altName w:val="T T 91 8 O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Rupee Foradian">
    <w:altName w:val="Calibri"/>
    <w:charset w:val="00"/>
    <w:family w:val="swiss"/>
    <w:pitch w:val="variable"/>
    <w:sig w:usb0="800000AF" w:usb1="1000204A"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4">
    <w:altName w:val="Malgun Gothic"/>
    <w:panose1 w:val="00000000000000000000"/>
    <w:charset w:val="81"/>
    <w:family w:val="auto"/>
    <w:notTrueType/>
    <w:pitch w:val="default"/>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5DE7" w14:textId="77777777" w:rsidR="0007549A" w:rsidRDefault="00075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3D22A" w14:textId="77777777" w:rsidR="00AC78FC" w:rsidRDefault="00AC78FC">
      <w:r>
        <w:separator/>
      </w:r>
    </w:p>
  </w:footnote>
  <w:footnote w:type="continuationSeparator" w:id="0">
    <w:p w14:paraId="0446B831" w14:textId="77777777" w:rsidR="00AC78FC" w:rsidRDefault="00AC7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7D1A2" w14:textId="77777777" w:rsidR="0007549A" w:rsidRDefault="0007549A" w:rsidP="00AD3203">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sz w:val="20"/>
        <w:szCs w:val="20"/>
      </w:rPr>
    </w:pPr>
    <w:r>
      <w:rPr>
        <w:rFonts w:ascii="Arial" w:hAnsi="Arial" w:cs="Arial"/>
        <w:b/>
        <w:bCs/>
        <w:sz w:val="20"/>
        <w:szCs w:val="20"/>
      </w:rPr>
      <w:t xml:space="preserve">ATTACHMENT – 3 </w:t>
    </w:r>
  </w:p>
  <w:p w14:paraId="6A522D9C" w14:textId="77777777" w:rsidR="0007549A" w:rsidRDefault="0007549A" w:rsidP="00AD3203">
    <w:pPr>
      <w:tabs>
        <w:tab w:val="left" w:pos="585"/>
        <w:tab w:val="left" w:pos="1980"/>
        <w:tab w:val="left" w:pos="3150"/>
        <w:tab w:val="left" w:pos="4230"/>
        <w:tab w:val="left" w:pos="5355"/>
        <w:tab w:val="left" w:pos="6570"/>
        <w:tab w:val="left" w:pos="7650"/>
        <w:tab w:val="left" w:pos="8640"/>
        <w:tab w:val="left" w:pos="9675"/>
        <w:tab w:val="left" w:pos="10710"/>
        <w:tab w:val="left" w:pos="11835"/>
      </w:tabs>
      <w:autoSpaceDE w:val="0"/>
      <w:autoSpaceDN w:val="0"/>
      <w:adjustRightInd w:val="0"/>
      <w:jc w:val="right"/>
      <w:rPr>
        <w:rFonts w:ascii="Arial" w:hAnsi="Arial" w:cs="Arial"/>
        <w:b/>
        <w:bCs/>
        <w:sz w:val="20"/>
        <w:szCs w:val="20"/>
      </w:rPr>
    </w:pPr>
    <w:r>
      <w:rPr>
        <w:rFonts w:ascii="Arial" w:hAnsi="Arial" w:cs="Arial"/>
        <w:b/>
        <w:bCs/>
        <w:sz w:val="20"/>
        <w:szCs w:val="20"/>
      </w:rPr>
      <w:t xml:space="preserve">PAGE </w:t>
    </w:r>
    <w:r>
      <w:rPr>
        <w:rFonts w:ascii="Arial" w:hAnsi="Arial" w:cs="Arial"/>
        <w:b/>
        <w:bCs/>
        <w:sz w:val="20"/>
        <w:szCs w:val="20"/>
      </w:rPr>
      <w:fldChar w:fldCharType="begin"/>
    </w:r>
    <w:r>
      <w:rPr>
        <w:rFonts w:ascii="Arial" w:hAnsi="Arial" w:cs="Arial"/>
        <w:b/>
        <w:bCs/>
        <w:sz w:val="20"/>
        <w:szCs w:val="20"/>
      </w:rPr>
      <w:instrText xml:space="preserve"> PAGE  \* Arabic  \* MERGEFORMAT </w:instrText>
    </w:r>
    <w:r>
      <w:rPr>
        <w:rFonts w:ascii="Arial" w:hAnsi="Arial" w:cs="Arial"/>
        <w:b/>
        <w:bCs/>
        <w:sz w:val="20"/>
        <w:szCs w:val="20"/>
      </w:rPr>
      <w:fldChar w:fldCharType="separate"/>
    </w:r>
    <w:r>
      <w:rPr>
        <w:rFonts w:ascii="Arial" w:hAnsi="Arial" w:cs="Arial"/>
        <w:b/>
        <w:bCs/>
        <w:noProof/>
        <w:sz w:val="20"/>
        <w:szCs w:val="20"/>
      </w:rPr>
      <w:t>3</w:t>
    </w:r>
    <w:r>
      <w:rPr>
        <w:rFonts w:ascii="Arial" w:hAnsi="Arial" w:cs="Arial"/>
        <w:b/>
        <w:bCs/>
        <w:sz w:val="20"/>
        <w:szCs w:val="20"/>
      </w:rPr>
      <w:fldChar w:fldCharType="end"/>
    </w:r>
    <w:r>
      <w:rPr>
        <w:rFonts w:ascii="Arial" w:hAnsi="Arial" w:cs="Arial"/>
        <w:b/>
        <w:bCs/>
        <w:sz w:val="20"/>
        <w:szCs w:val="20"/>
      </w:rPr>
      <w:t xml:space="preserve"> OF 13</w:t>
    </w:r>
  </w:p>
  <w:p w14:paraId="6DAC99E1" w14:textId="77777777" w:rsidR="0007549A" w:rsidRPr="00F77EC3" w:rsidRDefault="0007549A" w:rsidP="009E3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A3E83" w14:textId="77777777" w:rsidR="0007549A" w:rsidRPr="00F77EC3" w:rsidRDefault="0007549A" w:rsidP="00F77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rPr>
    </w:lvl>
  </w:abstractNum>
  <w:abstractNum w:abstractNumId="1" w15:restartNumberingAfterBreak="0">
    <w:nsid w:val="00000004"/>
    <w:multiLevelType w:val="singleLevel"/>
    <w:tmpl w:val="40090017"/>
    <w:name w:val="WW8Num4"/>
    <w:lvl w:ilvl="0">
      <w:start w:val="1"/>
      <w:numFmt w:val="lowerLetter"/>
      <w:lvlText w:val="%1)"/>
      <w:lvlJc w:val="left"/>
      <w:pPr>
        <w:tabs>
          <w:tab w:val="num" w:pos="360"/>
        </w:tabs>
        <w:ind w:left="360" w:hanging="360"/>
      </w:pPr>
      <w:rPr>
        <w:rFonts w:cs="Times New Roman"/>
      </w:rPr>
    </w:lvl>
  </w:abstractNum>
  <w:abstractNum w:abstractNumId="2" w15:restartNumberingAfterBreak="0">
    <w:nsid w:val="00000005"/>
    <w:multiLevelType w:val="singleLevel"/>
    <w:tmpl w:val="00000005"/>
    <w:name w:val="WW8Num5"/>
    <w:lvl w:ilvl="0">
      <w:start w:val="1"/>
      <w:numFmt w:val="decimal"/>
      <w:lvlText w:val="%1."/>
      <w:lvlJc w:val="left"/>
      <w:pPr>
        <w:tabs>
          <w:tab w:val="num" w:pos="720"/>
        </w:tabs>
        <w:ind w:left="720" w:hanging="360"/>
      </w:pPr>
      <w:rPr>
        <w:rFonts w:cs="Times New Roman"/>
      </w:rPr>
    </w:lvl>
  </w:abstractNum>
  <w:abstractNum w:abstractNumId="3" w15:restartNumberingAfterBreak="0">
    <w:nsid w:val="00000014"/>
    <w:multiLevelType w:val="multilevel"/>
    <w:tmpl w:val="00000014"/>
    <w:name w:val="WW8Num20"/>
    <w:lvl w:ilvl="0">
      <w:start w:val="1"/>
      <w:numFmt w:val="decimal"/>
      <w:lvlText w:val="%1."/>
      <w:lvlJc w:val="left"/>
      <w:pPr>
        <w:tabs>
          <w:tab w:val="num" w:pos="720"/>
        </w:tabs>
        <w:ind w:left="720" w:hanging="360"/>
      </w:pPr>
      <w:rPr>
        <w:rFonts w:ascii="Arial" w:hAnsi="Arial" w:cs="Aria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15"/>
    <w:multiLevelType w:val="multilevel"/>
    <w:tmpl w:val="BB5A1FD0"/>
    <w:name w:val="WW8Num21"/>
    <w:lvl w:ilvl="0">
      <w:start w:val="3"/>
      <w:numFmt w:val="decimal"/>
      <w:lvlText w:val="%1."/>
      <w:lvlJc w:val="left"/>
      <w:pPr>
        <w:tabs>
          <w:tab w:val="num" w:pos="720"/>
        </w:tabs>
        <w:ind w:left="720" w:hanging="360"/>
      </w:pPr>
      <w:rPr>
        <w:rFonts w:ascii="Symbol" w:hAnsi="Symbol" w:cs="Symbol"/>
      </w:rPr>
    </w:lvl>
    <w:lvl w:ilvl="1">
      <w:numFmt w:val="decimal"/>
      <w:lvlText w:val="%1.%2"/>
      <w:lvlJc w:val="left"/>
      <w:pPr>
        <w:tabs>
          <w:tab w:val="num" w:pos="1080"/>
        </w:tabs>
        <w:ind w:left="1080" w:hanging="360"/>
      </w:pPr>
      <w:rPr>
        <w:rFonts w:ascii="Arial" w:hAnsi="Arial" w:cs="Arial" w:hint="default"/>
        <w:b/>
        <w:bCs/>
        <w:i w:val="0"/>
        <w:iCs w:val="0"/>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5" w15:restartNumberingAfterBreak="0">
    <w:nsid w:val="00000016"/>
    <w:multiLevelType w:val="multilevel"/>
    <w:tmpl w:val="00000016"/>
    <w:name w:val="WW8Num22"/>
    <w:lvl w:ilvl="0">
      <w:start w:val="2"/>
      <w:numFmt w:val="decimal"/>
      <w:lvlText w:val="%1."/>
      <w:lvlJc w:val="left"/>
      <w:pPr>
        <w:tabs>
          <w:tab w:val="num" w:pos="720"/>
        </w:tabs>
        <w:ind w:left="720" w:hanging="360"/>
      </w:pPr>
      <w:rPr>
        <w:rFonts w:ascii="Arial" w:hAnsi="Arial" w:cs="Arial"/>
      </w:rPr>
    </w:lvl>
    <w:lvl w:ilvl="1">
      <w:numFmt w:val="decimal"/>
      <w:lvlText w:val="%1.%2"/>
      <w:lvlJc w:val="left"/>
      <w:pPr>
        <w:tabs>
          <w:tab w:val="num" w:pos="1080"/>
        </w:tabs>
        <w:ind w:left="1080" w:hanging="360"/>
      </w:pPr>
      <w:rPr>
        <w:rFonts w:ascii="Arial" w:hAnsi="Arial" w:cs="Arial"/>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42F3FAA"/>
    <w:multiLevelType w:val="multilevel"/>
    <w:tmpl w:val="38BE1C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70C0821"/>
    <w:multiLevelType w:val="hybridMultilevel"/>
    <w:tmpl w:val="5CB4D3BA"/>
    <w:lvl w:ilvl="0" w:tplc="450E9FE6">
      <w:start w:val="2"/>
      <w:numFmt w:val="decimal"/>
      <w:lvlText w:val="%1."/>
      <w:lvlJc w:val="left"/>
      <w:pPr>
        <w:tabs>
          <w:tab w:val="num" w:pos="1080"/>
        </w:tabs>
        <w:ind w:left="1080" w:hanging="360"/>
      </w:pPr>
      <w:rPr>
        <w:rFonts w:cs="Times New Roman" w:hint="default"/>
      </w:rPr>
    </w:lvl>
    <w:lvl w:ilvl="1" w:tplc="C5607406">
      <w:numFmt w:val="none"/>
      <w:lvlText w:val=""/>
      <w:lvlJc w:val="left"/>
      <w:pPr>
        <w:tabs>
          <w:tab w:val="num" w:pos="360"/>
        </w:tabs>
      </w:pPr>
      <w:rPr>
        <w:rFonts w:cs="Times New Roman"/>
      </w:rPr>
    </w:lvl>
    <w:lvl w:ilvl="2" w:tplc="70864ADE">
      <w:numFmt w:val="none"/>
      <w:lvlText w:val=""/>
      <w:lvlJc w:val="left"/>
      <w:pPr>
        <w:tabs>
          <w:tab w:val="num" w:pos="360"/>
        </w:tabs>
      </w:pPr>
      <w:rPr>
        <w:rFonts w:cs="Times New Roman"/>
      </w:rPr>
    </w:lvl>
    <w:lvl w:ilvl="3" w:tplc="A2F4F58C">
      <w:numFmt w:val="none"/>
      <w:lvlText w:val=""/>
      <w:lvlJc w:val="left"/>
      <w:pPr>
        <w:tabs>
          <w:tab w:val="num" w:pos="360"/>
        </w:tabs>
      </w:pPr>
      <w:rPr>
        <w:rFonts w:cs="Times New Roman"/>
      </w:rPr>
    </w:lvl>
    <w:lvl w:ilvl="4" w:tplc="BAFCCCF2">
      <w:numFmt w:val="none"/>
      <w:lvlText w:val=""/>
      <w:lvlJc w:val="left"/>
      <w:pPr>
        <w:tabs>
          <w:tab w:val="num" w:pos="360"/>
        </w:tabs>
      </w:pPr>
      <w:rPr>
        <w:rFonts w:cs="Times New Roman"/>
      </w:rPr>
    </w:lvl>
    <w:lvl w:ilvl="5" w:tplc="0BFAD936">
      <w:numFmt w:val="none"/>
      <w:lvlText w:val=""/>
      <w:lvlJc w:val="left"/>
      <w:pPr>
        <w:tabs>
          <w:tab w:val="num" w:pos="360"/>
        </w:tabs>
      </w:pPr>
      <w:rPr>
        <w:rFonts w:cs="Times New Roman"/>
      </w:rPr>
    </w:lvl>
    <w:lvl w:ilvl="6" w:tplc="68F85CF2">
      <w:numFmt w:val="none"/>
      <w:lvlText w:val=""/>
      <w:lvlJc w:val="left"/>
      <w:pPr>
        <w:tabs>
          <w:tab w:val="num" w:pos="360"/>
        </w:tabs>
      </w:pPr>
      <w:rPr>
        <w:rFonts w:cs="Times New Roman"/>
      </w:rPr>
    </w:lvl>
    <w:lvl w:ilvl="7" w:tplc="3E56D578">
      <w:numFmt w:val="none"/>
      <w:lvlText w:val=""/>
      <w:lvlJc w:val="left"/>
      <w:pPr>
        <w:tabs>
          <w:tab w:val="num" w:pos="360"/>
        </w:tabs>
      </w:pPr>
      <w:rPr>
        <w:rFonts w:cs="Times New Roman"/>
      </w:rPr>
    </w:lvl>
    <w:lvl w:ilvl="8" w:tplc="10C00BA6">
      <w:numFmt w:val="none"/>
      <w:lvlText w:val=""/>
      <w:lvlJc w:val="left"/>
      <w:pPr>
        <w:tabs>
          <w:tab w:val="num" w:pos="360"/>
        </w:tabs>
      </w:pPr>
      <w:rPr>
        <w:rFonts w:cs="Times New Roman"/>
      </w:rPr>
    </w:lvl>
  </w:abstractNum>
  <w:abstractNum w:abstractNumId="8" w15:restartNumberingAfterBreak="0">
    <w:nsid w:val="099E1E9D"/>
    <w:multiLevelType w:val="hybridMultilevel"/>
    <w:tmpl w:val="45A400F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FF84F63"/>
    <w:multiLevelType w:val="hybridMultilevel"/>
    <w:tmpl w:val="857EBD2E"/>
    <w:lvl w:ilvl="0" w:tplc="236422C2">
      <w:start w:val="10"/>
      <w:numFmt w:val="lowerLetter"/>
      <w:lvlText w:val="(%1)"/>
      <w:lvlJc w:val="left"/>
      <w:pPr>
        <w:tabs>
          <w:tab w:val="num" w:pos="1980"/>
        </w:tabs>
        <w:ind w:left="1980" w:hanging="360"/>
      </w:pPr>
      <w:rPr>
        <w:rFonts w:cs="Times New Roman" w:hint="default"/>
        <w:color w:val="auto"/>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0" w15:restartNumberingAfterBreak="0">
    <w:nsid w:val="11936FB6"/>
    <w:multiLevelType w:val="hybridMultilevel"/>
    <w:tmpl w:val="EA0ED2DA"/>
    <w:lvl w:ilvl="0" w:tplc="40090013">
      <w:start w:val="1"/>
      <w:numFmt w:val="upperRoman"/>
      <w:lvlText w:val="%1."/>
      <w:lvlJc w:val="right"/>
      <w:pPr>
        <w:tabs>
          <w:tab w:val="num" w:pos="1350"/>
        </w:tabs>
        <w:ind w:left="135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4094164"/>
    <w:multiLevelType w:val="hybridMultilevel"/>
    <w:tmpl w:val="B1C66F06"/>
    <w:lvl w:ilvl="0" w:tplc="AA6EC30C">
      <w:start w:val="1"/>
      <w:numFmt w:val="decimal"/>
      <w:lvlText w:val="%1."/>
      <w:lvlJc w:val="left"/>
      <w:pPr>
        <w:ind w:left="634" w:hanging="202"/>
        <w:jc w:val="left"/>
      </w:pPr>
      <w:rPr>
        <w:rFonts w:ascii="Arial MT" w:eastAsia="Arial MT" w:hAnsi="Arial MT" w:cs="Arial MT" w:hint="default"/>
        <w:spacing w:val="-1"/>
        <w:w w:val="101"/>
        <w:sz w:val="18"/>
        <w:szCs w:val="18"/>
        <w:lang w:val="en-US" w:eastAsia="en-US" w:bidi="ar-SA"/>
      </w:rPr>
    </w:lvl>
    <w:lvl w:ilvl="1" w:tplc="18CA59E2">
      <w:numFmt w:val="bullet"/>
      <w:lvlText w:val="•"/>
      <w:lvlJc w:val="left"/>
      <w:pPr>
        <w:ind w:left="1640" w:hanging="202"/>
      </w:pPr>
      <w:rPr>
        <w:rFonts w:hint="default"/>
        <w:lang w:val="en-US" w:eastAsia="en-US" w:bidi="ar-SA"/>
      </w:rPr>
    </w:lvl>
    <w:lvl w:ilvl="2" w:tplc="BC20B5B4">
      <w:numFmt w:val="bullet"/>
      <w:lvlText w:val="•"/>
      <w:lvlJc w:val="left"/>
      <w:pPr>
        <w:ind w:left="2640" w:hanging="202"/>
      </w:pPr>
      <w:rPr>
        <w:rFonts w:hint="default"/>
        <w:lang w:val="en-US" w:eastAsia="en-US" w:bidi="ar-SA"/>
      </w:rPr>
    </w:lvl>
    <w:lvl w:ilvl="3" w:tplc="68202B88">
      <w:numFmt w:val="bullet"/>
      <w:lvlText w:val="•"/>
      <w:lvlJc w:val="left"/>
      <w:pPr>
        <w:ind w:left="3640" w:hanging="202"/>
      </w:pPr>
      <w:rPr>
        <w:rFonts w:hint="default"/>
        <w:lang w:val="en-US" w:eastAsia="en-US" w:bidi="ar-SA"/>
      </w:rPr>
    </w:lvl>
    <w:lvl w:ilvl="4" w:tplc="82F2DCE6">
      <w:numFmt w:val="bullet"/>
      <w:lvlText w:val="•"/>
      <w:lvlJc w:val="left"/>
      <w:pPr>
        <w:ind w:left="4640" w:hanging="202"/>
      </w:pPr>
      <w:rPr>
        <w:rFonts w:hint="default"/>
        <w:lang w:val="en-US" w:eastAsia="en-US" w:bidi="ar-SA"/>
      </w:rPr>
    </w:lvl>
    <w:lvl w:ilvl="5" w:tplc="EA94EEB6">
      <w:numFmt w:val="bullet"/>
      <w:lvlText w:val="•"/>
      <w:lvlJc w:val="left"/>
      <w:pPr>
        <w:ind w:left="5640" w:hanging="202"/>
      </w:pPr>
      <w:rPr>
        <w:rFonts w:hint="default"/>
        <w:lang w:val="en-US" w:eastAsia="en-US" w:bidi="ar-SA"/>
      </w:rPr>
    </w:lvl>
    <w:lvl w:ilvl="6" w:tplc="85E8BEFA">
      <w:numFmt w:val="bullet"/>
      <w:lvlText w:val="•"/>
      <w:lvlJc w:val="left"/>
      <w:pPr>
        <w:ind w:left="6640" w:hanging="202"/>
      </w:pPr>
      <w:rPr>
        <w:rFonts w:hint="default"/>
        <w:lang w:val="en-US" w:eastAsia="en-US" w:bidi="ar-SA"/>
      </w:rPr>
    </w:lvl>
    <w:lvl w:ilvl="7" w:tplc="0344B5B4">
      <w:numFmt w:val="bullet"/>
      <w:lvlText w:val="•"/>
      <w:lvlJc w:val="left"/>
      <w:pPr>
        <w:ind w:left="7640" w:hanging="202"/>
      </w:pPr>
      <w:rPr>
        <w:rFonts w:hint="default"/>
        <w:lang w:val="en-US" w:eastAsia="en-US" w:bidi="ar-SA"/>
      </w:rPr>
    </w:lvl>
    <w:lvl w:ilvl="8" w:tplc="6AD02600">
      <w:numFmt w:val="bullet"/>
      <w:lvlText w:val="•"/>
      <w:lvlJc w:val="left"/>
      <w:pPr>
        <w:ind w:left="8640" w:hanging="202"/>
      </w:pPr>
      <w:rPr>
        <w:rFonts w:hint="default"/>
        <w:lang w:val="en-US" w:eastAsia="en-US" w:bidi="ar-SA"/>
      </w:rPr>
    </w:lvl>
  </w:abstractNum>
  <w:abstractNum w:abstractNumId="12" w15:restartNumberingAfterBreak="0">
    <w:nsid w:val="15FC1639"/>
    <w:multiLevelType w:val="hybridMultilevel"/>
    <w:tmpl w:val="857EBD2E"/>
    <w:lvl w:ilvl="0" w:tplc="236422C2">
      <w:start w:val="10"/>
      <w:numFmt w:val="lowerLetter"/>
      <w:lvlText w:val="(%1)"/>
      <w:lvlJc w:val="left"/>
      <w:pPr>
        <w:tabs>
          <w:tab w:val="num" w:pos="1680"/>
        </w:tabs>
        <w:ind w:left="1680" w:hanging="360"/>
      </w:pPr>
      <w:rPr>
        <w:rFonts w:cs="Times New Roman" w:hint="default"/>
        <w:color w:val="auto"/>
      </w:rPr>
    </w:lvl>
    <w:lvl w:ilvl="1" w:tplc="04090019">
      <w:start w:val="1"/>
      <w:numFmt w:val="lowerLetter"/>
      <w:lvlText w:val="%2."/>
      <w:lvlJc w:val="left"/>
      <w:pPr>
        <w:tabs>
          <w:tab w:val="num" w:pos="2400"/>
        </w:tabs>
        <w:ind w:left="2400" w:hanging="360"/>
      </w:pPr>
      <w:rPr>
        <w:rFonts w:cs="Times New Roman"/>
      </w:rPr>
    </w:lvl>
    <w:lvl w:ilvl="2" w:tplc="0409001B">
      <w:start w:val="1"/>
      <w:numFmt w:val="lowerRoman"/>
      <w:lvlText w:val="%3."/>
      <w:lvlJc w:val="right"/>
      <w:pPr>
        <w:tabs>
          <w:tab w:val="num" w:pos="3120"/>
        </w:tabs>
        <w:ind w:left="3120" w:hanging="180"/>
      </w:pPr>
      <w:rPr>
        <w:rFonts w:cs="Times New Roman"/>
      </w:rPr>
    </w:lvl>
    <w:lvl w:ilvl="3" w:tplc="0409000F">
      <w:start w:val="1"/>
      <w:numFmt w:val="decimal"/>
      <w:lvlText w:val="%4."/>
      <w:lvlJc w:val="left"/>
      <w:pPr>
        <w:tabs>
          <w:tab w:val="num" w:pos="3840"/>
        </w:tabs>
        <w:ind w:left="3840" w:hanging="360"/>
      </w:pPr>
      <w:rPr>
        <w:rFonts w:cs="Times New Roman"/>
      </w:rPr>
    </w:lvl>
    <w:lvl w:ilvl="4" w:tplc="04090019">
      <w:start w:val="1"/>
      <w:numFmt w:val="lowerLetter"/>
      <w:lvlText w:val="%5."/>
      <w:lvlJc w:val="left"/>
      <w:pPr>
        <w:tabs>
          <w:tab w:val="num" w:pos="4560"/>
        </w:tabs>
        <w:ind w:left="4560" w:hanging="360"/>
      </w:pPr>
      <w:rPr>
        <w:rFonts w:cs="Times New Roman"/>
      </w:rPr>
    </w:lvl>
    <w:lvl w:ilvl="5" w:tplc="0409001B">
      <w:start w:val="1"/>
      <w:numFmt w:val="lowerRoman"/>
      <w:lvlText w:val="%6."/>
      <w:lvlJc w:val="right"/>
      <w:pPr>
        <w:tabs>
          <w:tab w:val="num" w:pos="5280"/>
        </w:tabs>
        <w:ind w:left="5280" w:hanging="180"/>
      </w:pPr>
      <w:rPr>
        <w:rFonts w:cs="Times New Roman"/>
      </w:rPr>
    </w:lvl>
    <w:lvl w:ilvl="6" w:tplc="0409000F">
      <w:start w:val="1"/>
      <w:numFmt w:val="decimal"/>
      <w:lvlText w:val="%7."/>
      <w:lvlJc w:val="left"/>
      <w:pPr>
        <w:tabs>
          <w:tab w:val="num" w:pos="6000"/>
        </w:tabs>
        <w:ind w:left="6000" w:hanging="360"/>
      </w:pPr>
      <w:rPr>
        <w:rFonts w:cs="Times New Roman"/>
      </w:rPr>
    </w:lvl>
    <w:lvl w:ilvl="7" w:tplc="04090019">
      <w:start w:val="1"/>
      <w:numFmt w:val="lowerLetter"/>
      <w:lvlText w:val="%8."/>
      <w:lvlJc w:val="left"/>
      <w:pPr>
        <w:tabs>
          <w:tab w:val="num" w:pos="6720"/>
        </w:tabs>
        <w:ind w:left="6720" w:hanging="360"/>
      </w:pPr>
      <w:rPr>
        <w:rFonts w:cs="Times New Roman"/>
      </w:rPr>
    </w:lvl>
    <w:lvl w:ilvl="8" w:tplc="0409001B">
      <w:start w:val="1"/>
      <w:numFmt w:val="lowerRoman"/>
      <w:lvlText w:val="%9."/>
      <w:lvlJc w:val="right"/>
      <w:pPr>
        <w:tabs>
          <w:tab w:val="num" w:pos="7440"/>
        </w:tabs>
        <w:ind w:left="7440" w:hanging="180"/>
      </w:pPr>
      <w:rPr>
        <w:rFonts w:cs="Times New Roman"/>
      </w:rPr>
    </w:lvl>
  </w:abstractNum>
  <w:abstractNum w:abstractNumId="13" w15:restartNumberingAfterBreak="0">
    <w:nsid w:val="18CE53C0"/>
    <w:multiLevelType w:val="hybridMultilevel"/>
    <w:tmpl w:val="45A400F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8F93149"/>
    <w:multiLevelType w:val="hybridMultilevel"/>
    <w:tmpl w:val="17186BB4"/>
    <w:lvl w:ilvl="0" w:tplc="9F5E6C5A">
      <w:start w:val="1"/>
      <w:numFmt w:val="lowerRoman"/>
      <w:lvlText w:val="(%1)"/>
      <w:lvlJc w:val="center"/>
      <w:pPr>
        <w:tabs>
          <w:tab w:val="num" w:pos="0"/>
        </w:tabs>
        <w:ind w:firstLine="288"/>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19CE39F3"/>
    <w:multiLevelType w:val="hybridMultilevel"/>
    <w:tmpl w:val="06B6B74C"/>
    <w:lvl w:ilvl="0" w:tplc="4D3E9142">
      <w:start w:val="17"/>
      <w:numFmt w:val="bullet"/>
      <w:lvlText w:val="-"/>
      <w:lvlJc w:val="left"/>
      <w:pPr>
        <w:ind w:left="786" w:hanging="360"/>
      </w:pPr>
      <w:rPr>
        <w:rFonts w:ascii="Arial" w:eastAsia="Times New Roman" w:hAnsi="Arial" w:cs="Arial"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16" w15:restartNumberingAfterBreak="0">
    <w:nsid w:val="1C232D35"/>
    <w:multiLevelType w:val="hybridMultilevel"/>
    <w:tmpl w:val="EA0ED2DA"/>
    <w:lvl w:ilvl="0" w:tplc="40090013">
      <w:start w:val="1"/>
      <w:numFmt w:val="upperRoman"/>
      <w:lvlText w:val="%1."/>
      <w:lvlJc w:val="right"/>
      <w:pPr>
        <w:tabs>
          <w:tab w:val="num" w:pos="1350"/>
        </w:tabs>
        <w:ind w:left="135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FF12725"/>
    <w:multiLevelType w:val="hybridMultilevel"/>
    <w:tmpl w:val="45A400F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50E30F4"/>
    <w:multiLevelType w:val="hybridMultilevel"/>
    <w:tmpl w:val="BF606376"/>
    <w:lvl w:ilvl="0" w:tplc="ECBEB7F4">
      <w:start w:val="1"/>
      <w:numFmt w:val="decimal"/>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19" w15:restartNumberingAfterBreak="0">
    <w:nsid w:val="261109F1"/>
    <w:multiLevelType w:val="hybridMultilevel"/>
    <w:tmpl w:val="8166A4F6"/>
    <w:lvl w:ilvl="0" w:tplc="1FDCC736">
      <w:start w:val="1"/>
      <w:numFmt w:val="decimal"/>
      <w:lvlText w:val="%1."/>
      <w:lvlJc w:val="left"/>
      <w:pPr>
        <w:tabs>
          <w:tab w:val="num" w:pos="0"/>
        </w:tabs>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74B15AB"/>
    <w:multiLevelType w:val="hybridMultilevel"/>
    <w:tmpl w:val="857EBD2E"/>
    <w:lvl w:ilvl="0" w:tplc="236422C2">
      <w:start w:val="10"/>
      <w:numFmt w:val="lowerLetter"/>
      <w:lvlText w:val="(%1)"/>
      <w:lvlJc w:val="left"/>
      <w:pPr>
        <w:tabs>
          <w:tab w:val="num" w:pos="1980"/>
        </w:tabs>
        <w:ind w:left="1980" w:hanging="360"/>
      </w:pPr>
      <w:rPr>
        <w:rFonts w:cs="Times New Roman" w:hint="default"/>
        <w:color w:val="auto"/>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21" w15:restartNumberingAfterBreak="0">
    <w:nsid w:val="27A76BDF"/>
    <w:multiLevelType w:val="hybridMultilevel"/>
    <w:tmpl w:val="3C5CF3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477407"/>
    <w:multiLevelType w:val="hybridMultilevel"/>
    <w:tmpl w:val="EA0ED2DA"/>
    <w:lvl w:ilvl="0" w:tplc="40090013">
      <w:start w:val="1"/>
      <w:numFmt w:val="upperRoman"/>
      <w:lvlText w:val="%1."/>
      <w:lvlJc w:val="right"/>
      <w:pPr>
        <w:tabs>
          <w:tab w:val="num" w:pos="1350"/>
        </w:tabs>
        <w:ind w:left="135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9EA3B0D"/>
    <w:multiLevelType w:val="hybridMultilevel"/>
    <w:tmpl w:val="F56AA672"/>
    <w:lvl w:ilvl="0" w:tplc="294CB0EC">
      <w:start w:val="1"/>
      <w:numFmt w:val="bullet"/>
      <w:lvlText w:val="-"/>
      <w:lvlJc w:val="left"/>
      <w:pPr>
        <w:ind w:left="720" w:hanging="360"/>
      </w:pPr>
      <w:rPr>
        <w:rFonts w:ascii="Arial" w:eastAsia="Times New Roman" w:hAnsi="Arial" w:cs="Arial" w:hint="default"/>
        <w:color w:val="auto"/>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C4E6811"/>
    <w:multiLevelType w:val="hybridMultilevel"/>
    <w:tmpl w:val="D9729C46"/>
    <w:lvl w:ilvl="0" w:tplc="62364246">
      <w:start w:val="1"/>
      <w:numFmt w:val="decimalZero"/>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5" w15:restartNumberingAfterBreak="0">
    <w:nsid w:val="320237CC"/>
    <w:multiLevelType w:val="hybridMultilevel"/>
    <w:tmpl w:val="EA0ED2DA"/>
    <w:lvl w:ilvl="0" w:tplc="40090013">
      <w:start w:val="1"/>
      <w:numFmt w:val="upperRoman"/>
      <w:lvlText w:val="%1."/>
      <w:lvlJc w:val="right"/>
      <w:pPr>
        <w:tabs>
          <w:tab w:val="num" w:pos="1350"/>
        </w:tabs>
        <w:ind w:left="135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3AD3871"/>
    <w:multiLevelType w:val="hybridMultilevel"/>
    <w:tmpl w:val="0F9E609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39A52DF7"/>
    <w:multiLevelType w:val="hybridMultilevel"/>
    <w:tmpl w:val="170C8ED6"/>
    <w:lvl w:ilvl="0" w:tplc="32543C86">
      <w:start w:val="1"/>
      <w:numFmt w:val="lowerLetter"/>
      <w:lvlText w:val="(%1)"/>
      <w:lvlJc w:val="left"/>
      <w:pPr>
        <w:tabs>
          <w:tab w:val="num" w:pos="1350"/>
        </w:tabs>
        <w:ind w:left="1350" w:hanging="720"/>
      </w:pPr>
      <w:rPr>
        <w:rFonts w:cs="Times New Roman"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3EA2207B"/>
    <w:multiLevelType w:val="singleLevel"/>
    <w:tmpl w:val="0409000F"/>
    <w:lvl w:ilvl="0">
      <w:start w:val="1"/>
      <w:numFmt w:val="decimal"/>
      <w:lvlText w:val="%1."/>
      <w:lvlJc w:val="left"/>
      <w:pPr>
        <w:tabs>
          <w:tab w:val="num" w:pos="360"/>
        </w:tabs>
        <w:ind w:left="360" w:hanging="360"/>
      </w:pPr>
      <w:rPr>
        <w:rFonts w:cs="Times New Roman"/>
      </w:rPr>
    </w:lvl>
  </w:abstractNum>
  <w:abstractNum w:abstractNumId="29" w15:restartNumberingAfterBreak="0">
    <w:nsid w:val="3FB65F19"/>
    <w:multiLevelType w:val="hybridMultilevel"/>
    <w:tmpl w:val="D3863620"/>
    <w:lvl w:ilvl="0" w:tplc="A7864372">
      <w:start w:val="2"/>
      <w:numFmt w:val="lowerLetter"/>
      <w:lvlText w:val="%1)"/>
      <w:lvlJc w:val="left"/>
      <w:pPr>
        <w:tabs>
          <w:tab w:val="num" w:pos="1069"/>
        </w:tabs>
        <w:ind w:left="1069" w:hanging="360"/>
      </w:pPr>
      <w:rPr>
        <w:rFonts w:cs="Times New Roman" w:hint="default"/>
      </w:rPr>
    </w:lvl>
    <w:lvl w:ilvl="1" w:tplc="40090019">
      <w:start w:val="1"/>
      <w:numFmt w:val="lowerLetter"/>
      <w:lvlText w:val="%2."/>
      <w:lvlJc w:val="left"/>
      <w:pPr>
        <w:tabs>
          <w:tab w:val="num" w:pos="1789"/>
        </w:tabs>
        <w:ind w:left="1789" w:hanging="360"/>
      </w:pPr>
      <w:rPr>
        <w:rFonts w:cs="Times New Roman"/>
      </w:rPr>
    </w:lvl>
    <w:lvl w:ilvl="2" w:tplc="4009001B">
      <w:start w:val="1"/>
      <w:numFmt w:val="lowerRoman"/>
      <w:lvlText w:val="%3."/>
      <w:lvlJc w:val="right"/>
      <w:pPr>
        <w:tabs>
          <w:tab w:val="num" w:pos="2509"/>
        </w:tabs>
        <w:ind w:left="2509" w:hanging="180"/>
      </w:pPr>
      <w:rPr>
        <w:rFonts w:cs="Times New Roman"/>
      </w:rPr>
    </w:lvl>
    <w:lvl w:ilvl="3" w:tplc="4009000F">
      <w:start w:val="1"/>
      <w:numFmt w:val="decimal"/>
      <w:lvlText w:val="%4."/>
      <w:lvlJc w:val="left"/>
      <w:pPr>
        <w:tabs>
          <w:tab w:val="num" w:pos="3229"/>
        </w:tabs>
        <w:ind w:left="3229" w:hanging="360"/>
      </w:pPr>
      <w:rPr>
        <w:rFonts w:cs="Times New Roman"/>
      </w:rPr>
    </w:lvl>
    <w:lvl w:ilvl="4" w:tplc="40090019">
      <w:start w:val="1"/>
      <w:numFmt w:val="lowerLetter"/>
      <w:lvlText w:val="%5."/>
      <w:lvlJc w:val="left"/>
      <w:pPr>
        <w:tabs>
          <w:tab w:val="num" w:pos="3949"/>
        </w:tabs>
        <w:ind w:left="3949" w:hanging="360"/>
      </w:pPr>
      <w:rPr>
        <w:rFonts w:cs="Times New Roman"/>
      </w:rPr>
    </w:lvl>
    <w:lvl w:ilvl="5" w:tplc="4009001B">
      <w:start w:val="1"/>
      <w:numFmt w:val="lowerRoman"/>
      <w:lvlText w:val="%6."/>
      <w:lvlJc w:val="right"/>
      <w:pPr>
        <w:tabs>
          <w:tab w:val="num" w:pos="4669"/>
        </w:tabs>
        <w:ind w:left="4669" w:hanging="180"/>
      </w:pPr>
      <w:rPr>
        <w:rFonts w:cs="Times New Roman"/>
      </w:rPr>
    </w:lvl>
    <w:lvl w:ilvl="6" w:tplc="4009000F">
      <w:start w:val="1"/>
      <w:numFmt w:val="decimal"/>
      <w:lvlText w:val="%7."/>
      <w:lvlJc w:val="left"/>
      <w:pPr>
        <w:tabs>
          <w:tab w:val="num" w:pos="5389"/>
        </w:tabs>
        <w:ind w:left="5389" w:hanging="360"/>
      </w:pPr>
      <w:rPr>
        <w:rFonts w:cs="Times New Roman"/>
      </w:rPr>
    </w:lvl>
    <w:lvl w:ilvl="7" w:tplc="40090019">
      <w:start w:val="1"/>
      <w:numFmt w:val="lowerLetter"/>
      <w:lvlText w:val="%8."/>
      <w:lvlJc w:val="left"/>
      <w:pPr>
        <w:tabs>
          <w:tab w:val="num" w:pos="6109"/>
        </w:tabs>
        <w:ind w:left="6109" w:hanging="360"/>
      </w:pPr>
      <w:rPr>
        <w:rFonts w:cs="Times New Roman"/>
      </w:rPr>
    </w:lvl>
    <w:lvl w:ilvl="8" w:tplc="4009001B">
      <w:start w:val="1"/>
      <w:numFmt w:val="lowerRoman"/>
      <w:lvlText w:val="%9."/>
      <w:lvlJc w:val="right"/>
      <w:pPr>
        <w:tabs>
          <w:tab w:val="num" w:pos="6829"/>
        </w:tabs>
        <w:ind w:left="6829" w:hanging="180"/>
      </w:pPr>
      <w:rPr>
        <w:rFonts w:cs="Times New Roman"/>
      </w:rPr>
    </w:lvl>
  </w:abstractNum>
  <w:abstractNum w:abstractNumId="30" w15:restartNumberingAfterBreak="0">
    <w:nsid w:val="47A2608E"/>
    <w:multiLevelType w:val="hybridMultilevel"/>
    <w:tmpl w:val="DBD2903A"/>
    <w:lvl w:ilvl="0" w:tplc="9F5E6C5A">
      <w:start w:val="1"/>
      <w:numFmt w:val="lowerRoman"/>
      <w:lvlText w:val="(%1)"/>
      <w:lvlJc w:val="center"/>
      <w:pPr>
        <w:tabs>
          <w:tab w:val="num" w:pos="0"/>
        </w:tabs>
        <w:ind w:firstLine="288"/>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48A06C3E"/>
    <w:multiLevelType w:val="hybridMultilevel"/>
    <w:tmpl w:val="45A400F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EFB3549"/>
    <w:multiLevelType w:val="hybridMultilevel"/>
    <w:tmpl w:val="7BD287CA"/>
    <w:lvl w:ilvl="0" w:tplc="B88C4CDC">
      <w:start w:val="11"/>
      <w:numFmt w:val="bullet"/>
      <w:lvlText w:val=""/>
      <w:lvlJc w:val="left"/>
      <w:pPr>
        <w:tabs>
          <w:tab w:val="num" w:pos="720"/>
        </w:tabs>
        <w:ind w:left="720" w:hanging="360"/>
      </w:pPr>
      <w:rPr>
        <w:rFonts w:ascii="Symbol" w:eastAsia="Times New Roman"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CB5BD4"/>
    <w:multiLevelType w:val="hybridMultilevel"/>
    <w:tmpl w:val="3A369322"/>
    <w:lvl w:ilvl="0" w:tplc="288E5246">
      <w:start w:val="1"/>
      <w:numFmt w:val="decimal"/>
      <w:lvlText w:val="%1."/>
      <w:lvlJc w:val="left"/>
      <w:pPr>
        <w:ind w:left="312" w:hanging="202"/>
        <w:jc w:val="left"/>
      </w:pPr>
      <w:rPr>
        <w:rFonts w:ascii="Arial MT" w:eastAsia="Arial MT" w:hAnsi="Arial MT" w:cs="Arial MT" w:hint="default"/>
        <w:spacing w:val="-1"/>
        <w:w w:val="101"/>
        <w:sz w:val="18"/>
        <w:szCs w:val="18"/>
        <w:lang w:val="en-US" w:eastAsia="en-US" w:bidi="ar-SA"/>
      </w:rPr>
    </w:lvl>
    <w:lvl w:ilvl="1" w:tplc="D7BE2274">
      <w:numFmt w:val="bullet"/>
      <w:lvlText w:val="•"/>
      <w:lvlJc w:val="left"/>
      <w:pPr>
        <w:ind w:left="1352" w:hanging="202"/>
      </w:pPr>
      <w:rPr>
        <w:rFonts w:hint="default"/>
        <w:lang w:val="en-US" w:eastAsia="en-US" w:bidi="ar-SA"/>
      </w:rPr>
    </w:lvl>
    <w:lvl w:ilvl="2" w:tplc="26A27790">
      <w:numFmt w:val="bullet"/>
      <w:lvlText w:val="•"/>
      <w:lvlJc w:val="left"/>
      <w:pPr>
        <w:ind w:left="2384" w:hanging="202"/>
      </w:pPr>
      <w:rPr>
        <w:rFonts w:hint="default"/>
        <w:lang w:val="en-US" w:eastAsia="en-US" w:bidi="ar-SA"/>
      </w:rPr>
    </w:lvl>
    <w:lvl w:ilvl="3" w:tplc="4572B1FC">
      <w:numFmt w:val="bullet"/>
      <w:lvlText w:val="•"/>
      <w:lvlJc w:val="left"/>
      <w:pPr>
        <w:ind w:left="3416" w:hanging="202"/>
      </w:pPr>
      <w:rPr>
        <w:rFonts w:hint="default"/>
        <w:lang w:val="en-US" w:eastAsia="en-US" w:bidi="ar-SA"/>
      </w:rPr>
    </w:lvl>
    <w:lvl w:ilvl="4" w:tplc="8E30364A">
      <w:numFmt w:val="bullet"/>
      <w:lvlText w:val="•"/>
      <w:lvlJc w:val="left"/>
      <w:pPr>
        <w:ind w:left="4448" w:hanging="202"/>
      </w:pPr>
      <w:rPr>
        <w:rFonts w:hint="default"/>
        <w:lang w:val="en-US" w:eastAsia="en-US" w:bidi="ar-SA"/>
      </w:rPr>
    </w:lvl>
    <w:lvl w:ilvl="5" w:tplc="1CA09514">
      <w:numFmt w:val="bullet"/>
      <w:lvlText w:val="•"/>
      <w:lvlJc w:val="left"/>
      <w:pPr>
        <w:ind w:left="5480" w:hanging="202"/>
      </w:pPr>
      <w:rPr>
        <w:rFonts w:hint="default"/>
        <w:lang w:val="en-US" w:eastAsia="en-US" w:bidi="ar-SA"/>
      </w:rPr>
    </w:lvl>
    <w:lvl w:ilvl="6" w:tplc="BEAC41C2">
      <w:numFmt w:val="bullet"/>
      <w:lvlText w:val="•"/>
      <w:lvlJc w:val="left"/>
      <w:pPr>
        <w:ind w:left="6512" w:hanging="202"/>
      </w:pPr>
      <w:rPr>
        <w:rFonts w:hint="default"/>
        <w:lang w:val="en-US" w:eastAsia="en-US" w:bidi="ar-SA"/>
      </w:rPr>
    </w:lvl>
    <w:lvl w:ilvl="7" w:tplc="3FF86DDE">
      <w:numFmt w:val="bullet"/>
      <w:lvlText w:val="•"/>
      <w:lvlJc w:val="left"/>
      <w:pPr>
        <w:ind w:left="7544" w:hanging="202"/>
      </w:pPr>
      <w:rPr>
        <w:rFonts w:hint="default"/>
        <w:lang w:val="en-US" w:eastAsia="en-US" w:bidi="ar-SA"/>
      </w:rPr>
    </w:lvl>
    <w:lvl w:ilvl="8" w:tplc="7E28441A">
      <w:numFmt w:val="bullet"/>
      <w:lvlText w:val="•"/>
      <w:lvlJc w:val="left"/>
      <w:pPr>
        <w:ind w:left="8576" w:hanging="202"/>
      </w:pPr>
      <w:rPr>
        <w:rFonts w:hint="default"/>
        <w:lang w:val="en-US" w:eastAsia="en-US" w:bidi="ar-SA"/>
      </w:rPr>
    </w:lvl>
  </w:abstractNum>
  <w:abstractNum w:abstractNumId="34" w15:restartNumberingAfterBreak="0">
    <w:nsid w:val="54AD2879"/>
    <w:multiLevelType w:val="hybridMultilevel"/>
    <w:tmpl w:val="18FAB6F4"/>
    <w:lvl w:ilvl="0" w:tplc="8B4A22C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5" w15:restartNumberingAfterBreak="0">
    <w:nsid w:val="5C074CF0"/>
    <w:multiLevelType w:val="hybridMultilevel"/>
    <w:tmpl w:val="DC94C1F4"/>
    <w:lvl w:ilvl="0" w:tplc="64743994">
      <w:start w:val="1"/>
      <w:numFmt w:val="decimal"/>
      <w:lvlText w:val="(%1)"/>
      <w:lvlJc w:val="left"/>
      <w:pPr>
        <w:ind w:left="735" w:hanging="375"/>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DD0D38"/>
    <w:multiLevelType w:val="hybridMultilevel"/>
    <w:tmpl w:val="587AC836"/>
    <w:lvl w:ilvl="0" w:tplc="785CF680">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7" w15:restartNumberingAfterBreak="0">
    <w:nsid w:val="608B7AB5"/>
    <w:multiLevelType w:val="multilevel"/>
    <w:tmpl w:val="8B747DAC"/>
    <w:lvl w:ilvl="0">
      <w:start w:val="1"/>
      <w:numFmt w:val="decimal"/>
      <w:pStyle w:val="Hdg1"/>
      <w:lvlText w:val="%1.00.00"/>
      <w:lvlJc w:val="left"/>
      <w:pPr>
        <w:tabs>
          <w:tab w:val="num" w:pos="1440"/>
        </w:tabs>
        <w:ind w:left="1440" w:hanging="1440"/>
      </w:pPr>
      <w:rPr>
        <w:rFonts w:cs="Times New Roman"/>
      </w:rPr>
    </w:lvl>
    <w:lvl w:ilvl="1">
      <w:start w:val="1"/>
      <w:numFmt w:val="decimalZero"/>
      <w:pStyle w:val="Hdg2"/>
      <w:lvlText w:val="%1.%2.00"/>
      <w:lvlJc w:val="left"/>
      <w:pPr>
        <w:tabs>
          <w:tab w:val="num" w:pos="1440"/>
        </w:tabs>
        <w:ind w:left="1440" w:hanging="1440"/>
      </w:pPr>
      <w:rPr>
        <w:rFonts w:cs="Times New Roman"/>
      </w:rPr>
    </w:lvl>
    <w:lvl w:ilvl="2">
      <w:start w:val="1"/>
      <w:numFmt w:val="decimalZero"/>
      <w:pStyle w:val="Hdg3"/>
      <w:lvlText w:val="%1.%2.%3"/>
      <w:lvlJc w:val="left"/>
      <w:pPr>
        <w:tabs>
          <w:tab w:val="num" w:pos="1440"/>
        </w:tabs>
        <w:ind w:left="1440" w:hanging="1440"/>
      </w:pPr>
      <w:rPr>
        <w:rFonts w:cs="Times New Roman"/>
      </w:rPr>
    </w:lvl>
    <w:lvl w:ilvl="3">
      <w:start w:val="1"/>
      <w:numFmt w:val="lowerLetter"/>
      <w:pStyle w:val="Hdg4"/>
      <w:lvlText w:val="(%4.)"/>
      <w:lvlJc w:val="left"/>
      <w:pPr>
        <w:tabs>
          <w:tab w:val="num" w:pos="1980"/>
        </w:tabs>
        <w:ind w:left="1980" w:hanging="540"/>
      </w:pPr>
      <w:rPr>
        <w:rFonts w:cs="Times New Roman"/>
      </w:rPr>
    </w:lvl>
    <w:lvl w:ilvl="4">
      <w:start w:val="1"/>
      <w:numFmt w:val="decimal"/>
      <w:pStyle w:val="Hdg5"/>
      <w:lvlText w:val="(%5.)"/>
      <w:lvlJc w:val="left"/>
      <w:pPr>
        <w:tabs>
          <w:tab w:val="num" w:pos="2520"/>
        </w:tabs>
        <w:ind w:left="2520" w:hanging="540"/>
      </w:pPr>
      <w:rPr>
        <w:rFonts w:cs="Times New Roman"/>
      </w:rPr>
    </w:lvl>
    <w:lvl w:ilvl="5">
      <w:start w:val="1"/>
      <w:numFmt w:val="lowerRoman"/>
      <w:pStyle w:val="Hdg6"/>
      <w:lvlText w:val="(%6.)"/>
      <w:lvlJc w:val="left"/>
      <w:pPr>
        <w:tabs>
          <w:tab w:val="num" w:pos="3600"/>
        </w:tabs>
        <w:ind w:left="3060" w:hanging="540"/>
      </w:pPr>
      <w:rPr>
        <w:rFonts w:cs="Times New Roman"/>
      </w:rPr>
    </w:lvl>
    <w:lvl w:ilvl="6">
      <w:start w:val="1"/>
      <w:numFmt w:val="decimal"/>
      <w:lvlText w:val="%7"/>
      <w:lvlJc w:val="left"/>
      <w:pPr>
        <w:tabs>
          <w:tab w:val="num" w:pos="1980"/>
        </w:tabs>
        <w:ind w:left="1980" w:hanging="540"/>
      </w:pPr>
      <w:rPr>
        <w:rFonts w:cs="Times New Roman"/>
      </w:rPr>
    </w:lvl>
    <w:lvl w:ilvl="7">
      <w:start w:val="1"/>
      <w:numFmt w:val="lowerLetter"/>
      <w:lvlText w:val="%8"/>
      <w:lvlJc w:val="left"/>
      <w:pPr>
        <w:tabs>
          <w:tab w:val="num" w:pos="1980"/>
        </w:tabs>
        <w:ind w:left="1980" w:hanging="540"/>
      </w:pPr>
      <w:rPr>
        <w:rFonts w:cs="Times New Roman"/>
      </w:rPr>
    </w:lvl>
    <w:lvl w:ilvl="8">
      <w:start w:val="1"/>
      <w:numFmt w:val="lowerRoman"/>
      <w:lvlText w:val="%9"/>
      <w:lvlJc w:val="left"/>
      <w:pPr>
        <w:tabs>
          <w:tab w:val="num" w:pos="1980"/>
        </w:tabs>
        <w:ind w:left="1980" w:hanging="540"/>
      </w:pPr>
      <w:rPr>
        <w:rFonts w:cs="Times New Roman"/>
      </w:rPr>
    </w:lvl>
  </w:abstractNum>
  <w:abstractNum w:abstractNumId="38" w15:restartNumberingAfterBreak="0">
    <w:nsid w:val="60E62C23"/>
    <w:multiLevelType w:val="hybridMultilevel"/>
    <w:tmpl w:val="45A400F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0E86AFF"/>
    <w:multiLevelType w:val="hybridMultilevel"/>
    <w:tmpl w:val="0B9CA890"/>
    <w:lvl w:ilvl="0" w:tplc="012C2F1C">
      <w:start w:val="3"/>
      <w:numFmt w:val="decimal"/>
      <w:lvlText w:val="%1."/>
      <w:lvlJc w:val="left"/>
      <w:pPr>
        <w:tabs>
          <w:tab w:val="num" w:pos="360"/>
        </w:tabs>
        <w:ind w:left="36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95D5E99"/>
    <w:multiLevelType w:val="hybridMultilevel"/>
    <w:tmpl w:val="24A89912"/>
    <w:lvl w:ilvl="0" w:tplc="40090017">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1" w15:restartNumberingAfterBreak="0">
    <w:nsid w:val="6F2111D1"/>
    <w:multiLevelType w:val="hybridMultilevel"/>
    <w:tmpl w:val="181E8CF4"/>
    <w:lvl w:ilvl="0" w:tplc="C818FD04">
      <w:start w:val="1"/>
      <w:numFmt w:val="lowerLetter"/>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1ED6BBC"/>
    <w:multiLevelType w:val="multilevel"/>
    <w:tmpl w:val="D956698E"/>
    <w:lvl w:ilvl="0">
      <w:start w:val="1"/>
      <w:numFmt w:val="decimal"/>
      <w:lvlText w:val="%1"/>
      <w:lvlJc w:val="left"/>
      <w:pPr>
        <w:ind w:left="1454" w:hanging="666"/>
      </w:pPr>
      <w:rPr>
        <w:rFonts w:cs="Times New Roman" w:hint="default"/>
      </w:rPr>
    </w:lvl>
    <w:lvl w:ilvl="1">
      <w:numFmt w:val="decimal"/>
      <w:lvlText w:val="%1.%2"/>
      <w:lvlJc w:val="left"/>
      <w:pPr>
        <w:ind w:left="5526" w:hanging="666"/>
      </w:pPr>
      <w:rPr>
        <w:rFonts w:ascii="Arial" w:eastAsia="Times New Roman" w:hAnsi="Arial" w:cs="Times New Roman" w:hint="default"/>
        <w:color w:val="111111"/>
        <w:spacing w:val="-6"/>
        <w:w w:val="115"/>
        <w:sz w:val="23"/>
        <w:szCs w:val="23"/>
      </w:rPr>
    </w:lvl>
    <w:lvl w:ilvl="2">
      <w:start w:val="1"/>
      <w:numFmt w:val="decimal"/>
      <w:lvlText w:val="%3."/>
      <w:lvlJc w:val="left"/>
      <w:pPr>
        <w:ind w:left="2007" w:hanging="326"/>
      </w:pPr>
      <w:rPr>
        <w:rFonts w:ascii="Arial" w:eastAsia="Times New Roman" w:hAnsi="Arial" w:cs="Times New Roman" w:hint="default"/>
        <w:color w:val="111111"/>
        <w:spacing w:val="-19"/>
        <w:w w:val="103"/>
        <w:sz w:val="23"/>
        <w:szCs w:val="23"/>
      </w:rPr>
    </w:lvl>
    <w:lvl w:ilvl="3">
      <w:start w:val="1"/>
      <w:numFmt w:val="bullet"/>
      <w:lvlText w:val="•"/>
      <w:lvlJc w:val="left"/>
      <w:pPr>
        <w:ind w:left="3608" w:hanging="326"/>
      </w:pPr>
      <w:rPr>
        <w:rFonts w:hint="default"/>
      </w:rPr>
    </w:lvl>
    <w:lvl w:ilvl="4">
      <w:start w:val="1"/>
      <w:numFmt w:val="bullet"/>
      <w:lvlText w:val="•"/>
      <w:lvlJc w:val="left"/>
      <w:pPr>
        <w:ind w:left="4413" w:hanging="326"/>
      </w:pPr>
      <w:rPr>
        <w:rFonts w:hint="default"/>
      </w:rPr>
    </w:lvl>
    <w:lvl w:ilvl="5">
      <w:start w:val="1"/>
      <w:numFmt w:val="bullet"/>
      <w:lvlText w:val="•"/>
      <w:lvlJc w:val="left"/>
      <w:pPr>
        <w:ind w:left="5217" w:hanging="326"/>
      </w:pPr>
      <w:rPr>
        <w:rFonts w:hint="default"/>
      </w:rPr>
    </w:lvl>
    <w:lvl w:ilvl="6">
      <w:start w:val="1"/>
      <w:numFmt w:val="bullet"/>
      <w:lvlText w:val="•"/>
      <w:lvlJc w:val="left"/>
      <w:pPr>
        <w:ind w:left="6022" w:hanging="326"/>
      </w:pPr>
      <w:rPr>
        <w:rFonts w:hint="default"/>
      </w:rPr>
    </w:lvl>
    <w:lvl w:ilvl="7">
      <w:start w:val="1"/>
      <w:numFmt w:val="bullet"/>
      <w:lvlText w:val="•"/>
      <w:lvlJc w:val="left"/>
      <w:pPr>
        <w:ind w:left="6826" w:hanging="326"/>
      </w:pPr>
      <w:rPr>
        <w:rFonts w:hint="default"/>
      </w:rPr>
    </w:lvl>
    <w:lvl w:ilvl="8">
      <w:start w:val="1"/>
      <w:numFmt w:val="bullet"/>
      <w:lvlText w:val="•"/>
      <w:lvlJc w:val="left"/>
      <w:pPr>
        <w:ind w:left="7631" w:hanging="326"/>
      </w:pPr>
      <w:rPr>
        <w:rFonts w:hint="default"/>
      </w:rPr>
    </w:lvl>
  </w:abstractNum>
  <w:abstractNum w:abstractNumId="43" w15:restartNumberingAfterBreak="0">
    <w:nsid w:val="7C547C9C"/>
    <w:multiLevelType w:val="hybridMultilevel"/>
    <w:tmpl w:val="2E5E4392"/>
    <w:lvl w:ilvl="0" w:tplc="CEC634A0">
      <w:start w:val="1"/>
      <w:numFmt w:val="decimal"/>
      <w:lvlText w:val="(%1)"/>
      <w:lvlJc w:val="left"/>
      <w:pPr>
        <w:ind w:left="340" w:hanging="360"/>
      </w:pPr>
      <w:rPr>
        <w:rFonts w:cs="Times New Roman" w:hint="default"/>
      </w:rPr>
    </w:lvl>
    <w:lvl w:ilvl="1" w:tplc="40090019" w:tentative="1">
      <w:start w:val="1"/>
      <w:numFmt w:val="lowerLetter"/>
      <w:lvlText w:val="%2."/>
      <w:lvlJc w:val="left"/>
      <w:pPr>
        <w:ind w:left="1060" w:hanging="360"/>
      </w:pPr>
      <w:rPr>
        <w:rFonts w:cs="Times New Roman"/>
      </w:rPr>
    </w:lvl>
    <w:lvl w:ilvl="2" w:tplc="4009001B" w:tentative="1">
      <w:start w:val="1"/>
      <w:numFmt w:val="lowerRoman"/>
      <w:lvlText w:val="%3."/>
      <w:lvlJc w:val="right"/>
      <w:pPr>
        <w:ind w:left="1780" w:hanging="180"/>
      </w:pPr>
      <w:rPr>
        <w:rFonts w:cs="Times New Roman"/>
      </w:rPr>
    </w:lvl>
    <w:lvl w:ilvl="3" w:tplc="4009000F" w:tentative="1">
      <w:start w:val="1"/>
      <w:numFmt w:val="decimal"/>
      <w:lvlText w:val="%4."/>
      <w:lvlJc w:val="left"/>
      <w:pPr>
        <w:ind w:left="2500" w:hanging="360"/>
      </w:pPr>
      <w:rPr>
        <w:rFonts w:cs="Times New Roman"/>
      </w:rPr>
    </w:lvl>
    <w:lvl w:ilvl="4" w:tplc="40090019" w:tentative="1">
      <w:start w:val="1"/>
      <w:numFmt w:val="lowerLetter"/>
      <w:lvlText w:val="%5."/>
      <w:lvlJc w:val="left"/>
      <w:pPr>
        <w:ind w:left="3220" w:hanging="360"/>
      </w:pPr>
      <w:rPr>
        <w:rFonts w:cs="Times New Roman"/>
      </w:rPr>
    </w:lvl>
    <w:lvl w:ilvl="5" w:tplc="4009001B" w:tentative="1">
      <w:start w:val="1"/>
      <w:numFmt w:val="lowerRoman"/>
      <w:lvlText w:val="%6."/>
      <w:lvlJc w:val="right"/>
      <w:pPr>
        <w:ind w:left="3940" w:hanging="180"/>
      </w:pPr>
      <w:rPr>
        <w:rFonts w:cs="Times New Roman"/>
      </w:rPr>
    </w:lvl>
    <w:lvl w:ilvl="6" w:tplc="4009000F" w:tentative="1">
      <w:start w:val="1"/>
      <w:numFmt w:val="decimal"/>
      <w:lvlText w:val="%7."/>
      <w:lvlJc w:val="left"/>
      <w:pPr>
        <w:ind w:left="4660" w:hanging="360"/>
      </w:pPr>
      <w:rPr>
        <w:rFonts w:cs="Times New Roman"/>
      </w:rPr>
    </w:lvl>
    <w:lvl w:ilvl="7" w:tplc="40090019" w:tentative="1">
      <w:start w:val="1"/>
      <w:numFmt w:val="lowerLetter"/>
      <w:lvlText w:val="%8."/>
      <w:lvlJc w:val="left"/>
      <w:pPr>
        <w:ind w:left="5380" w:hanging="360"/>
      </w:pPr>
      <w:rPr>
        <w:rFonts w:cs="Times New Roman"/>
      </w:rPr>
    </w:lvl>
    <w:lvl w:ilvl="8" w:tplc="4009001B" w:tentative="1">
      <w:start w:val="1"/>
      <w:numFmt w:val="lowerRoman"/>
      <w:lvlText w:val="%9."/>
      <w:lvlJc w:val="right"/>
      <w:pPr>
        <w:ind w:left="6100" w:hanging="180"/>
      </w:pPr>
      <w:rPr>
        <w:rFonts w:cs="Times New Roman"/>
      </w:rPr>
    </w:lvl>
  </w:abstractNum>
  <w:abstractNum w:abstractNumId="44" w15:restartNumberingAfterBreak="0">
    <w:nsid w:val="7D2F4A65"/>
    <w:multiLevelType w:val="hybridMultilevel"/>
    <w:tmpl w:val="EA0ED2DA"/>
    <w:lvl w:ilvl="0" w:tplc="40090013">
      <w:start w:val="1"/>
      <w:numFmt w:val="upperRoman"/>
      <w:lvlText w:val="%1."/>
      <w:lvlJc w:val="right"/>
      <w:pPr>
        <w:tabs>
          <w:tab w:val="num" w:pos="1350"/>
        </w:tabs>
        <w:ind w:left="135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D353B3C"/>
    <w:multiLevelType w:val="hybridMultilevel"/>
    <w:tmpl w:val="7D4650B0"/>
    <w:lvl w:ilvl="0" w:tplc="6A8E45EA">
      <w:start w:val="5"/>
      <w:numFmt w:val="lowerLetter"/>
      <w:lvlText w:val="(%1)"/>
      <w:lvlJc w:val="left"/>
      <w:pPr>
        <w:tabs>
          <w:tab w:val="num" w:pos="1350"/>
        </w:tabs>
        <w:ind w:left="1350" w:hanging="720"/>
      </w:pPr>
      <w:rPr>
        <w:rFonts w:cs="Times New Roman" w:hint="default"/>
        <w:b w:val="0"/>
        <w:bCs w:val="0"/>
      </w:rPr>
    </w:lvl>
    <w:lvl w:ilvl="1" w:tplc="04090019">
      <w:start w:val="1"/>
      <w:numFmt w:val="lowerLetter"/>
      <w:lvlText w:val="%2."/>
      <w:lvlJc w:val="left"/>
      <w:pPr>
        <w:tabs>
          <w:tab w:val="num" w:pos="1710"/>
        </w:tabs>
        <w:ind w:left="1710" w:hanging="360"/>
      </w:pPr>
      <w:rPr>
        <w:rFonts w:cs="Times New Roman"/>
      </w:rPr>
    </w:lvl>
    <w:lvl w:ilvl="2" w:tplc="0409001B">
      <w:start w:val="1"/>
      <w:numFmt w:val="lowerRoman"/>
      <w:lvlText w:val="%3."/>
      <w:lvlJc w:val="right"/>
      <w:pPr>
        <w:tabs>
          <w:tab w:val="num" w:pos="2430"/>
        </w:tabs>
        <w:ind w:left="2430" w:hanging="180"/>
      </w:pPr>
      <w:rPr>
        <w:rFonts w:cs="Times New Roman"/>
      </w:rPr>
    </w:lvl>
    <w:lvl w:ilvl="3" w:tplc="0409000F">
      <w:start w:val="1"/>
      <w:numFmt w:val="decimal"/>
      <w:lvlText w:val="%4."/>
      <w:lvlJc w:val="left"/>
      <w:pPr>
        <w:tabs>
          <w:tab w:val="num" w:pos="3150"/>
        </w:tabs>
        <w:ind w:left="3150" w:hanging="360"/>
      </w:pPr>
      <w:rPr>
        <w:rFonts w:cs="Times New Roman"/>
      </w:rPr>
    </w:lvl>
    <w:lvl w:ilvl="4" w:tplc="04090019">
      <w:start w:val="1"/>
      <w:numFmt w:val="lowerLetter"/>
      <w:lvlText w:val="%5."/>
      <w:lvlJc w:val="left"/>
      <w:pPr>
        <w:tabs>
          <w:tab w:val="num" w:pos="3870"/>
        </w:tabs>
        <w:ind w:left="3870" w:hanging="360"/>
      </w:pPr>
      <w:rPr>
        <w:rFonts w:cs="Times New Roman"/>
      </w:rPr>
    </w:lvl>
    <w:lvl w:ilvl="5" w:tplc="0409001B">
      <w:start w:val="1"/>
      <w:numFmt w:val="lowerRoman"/>
      <w:lvlText w:val="%6."/>
      <w:lvlJc w:val="right"/>
      <w:pPr>
        <w:tabs>
          <w:tab w:val="num" w:pos="4590"/>
        </w:tabs>
        <w:ind w:left="4590" w:hanging="180"/>
      </w:pPr>
      <w:rPr>
        <w:rFonts w:cs="Times New Roman"/>
      </w:rPr>
    </w:lvl>
    <w:lvl w:ilvl="6" w:tplc="0409000F">
      <w:start w:val="1"/>
      <w:numFmt w:val="decimal"/>
      <w:lvlText w:val="%7."/>
      <w:lvlJc w:val="left"/>
      <w:pPr>
        <w:tabs>
          <w:tab w:val="num" w:pos="5310"/>
        </w:tabs>
        <w:ind w:left="5310" w:hanging="360"/>
      </w:pPr>
      <w:rPr>
        <w:rFonts w:cs="Times New Roman"/>
      </w:rPr>
    </w:lvl>
    <w:lvl w:ilvl="7" w:tplc="04090019">
      <w:start w:val="1"/>
      <w:numFmt w:val="lowerLetter"/>
      <w:lvlText w:val="%8."/>
      <w:lvlJc w:val="left"/>
      <w:pPr>
        <w:tabs>
          <w:tab w:val="num" w:pos="6030"/>
        </w:tabs>
        <w:ind w:left="6030" w:hanging="360"/>
      </w:pPr>
      <w:rPr>
        <w:rFonts w:cs="Times New Roman"/>
      </w:rPr>
    </w:lvl>
    <w:lvl w:ilvl="8" w:tplc="0409001B">
      <w:start w:val="1"/>
      <w:numFmt w:val="lowerRoman"/>
      <w:lvlText w:val="%9."/>
      <w:lvlJc w:val="right"/>
      <w:pPr>
        <w:tabs>
          <w:tab w:val="num" w:pos="6750"/>
        </w:tabs>
        <w:ind w:left="6750" w:hanging="180"/>
      </w:pPr>
      <w:rPr>
        <w:rFonts w:cs="Times New Roman"/>
      </w:rPr>
    </w:lvl>
  </w:abstractNum>
  <w:abstractNum w:abstractNumId="46" w15:restartNumberingAfterBreak="0">
    <w:nsid w:val="7F7464F5"/>
    <w:multiLevelType w:val="hybridMultilevel"/>
    <w:tmpl w:val="59709F08"/>
    <w:lvl w:ilvl="0" w:tplc="7E8C35E2">
      <w:numFmt w:val="none"/>
      <w:lvlText w:val=""/>
      <w:lvlJc w:val="left"/>
      <w:pPr>
        <w:tabs>
          <w:tab w:val="num" w:pos="360"/>
        </w:tabs>
      </w:pPr>
      <w:rPr>
        <w:rFonts w:cs="Times New Roman"/>
      </w:rPr>
    </w:lvl>
    <w:lvl w:ilvl="1" w:tplc="6CBE27E2">
      <w:numFmt w:val="none"/>
      <w:lvlText w:val=""/>
      <w:lvlJc w:val="left"/>
      <w:pPr>
        <w:tabs>
          <w:tab w:val="num" w:pos="360"/>
        </w:tabs>
      </w:pPr>
      <w:rPr>
        <w:rFonts w:cs="Times New Roman"/>
      </w:rPr>
    </w:lvl>
    <w:lvl w:ilvl="2" w:tplc="7E46B354">
      <w:numFmt w:val="none"/>
      <w:lvlText w:val=""/>
      <w:lvlJc w:val="left"/>
      <w:pPr>
        <w:tabs>
          <w:tab w:val="num" w:pos="360"/>
        </w:tabs>
      </w:pPr>
      <w:rPr>
        <w:rFonts w:cs="Times New Roman"/>
      </w:rPr>
    </w:lvl>
    <w:lvl w:ilvl="3" w:tplc="28324972">
      <w:numFmt w:val="none"/>
      <w:lvlText w:val=""/>
      <w:lvlJc w:val="left"/>
      <w:pPr>
        <w:tabs>
          <w:tab w:val="num" w:pos="360"/>
        </w:tabs>
      </w:pPr>
      <w:rPr>
        <w:rFonts w:cs="Times New Roman"/>
      </w:rPr>
    </w:lvl>
    <w:lvl w:ilvl="4" w:tplc="2BE2FA6A">
      <w:numFmt w:val="none"/>
      <w:lvlText w:val=""/>
      <w:lvlJc w:val="left"/>
      <w:pPr>
        <w:tabs>
          <w:tab w:val="num" w:pos="360"/>
        </w:tabs>
      </w:pPr>
      <w:rPr>
        <w:rFonts w:cs="Times New Roman"/>
      </w:rPr>
    </w:lvl>
    <w:lvl w:ilvl="5" w:tplc="708649A6">
      <w:numFmt w:val="none"/>
      <w:lvlText w:val=""/>
      <w:lvlJc w:val="left"/>
      <w:pPr>
        <w:tabs>
          <w:tab w:val="num" w:pos="360"/>
        </w:tabs>
      </w:pPr>
      <w:rPr>
        <w:rFonts w:cs="Times New Roman"/>
      </w:rPr>
    </w:lvl>
    <w:lvl w:ilvl="6" w:tplc="C5D88458">
      <w:numFmt w:val="none"/>
      <w:lvlText w:val=""/>
      <w:lvlJc w:val="left"/>
      <w:pPr>
        <w:tabs>
          <w:tab w:val="num" w:pos="360"/>
        </w:tabs>
      </w:pPr>
      <w:rPr>
        <w:rFonts w:cs="Times New Roman"/>
      </w:rPr>
    </w:lvl>
    <w:lvl w:ilvl="7" w:tplc="A6BAB73A">
      <w:numFmt w:val="none"/>
      <w:lvlText w:val=""/>
      <w:lvlJc w:val="left"/>
      <w:pPr>
        <w:tabs>
          <w:tab w:val="num" w:pos="360"/>
        </w:tabs>
      </w:pPr>
      <w:rPr>
        <w:rFonts w:cs="Times New Roman"/>
      </w:rPr>
    </w:lvl>
    <w:lvl w:ilvl="8" w:tplc="B9CA068E">
      <w:numFmt w:val="none"/>
      <w:lvlText w:val=""/>
      <w:lvlJc w:val="left"/>
      <w:pPr>
        <w:tabs>
          <w:tab w:val="num" w:pos="360"/>
        </w:tabs>
      </w:pPr>
      <w:rPr>
        <w:rFonts w:cs="Times New Roman"/>
      </w:rPr>
    </w:lvl>
  </w:abstractNum>
  <w:num w:numId="1">
    <w:abstractNumId w:val="46"/>
  </w:num>
  <w:num w:numId="2">
    <w:abstractNumId w:val="7"/>
  </w:num>
  <w:num w:numId="3">
    <w:abstractNumId w:val="21"/>
  </w:num>
  <w:num w:numId="4">
    <w:abstractNumId w:val="14"/>
  </w:num>
  <w:num w:numId="5">
    <w:abstractNumId w:val="30"/>
  </w:num>
  <w:num w:numId="6">
    <w:abstractNumId w:val="32"/>
  </w:num>
  <w:num w:numId="7">
    <w:abstractNumId w:val="45"/>
  </w:num>
  <w:num w:numId="8">
    <w:abstractNumId w:val="12"/>
  </w:num>
  <w:num w:numId="9">
    <w:abstractNumId w:val="26"/>
  </w:num>
  <w:num w:numId="10">
    <w:abstractNumId w:val="6"/>
  </w:num>
  <w:num w:numId="11">
    <w:abstractNumId w:val="28"/>
  </w:num>
  <w:num w:numId="12">
    <w:abstractNumId w:val="37"/>
  </w:num>
  <w:num w:numId="13">
    <w:abstractNumId w:val="0"/>
  </w:num>
  <w:num w:numId="14">
    <w:abstractNumId w:val="1"/>
  </w:num>
  <w:num w:numId="15">
    <w:abstractNumId w:val="3"/>
  </w:num>
  <w:num w:numId="16">
    <w:abstractNumId w:val="4"/>
  </w:num>
  <w:num w:numId="17">
    <w:abstractNumId w:val="5"/>
  </w:num>
  <w:num w:numId="18">
    <w:abstractNumId w:val="29"/>
  </w:num>
  <w:num w:numId="19">
    <w:abstractNumId w:val="19"/>
  </w:num>
  <w:num w:numId="20">
    <w:abstractNumId w:val="42"/>
  </w:num>
  <w:num w:numId="21">
    <w:abstractNumId w:val="31"/>
  </w:num>
  <w:num w:numId="22">
    <w:abstractNumId w:val="8"/>
  </w:num>
  <w:num w:numId="23">
    <w:abstractNumId w:val="13"/>
  </w:num>
  <w:num w:numId="24">
    <w:abstractNumId w:val="17"/>
  </w:num>
  <w:num w:numId="25">
    <w:abstractNumId w:val="38"/>
  </w:num>
  <w:num w:numId="26">
    <w:abstractNumId w:val="40"/>
  </w:num>
  <w:num w:numId="27">
    <w:abstractNumId w:val="43"/>
  </w:num>
  <w:num w:numId="28">
    <w:abstractNumId w:val="24"/>
  </w:num>
  <w:num w:numId="29">
    <w:abstractNumId w:val="39"/>
  </w:num>
  <w:num w:numId="30">
    <w:abstractNumId w:val="9"/>
  </w:num>
  <w:num w:numId="31">
    <w:abstractNumId w:val="20"/>
  </w:num>
  <w:num w:numId="32">
    <w:abstractNumId w:val="41"/>
  </w:num>
  <w:num w:numId="33">
    <w:abstractNumId w:val="18"/>
  </w:num>
  <w:num w:numId="34">
    <w:abstractNumId w:val="36"/>
  </w:num>
  <w:num w:numId="35">
    <w:abstractNumId w:val="34"/>
  </w:num>
  <w:num w:numId="36">
    <w:abstractNumId w:val="23"/>
  </w:num>
  <w:num w:numId="37">
    <w:abstractNumId w:val="15"/>
  </w:num>
  <w:num w:numId="38">
    <w:abstractNumId w:val="16"/>
  </w:num>
  <w:num w:numId="39">
    <w:abstractNumId w:val="27"/>
  </w:num>
  <w:num w:numId="40">
    <w:abstractNumId w:val="22"/>
  </w:num>
  <w:num w:numId="41">
    <w:abstractNumId w:val="10"/>
  </w:num>
  <w:num w:numId="42">
    <w:abstractNumId w:val="25"/>
  </w:num>
  <w:num w:numId="43">
    <w:abstractNumId w:val="44"/>
  </w:num>
  <w:num w:numId="44">
    <w:abstractNumId w:val="35"/>
  </w:num>
  <w:num w:numId="45">
    <w:abstractNumId w:val="33"/>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doNotTrackMoves/>
  <w:documentProtection w:edit="forms" w:enforcement="0"/>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7AD5"/>
    <w:rsid w:val="0000044D"/>
    <w:rsid w:val="00000EC7"/>
    <w:rsid w:val="000030E0"/>
    <w:rsid w:val="000032CE"/>
    <w:rsid w:val="00003AFC"/>
    <w:rsid w:val="00003FA3"/>
    <w:rsid w:val="00004E26"/>
    <w:rsid w:val="0000515C"/>
    <w:rsid w:val="00005CA2"/>
    <w:rsid w:val="00006D23"/>
    <w:rsid w:val="00007D8C"/>
    <w:rsid w:val="00010C9E"/>
    <w:rsid w:val="00010E71"/>
    <w:rsid w:val="00012AC5"/>
    <w:rsid w:val="00012B63"/>
    <w:rsid w:val="00012BE8"/>
    <w:rsid w:val="000140DC"/>
    <w:rsid w:val="00015F78"/>
    <w:rsid w:val="000175B3"/>
    <w:rsid w:val="000207A9"/>
    <w:rsid w:val="00020C1E"/>
    <w:rsid w:val="00021264"/>
    <w:rsid w:val="00021C9D"/>
    <w:rsid w:val="0002251F"/>
    <w:rsid w:val="00023876"/>
    <w:rsid w:val="00024386"/>
    <w:rsid w:val="0002473E"/>
    <w:rsid w:val="00024D32"/>
    <w:rsid w:val="00026D45"/>
    <w:rsid w:val="00027C07"/>
    <w:rsid w:val="0003124B"/>
    <w:rsid w:val="000315D2"/>
    <w:rsid w:val="000317CB"/>
    <w:rsid w:val="0003318E"/>
    <w:rsid w:val="000334DB"/>
    <w:rsid w:val="00033DE4"/>
    <w:rsid w:val="000363C3"/>
    <w:rsid w:val="00037981"/>
    <w:rsid w:val="00041252"/>
    <w:rsid w:val="0004170E"/>
    <w:rsid w:val="00043508"/>
    <w:rsid w:val="000443A3"/>
    <w:rsid w:val="00044A13"/>
    <w:rsid w:val="00045F3B"/>
    <w:rsid w:val="00047015"/>
    <w:rsid w:val="000477A7"/>
    <w:rsid w:val="000527D2"/>
    <w:rsid w:val="000527E6"/>
    <w:rsid w:val="00052D06"/>
    <w:rsid w:val="00053442"/>
    <w:rsid w:val="00056147"/>
    <w:rsid w:val="000574F7"/>
    <w:rsid w:val="00057592"/>
    <w:rsid w:val="00060E1D"/>
    <w:rsid w:val="00061162"/>
    <w:rsid w:val="00061EBE"/>
    <w:rsid w:val="00061EE4"/>
    <w:rsid w:val="00062378"/>
    <w:rsid w:val="00062B8C"/>
    <w:rsid w:val="0006307F"/>
    <w:rsid w:val="00063B38"/>
    <w:rsid w:val="00064781"/>
    <w:rsid w:val="0006548D"/>
    <w:rsid w:val="00067801"/>
    <w:rsid w:val="00070FE4"/>
    <w:rsid w:val="0007130B"/>
    <w:rsid w:val="00072725"/>
    <w:rsid w:val="00072915"/>
    <w:rsid w:val="00072968"/>
    <w:rsid w:val="00072C39"/>
    <w:rsid w:val="00074CC0"/>
    <w:rsid w:val="00075267"/>
    <w:rsid w:val="00075442"/>
    <w:rsid w:val="0007549A"/>
    <w:rsid w:val="00075AE0"/>
    <w:rsid w:val="000766E6"/>
    <w:rsid w:val="000766EE"/>
    <w:rsid w:val="00076EB6"/>
    <w:rsid w:val="00077302"/>
    <w:rsid w:val="00081E2A"/>
    <w:rsid w:val="0008254E"/>
    <w:rsid w:val="0008284E"/>
    <w:rsid w:val="000828F4"/>
    <w:rsid w:val="00082B17"/>
    <w:rsid w:val="000838F9"/>
    <w:rsid w:val="000854EB"/>
    <w:rsid w:val="000865F2"/>
    <w:rsid w:val="00086796"/>
    <w:rsid w:val="00086BA8"/>
    <w:rsid w:val="00086F7A"/>
    <w:rsid w:val="00087EAF"/>
    <w:rsid w:val="00090E88"/>
    <w:rsid w:val="00090F75"/>
    <w:rsid w:val="00090FCC"/>
    <w:rsid w:val="00091739"/>
    <w:rsid w:val="00091F45"/>
    <w:rsid w:val="00095E10"/>
    <w:rsid w:val="00096042"/>
    <w:rsid w:val="000977A0"/>
    <w:rsid w:val="00097897"/>
    <w:rsid w:val="00097A6E"/>
    <w:rsid w:val="00097E21"/>
    <w:rsid w:val="000A04F1"/>
    <w:rsid w:val="000A147B"/>
    <w:rsid w:val="000A170B"/>
    <w:rsid w:val="000A235C"/>
    <w:rsid w:val="000A32F5"/>
    <w:rsid w:val="000A3B60"/>
    <w:rsid w:val="000A3E02"/>
    <w:rsid w:val="000A527F"/>
    <w:rsid w:val="000A5363"/>
    <w:rsid w:val="000A5EDF"/>
    <w:rsid w:val="000A67D0"/>
    <w:rsid w:val="000A6F55"/>
    <w:rsid w:val="000A7969"/>
    <w:rsid w:val="000B0A5F"/>
    <w:rsid w:val="000B0C82"/>
    <w:rsid w:val="000B14F1"/>
    <w:rsid w:val="000B15DB"/>
    <w:rsid w:val="000B2379"/>
    <w:rsid w:val="000B2987"/>
    <w:rsid w:val="000B2A7D"/>
    <w:rsid w:val="000B2E58"/>
    <w:rsid w:val="000B42D2"/>
    <w:rsid w:val="000B442C"/>
    <w:rsid w:val="000B4AE0"/>
    <w:rsid w:val="000B5CA4"/>
    <w:rsid w:val="000B66E6"/>
    <w:rsid w:val="000B7AD5"/>
    <w:rsid w:val="000B7C32"/>
    <w:rsid w:val="000C08BC"/>
    <w:rsid w:val="000C102D"/>
    <w:rsid w:val="000C1852"/>
    <w:rsid w:val="000C1930"/>
    <w:rsid w:val="000C4AE0"/>
    <w:rsid w:val="000C5057"/>
    <w:rsid w:val="000C636B"/>
    <w:rsid w:val="000D035F"/>
    <w:rsid w:val="000D04F2"/>
    <w:rsid w:val="000D194A"/>
    <w:rsid w:val="000D2186"/>
    <w:rsid w:val="000D3958"/>
    <w:rsid w:val="000D4054"/>
    <w:rsid w:val="000D4958"/>
    <w:rsid w:val="000D4BCD"/>
    <w:rsid w:val="000D5DA5"/>
    <w:rsid w:val="000D5E4B"/>
    <w:rsid w:val="000E062B"/>
    <w:rsid w:val="000E0AC3"/>
    <w:rsid w:val="000E1064"/>
    <w:rsid w:val="000E3E0F"/>
    <w:rsid w:val="000E4219"/>
    <w:rsid w:val="000E5485"/>
    <w:rsid w:val="000E5F55"/>
    <w:rsid w:val="000E685F"/>
    <w:rsid w:val="000E7A6A"/>
    <w:rsid w:val="000F008B"/>
    <w:rsid w:val="000F082A"/>
    <w:rsid w:val="000F0EB8"/>
    <w:rsid w:val="000F1145"/>
    <w:rsid w:val="000F734D"/>
    <w:rsid w:val="000F7508"/>
    <w:rsid w:val="000F7D19"/>
    <w:rsid w:val="000F7E08"/>
    <w:rsid w:val="00101360"/>
    <w:rsid w:val="0010136B"/>
    <w:rsid w:val="00101432"/>
    <w:rsid w:val="001014FF"/>
    <w:rsid w:val="00102724"/>
    <w:rsid w:val="001051ED"/>
    <w:rsid w:val="001052F7"/>
    <w:rsid w:val="00105F1C"/>
    <w:rsid w:val="0010683B"/>
    <w:rsid w:val="00106F43"/>
    <w:rsid w:val="0011167D"/>
    <w:rsid w:val="00111C20"/>
    <w:rsid w:val="00112264"/>
    <w:rsid w:val="00112799"/>
    <w:rsid w:val="0011468D"/>
    <w:rsid w:val="00114AE0"/>
    <w:rsid w:val="00115C82"/>
    <w:rsid w:val="00116420"/>
    <w:rsid w:val="00121D08"/>
    <w:rsid w:val="00121FA3"/>
    <w:rsid w:val="001233AF"/>
    <w:rsid w:val="00123F8E"/>
    <w:rsid w:val="001249E7"/>
    <w:rsid w:val="00124B4E"/>
    <w:rsid w:val="00124E50"/>
    <w:rsid w:val="0012645D"/>
    <w:rsid w:val="0012666C"/>
    <w:rsid w:val="00126D70"/>
    <w:rsid w:val="00127485"/>
    <w:rsid w:val="001275F4"/>
    <w:rsid w:val="00130986"/>
    <w:rsid w:val="00130AAA"/>
    <w:rsid w:val="00130BB2"/>
    <w:rsid w:val="00130FE7"/>
    <w:rsid w:val="001322DE"/>
    <w:rsid w:val="0013309B"/>
    <w:rsid w:val="00133404"/>
    <w:rsid w:val="00133493"/>
    <w:rsid w:val="00133625"/>
    <w:rsid w:val="00134429"/>
    <w:rsid w:val="001345D7"/>
    <w:rsid w:val="00134BB1"/>
    <w:rsid w:val="00134EBC"/>
    <w:rsid w:val="001356BC"/>
    <w:rsid w:val="00135763"/>
    <w:rsid w:val="00136165"/>
    <w:rsid w:val="00136678"/>
    <w:rsid w:val="00136C18"/>
    <w:rsid w:val="001375AF"/>
    <w:rsid w:val="00137A79"/>
    <w:rsid w:val="00140228"/>
    <w:rsid w:val="00140ED7"/>
    <w:rsid w:val="00141C8D"/>
    <w:rsid w:val="00144B6C"/>
    <w:rsid w:val="00144C9E"/>
    <w:rsid w:val="00146277"/>
    <w:rsid w:val="00146620"/>
    <w:rsid w:val="00147A63"/>
    <w:rsid w:val="001500FA"/>
    <w:rsid w:val="00150176"/>
    <w:rsid w:val="001503C8"/>
    <w:rsid w:val="001507F2"/>
    <w:rsid w:val="00151270"/>
    <w:rsid w:val="00151EB1"/>
    <w:rsid w:val="00151FA4"/>
    <w:rsid w:val="0015212B"/>
    <w:rsid w:val="00152ED5"/>
    <w:rsid w:val="0015301C"/>
    <w:rsid w:val="00153098"/>
    <w:rsid w:val="0015311D"/>
    <w:rsid w:val="00153296"/>
    <w:rsid w:val="00155349"/>
    <w:rsid w:val="00155ACA"/>
    <w:rsid w:val="00155EE7"/>
    <w:rsid w:val="00156429"/>
    <w:rsid w:val="0015650E"/>
    <w:rsid w:val="0015710F"/>
    <w:rsid w:val="001577CD"/>
    <w:rsid w:val="001612D2"/>
    <w:rsid w:val="0016150D"/>
    <w:rsid w:val="001618ED"/>
    <w:rsid w:val="00162498"/>
    <w:rsid w:val="0016330F"/>
    <w:rsid w:val="00164899"/>
    <w:rsid w:val="001651E4"/>
    <w:rsid w:val="00165404"/>
    <w:rsid w:val="00166165"/>
    <w:rsid w:val="00166E07"/>
    <w:rsid w:val="00167809"/>
    <w:rsid w:val="001707ED"/>
    <w:rsid w:val="00171C31"/>
    <w:rsid w:val="00172214"/>
    <w:rsid w:val="001724CB"/>
    <w:rsid w:val="00173676"/>
    <w:rsid w:val="00173FD2"/>
    <w:rsid w:val="00174174"/>
    <w:rsid w:val="00174CA2"/>
    <w:rsid w:val="00175803"/>
    <w:rsid w:val="00175A56"/>
    <w:rsid w:val="00176458"/>
    <w:rsid w:val="0017761C"/>
    <w:rsid w:val="00182193"/>
    <w:rsid w:val="001827A7"/>
    <w:rsid w:val="00182A7D"/>
    <w:rsid w:val="00182B71"/>
    <w:rsid w:val="00183B4D"/>
    <w:rsid w:val="00184109"/>
    <w:rsid w:val="001842A7"/>
    <w:rsid w:val="001858D1"/>
    <w:rsid w:val="00186237"/>
    <w:rsid w:val="00186DC7"/>
    <w:rsid w:val="001870F4"/>
    <w:rsid w:val="00187480"/>
    <w:rsid w:val="00190365"/>
    <w:rsid w:val="00190DC3"/>
    <w:rsid w:val="00190E53"/>
    <w:rsid w:val="00191B62"/>
    <w:rsid w:val="00191C5C"/>
    <w:rsid w:val="00191CBA"/>
    <w:rsid w:val="00192498"/>
    <w:rsid w:val="001929F5"/>
    <w:rsid w:val="00193264"/>
    <w:rsid w:val="0019383E"/>
    <w:rsid w:val="00193E02"/>
    <w:rsid w:val="0019497F"/>
    <w:rsid w:val="001949F5"/>
    <w:rsid w:val="001949FD"/>
    <w:rsid w:val="00195A36"/>
    <w:rsid w:val="00195F2B"/>
    <w:rsid w:val="001965B7"/>
    <w:rsid w:val="00196628"/>
    <w:rsid w:val="00196851"/>
    <w:rsid w:val="001A0119"/>
    <w:rsid w:val="001A0594"/>
    <w:rsid w:val="001A26F7"/>
    <w:rsid w:val="001A35CE"/>
    <w:rsid w:val="001A3704"/>
    <w:rsid w:val="001A47A0"/>
    <w:rsid w:val="001A4B73"/>
    <w:rsid w:val="001A54A5"/>
    <w:rsid w:val="001A55C6"/>
    <w:rsid w:val="001A63F1"/>
    <w:rsid w:val="001A685F"/>
    <w:rsid w:val="001A6B95"/>
    <w:rsid w:val="001A71E9"/>
    <w:rsid w:val="001A73BE"/>
    <w:rsid w:val="001A751A"/>
    <w:rsid w:val="001A7D95"/>
    <w:rsid w:val="001B0E72"/>
    <w:rsid w:val="001B46CC"/>
    <w:rsid w:val="001B4B38"/>
    <w:rsid w:val="001B6281"/>
    <w:rsid w:val="001B7293"/>
    <w:rsid w:val="001B74B6"/>
    <w:rsid w:val="001B7F0D"/>
    <w:rsid w:val="001B7F8C"/>
    <w:rsid w:val="001C18FD"/>
    <w:rsid w:val="001C2BDF"/>
    <w:rsid w:val="001C2CC0"/>
    <w:rsid w:val="001C2F6A"/>
    <w:rsid w:val="001C4152"/>
    <w:rsid w:val="001C6052"/>
    <w:rsid w:val="001C7BDD"/>
    <w:rsid w:val="001D0D2A"/>
    <w:rsid w:val="001D0D64"/>
    <w:rsid w:val="001D0E2F"/>
    <w:rsid w:val="001D1F69"/>
    <w:rsid w:val="001D340B"/>
    <w:rsid w:val="001D5324"/>
    <w:rsid w:val="001D637F"/>
    <w:rsid w:val="001D6389"/>
    <w:rsid w:val="001D707B"/>
    <w:rsid w:val="001D78C3"/>
    <w:rsid w:val="001E035A"/>
    <w:rsid w:val="001E0F0A"/>
    <w:rsid w:val="001E102E"/>
    <w:rsid w:val="001E17C2"/>
    <w:rsid w:val="001E2159"/>
    <w:rsid w:val="001E617F"/>
    <w:rsid w:val="001E6358"/>
    <w:rsid w:val="001E6C64"/>
    <w:rsid w:val="001E79A9"/>
    <w:rsid w:val="001F081C"/>
    <w:rsid w:val="001F157A"/>
    <w:rsid w:val="001F1AC0"/>
    <w:rsid w:val="001F33B5"/>
    <w:rsid w:val="001F35BB"/>
    <w:rsid w:val="001F46C9"/>
    <w:rsid w:val="001F4C2C"/>
    <w:rsid w:val="001F4C41"/>
    <w:rsid w:val="001F68FB"/>
    <w:rsid w:val="002001D4"/>
    <w:rsid w:val="002002D6"/>
    <w:rsid w:val="0020044D"/>
    <w:rsid w:val="0020106C"/>
    <w:rsid w:val="00201B6E"/>
    <w:rsid w:val="00202C3D"/>
    <w:rsid w:val="00203385"/>
    <w:rsid w:val="002038CF"/>
    <w:rsid w:val="00203ED7"/>
    <w:rsid w:val="00204927"/>
    <w:rsid w:val="00206052"/>
    <w:rsid w:val="0020794E"/>
    <w:rsid w:val="00211C8B"/>
    <w:rsid w:val="00212DA9"/>
    <w:rsid w:val="0021364F"/>
    <w:rsid w:val="00213AAA"/>
    <w:rsid w:val="00213CF4"/>
    <w:rsid w:val="00213E34"/>
    <w:rsid w:val="002141B8"/>
    <w:rsid w:val="0021458E"/>
    <w:rsid w:val="002165DF"/>
    <w:rsid w:val="00216CB0"/>
    <w:rsid w:val="00217294"/>
    <w:rsid w:val="00217B59"/>
    <w:rsid w:val="0022052C"/>
    <w:rsid w:val="00221BBE"/>
    <w:rsid w:val="00221E2B"/>
    <w:rsid w:val="0022213D"/>
    <w:rsid w:val="002223D6"/>
    <w:rsid w:val="002224DB"/>
    <w:rsid w:val="0022258F"/>
    <w:rsid w:val="0022300B"/>
    <w:rsid w:val="00223DC3"/>
    <w:rsid w:val="0022422E"/>
    <w:rsid w:val="002243B3"/>
    <w:rsid w:val="00224C39"/>
    <w:rsid w:val="00225057"/>
    <w:rsid w:val="00226C10"/>
    <w:rsid w:val="00226C91"/>
    <w:rsid w:val="00227324"/>
    <w:rsid w:val="00227911"/>
    <w:rsid w:val="00227B36"/>
    <w:rsid w:val="00227DAF"/>
    <w:rsid w:val="00231CDB"/>
    <w:rsid w:val="002335D5"/>
    <w:rsid w:val="00233BC4"/>
    <w:rsid w:val="00233D45"/>
    <w:rsid w:val="002348FB"/>
    <w:rsid w:val="00234B45"/>
    <w:rsid w:val="0023596E"/>
    <w:rsid w:val="00237349"/>
    <w:rsid w:val="0024053C"/>
    <w:rsid w:val="002406AA"/>
    <w:rsid w:val="002420F0"/>
    <w:rsid w:val="0024262B"/>
    <w:rsid w:val="0024329F"/>
    <w:rsid w:val="00243DEA"/>
    <w:rsid w:val="00244E45"/>
    <w:rsid w:val="00244F6C"/>
    <w:rsid w:val="00245533"/>
    <w:rsid w:val="002477E4"/>
    <w:rsid w:val="002479F3"/>
    <w:rsid w:val="00250298"/>
    <w:rsid w:val="0025035B"/>
    <w:rsid w:val="00250C89"/>
    <w:rsid w:val="00251574"/>
    <w:rsid w:val="00251B40"/>
    <w:rsid w:val="002527E5"/>
    <w:rsid w:val="002532FB"/>
    <w:rsid w:val="0025403A"/>
    <w:rsid w:val="00255488"/>
    <w:rsid w:val="002574D6"/>
    <w:rsid w:val="0025788C"/>
    <w:rsid w:val="00257903"/>
    <w:rsid w:val="00257D16"/>
    <w:rsid w:val="00257E3C"/>
    <w:rsid w:val="00260468"/>
    <w:rsid w:val="00260C11"/>
    <w:rsid w:val="00261DE3"/>
    <w:rsid w:val="002621FC"/>
    <w:rsid w:val="00263AFC"/>
    <w:rsid w:val="00263F11"/>
    <w:rsid w:val="00264784"/>
    <w:rsid w:val="00264903"/>
    <w:rsid w:val="00265E52"/>
    <w:rsid w:val="00266910"/>
    <w:rsid w:val="00267D29"/>
    <w:rsid w:val="002702AF"/>
    <w:rsid w:val="002709F2"/>
    <w:rsid w:val="0027182D"/>
    <w:rsid w:val="0027184A"/>
    <w:rsid w:val="00271BE4"/>
    <w:rsid w:val="002726A9"/>
    <w:rsid w:val="00274093"/>
    <w:rsid w:val="002741B6"/>
    <w:rsid w:val="00277692"/>
    <w:rsid w:val="00277F94"/>
    <w:rsid w:val="00280D13"/>
    <w:rsid w:val="00281314"/>
    <w:rsid w:val="00281649"/>
    <w:rsid w:val="00282414"/>
    <w:rsid w:val="00282865"/>
    <w:rsid w:val="00283043"/>
    <w:rsid w:val="00284272"/>
    <w:rsid w:val="00284EC2"/>
    <w:rsid w:val="002850EB"/>
    <w:rsid w:val="002859A0"/>
    <w:rsid w:val="00287C50"/>
    <w:rsid w:val="00290169"/>
    <w:rsid w:val="002909E8"/>
    <w:rsid w:val="00290C47"/>
    <w:rsid w:val="00291518"/>
    <w:rsid w:val="00291F44"/>
    <w:rsid w:val="00292E85"/>
    <w:rsid w:val="002949BC"/>
    <w:rsid w:val="00295279"/>
    <w:rsid w:val="002962A2"/>
    <w:rsid w:val="002963C8"/>
    <w:rsid w:val="00297192"/>
    <w:rsid w:val="002A1715"/>
    <w:rsid w:val="002A2AEC"/>
    <w:rsid w:val="002A38A6"/>
    <w:rsid w:val="002A3A9E"/>
    <w:rsid w:val="002A4A0B"/>
    <w:rsid w:val="002A65E1"/>
    <w:rsid w:val="002A795F"/>
    <w:rsid w:val="002B089A"/>
    <w:rsid w:val="002B0EB1"/>
    <w:rsid w:val="002B113F"/>
    <w:rsid w:val="002B1153"/>
    <w:rsid w:val="002B40C9"/>
    <w:rsid w:val="002B4CDF"/>
    <w:rsid w:val="002B5B21"/>
    <w:rsid w:val="002B6478"/>
    <w:rsid w:val="002B6930"/>
    <w:rsid w:val="002B6F00"/>
    <w:rsid w:val="002B74B7"/>
    <w:rsid w:val="002B7CD3"/>
    <w:rsid w:val="002C086D"/>
    <w:rsid w:val="002C15AE"/>
    <w:rsid w:val="002C1C6F"/>
    <w:rsid w:val="002C2C15"/>
    <w:rsid w:val="002C3917"/>
    <w:rsid w:val="002C39F7"/>
    <w:rsid w:val="002C3CFF"/>
    <w:rsid w:val="002C4D4C"/>
    <w:rsid w:val="002C52BE"/>
    <w:rsid w:val="002C6981"/>
    <w:rsid w:val="002C6AAD"/>
    <w:rsid w:val="002C7654"/>
    <w:rsid w:val="002C7701"/>
    <w:rsid w:val="002D00A3"/>
    <w:rsid w:val="002D0701"/>
    <w:rsid w:val="002D2C5A"/>
    <w:rsid w:val="002D36C3"/>
    <w:rsid w:val="002D44B3"/>
    <w:rsid w:val="002D45F3"/>
    <w:rsid w:val="002D5065"/>
    <w:rsid w:val="002E272A"/>
    <w:rsid w:val="002E4FE6"/>
    <w:rsid w:val="002E695E"/>
    <w:rsid w:val="002E6D32"/>
    <w:rsid w:val="002E7788"/>
    <w:rsid w:val="002E79A9"/>
    <w:rsid w:val="002F07DD"/>
    <w:rsid w:val="002F0BA7"/>
    <w:rsid w:val="002F1E18"/>
    <w:rsid w:val="002F2141"/>
    <w:rsid w:val="002F470F"/>
    <w:rsid w:val="002F596C"/>
    <w:rsid w:val="002F5EB6"/>
    <w:rsid w:val="002F6270"/>
    <w:rsid w:val="002F6D87"/>
    <w:rsid w:val="002F7285"/>
    <w:rsid w:val="0030002D"/>
    <w:rsid w:val="003011C4"/>
    <w:rsid w:val="00303DAD"/>
    <w:rsid w:val="00304E55"/>
    <w:rsid w:val="0030610A"/>
    <w:rsid w:val="003064BF"/>
    <w:rsid w:val="003070A3"/>
    <w:rsid w:val="003073C3"/>
    <w:rsid w:val="003075DD"/>
    <w:rsid w:val="00307F21"/>
    <w:rsid w:val="00311BAC"/>
    <w:rsid w:val="00312220"/>
    <w:rsid w:val="00312323"/>
    <w:rsid w:val="00323200"/>
    <w:rsid w:val="0032382B"/>
    <w:rsid w:val="003239DF"/>
    <w:rsid w:val="00323A40"/>
    <w:rsid w:val="00324001"/>
    <w:rsid w:val="0032482F"/>
    <w:rsid w:val="00325395"/>
    <w:rsid w:val="00327730"/>
    <w:rsid w:val="00327944"/>
    <w:rsid w:val="0033022F"/>
    <w:rsid w:val="00331087"/>
    <w:rsid w:val="003322F5"/>
    <w:rsid w:val="003327E4"/>
    <w:rsid w:val="00332C52"/>
    <w:rsid w:val="00332E0E"/>
    <w:rsid w:val="003339BF"/>
    <w:rsid w:val="003371B9"/>
    <w:rsid w:val="003379D4"/>
    <w:rsid w:val="00340BF8"/>
    <w:rsid w:val="00340DCB"/>
    <w:rsid w:val="0034330C"/>
    <w:rsid w:val="00343DAC"/>
    <w:rsid w:val="0034510B"/>
    <w:rsid w:val="00346085"/>
    <w:rsid w:val="00346671"/>
    <w:rsid w:val="00347C2C"/>
    <w:rsid w:val="00347FCD"/>
    <w:rsid w:val="00350B29"/>
    <w:rsid w:val="00350CE5"/>
    <w:rsid w:val="00353E97"/>
    <w:rsid w:val="00354C88"/>
    <w:rsid w:val="00355827"/>
    <w:rsid w:val="00355838"/>
    <w:rsid w:val="00356A89"/>
    <w:rsid w:val="003579DD"/>
    <w:rsid w:val="00360D0C"/>
    <w:rsid w:val="00361459"/>
    <w:rsid w:val="003621A6"/>
    <w:rsid w:val="003627E1"/>
    <w:rsid w:val="003640A9"/>
    <w:rsid w:val="00366BCC"/>
    <w:rsid w:val="003670D0"/>
    <w:rsid w:val="00367744"/>
    <w:rsid w:val="00370BCC"/>
    <w:rsid w:val="0037181C"/>
    <w:rsid w:val="00372B9E"/>
    <w:rsid w:val="003740C7"/>
    <w:rsid w:val="0037502A"/>
    <w:rsid w:val="003764D8"/>
    <w:rsid w:val="00380A62"/>
    <w:rsid w:val="00380BBF"/>
    <w:rsid w:val="00382119"/>
    <w:rsid w:val="00382744"/>
    <w:rsid w:val="00383DF5"/>
    <w:rsid w:val="00385376"/>
    <w:rsid w:val="00387059"/>
    <w:rsid w:val="0039053F"/>
    <w:rsid w:val="00391591"/>
    <w:rsid w:val="00392143"/>
    <w:rsid w:val="00392968"/>
    <w:rsid w:val="00392AF5"/>
    <w:rsid w:val="00392CFF"/>
    <w:rsid w:val="0039462E"/>
    <w:rsid w:val="00394CBB"/>
    <w:rsid w:val="00396A1B"/>
    <w:rsid w:val="003A0BAA"/>
    <w:rsid w:val="003A0F1C"/>
    <w:rsid w:val="003A15DC"/>
    <w:rsid w:val="003A2C98"/>
    <w:rsid w:val="003A357E"/>
    <w:rsid w:val="003A3BD5"/>
    <w:rsid w:val="003A4179"/>
    <w:rsid w:val="003A4192"/>
    <w:rsid w:val="003A5FCF"/>
    <w:rsid w:val="003A6044"/>
    <w:rsid w:val="003A6AFC"/>
    <w:rsid w:val="003A7000"/>
    <w:rsid w:val="003A784C"/>
    <w:rsid w:val="003A78DD"/>
    <w:rsid w:val="003A7B4F"/>
    <w:rsid w:val="003A7DD2"/>
    <w:rsid w:val="003B0303"/>
    <w:rsid w:val="003B08C9"/>
    <w:rsid w:val="003B099B"/>
    <w:rsid w:val="003B0C33"/>
    <w:rsid w:val="003B1A90"/>
    <w:rsid w:val="003B1B6E"/>
    <w:rsid w:val="003B20D5"/>
    <w:rsid w:val="003B286D"/>
    <w:rsid w:val="003B387A"/>
    <w:rsid w:val="003B3EA5"/>
    <w:rsid w:val="003B55CF"/>
    <w:rsid w:val="003B6E94"/>
    <w:rsid w:val="003B717C"/>
    <w:rsid w:val="003B748E"/>
    <w:rsid w:val="003B7CCA"/>
    <w:rsid w:val="003B7E70"/>
    <w:rsid w:val="003C0D85"/>
    <w:rsid w:val="003C1047"/>
    <w:rsid w:val="003C15F9"/>
    <w:rsid w:val="003C179E"/>
    <w:rsid w:val="003C29D7"/>
    <w:rsid w:val="003C3618"/>
    <w:rsid w:val="003C43C6"/>
    <w:rsid w:val="003C54F2"/>
    <w:rsid w:val="003C5759"/>
    <w:rsid w:val="003C6F98"/>
    <w:rsid w:val="003D0A9D"/>
    <w:rsid w:val="003D12EE"/>
    <w:rsid w:val="003D176F"/>
    <w:rsid w:val="003D27D0"/>
    <w:rsid w:val="003D3197"/>
    <w:rsid w:val="003D412A"/>
    <w:rsid w:val="003D4D56"/>
    <w:rsid w:val="003D6A63"/>
    <w:rsid w:val="003E0B2D"/>
    <w:rsid w:val="003E135A"/>
    <w:rsid w:val="003E2A26"/>
    <w:rsid w:val="003E3A4B"/>
    <w:rsid w:val="003E4026"/>
    <w:rsid w:val="003E50A7"/>
    <w:rsid w:val="003E54C8"/>
    <w:rsid w:val="003E5AF2"/>
    <w:rsid w:val="003E5B24"/>
    <w:rsid w:val="003E72A3"/>
    <w:rsid w:val="003E789A"/>
    <w:rsid w:val="003F0F79"/>
    <w:rsid w:val="003F176D"/>
    <w:rsid w:val="003F2A6C"/>
    <w:rsid w:val="003F2B24"/>
    <w:rsid w:val="003F31DC"/>
    <w:rsid w:val="003F3D91"/>
    <w:rsid w:val="003F6222"/>
    <w:rsid w:val="003F6EBE"/>
    <w:rsid w:val="003F71DE"/>
    <w:rsid w:val="003F78EC"/>
    <w:rsid w:val="00402113"/>
    <w:rsid w:val="00405B8E"/>
    <w:rsid w:val="00405E15"/>
    <w:rsid w:val="004062E8"/>
    <w:rsid w:val="00406FF9"/>
    <w:rsid w:val="004071F7"/>
    <w:rsid w:val="004072A5"/>
    <w:rsid w:val="004100ED"/>
    <w:rsid w:val="00410465"/>
    <w:rsid w:val="004117E3"/>
    <w:rsid w:val="00411E67"/>
    <w:rsid w:val="00412D4E"/>
    <w:rsid w:val="004136E1"/>
    <w:rsid w:val="00413BA8"/>
    <w:rsid w:val="00413F01"/>
    <w:rsid w:val="004146C2"/>
    <w:rsid w:val="00414898"/>
    <w:rsid w:val="0041601C"/>
    <w:rsid w:val="0041708F"/>
    <w:rsid w:val="0041731D"/>
    <w:rsid w:val="004176DC"/>
    <w:rsid w:val="004204F9"/>
    <w:rsid w:val="00420963"/>
    <w:rsid w:val="00420FC5"/>
    <w:rsid w:val="00422919"/>
    <w:rsid w:val="00422974"/>
    <w:rsid w:val="00424DA3"/>
    <w:rsid w:val="004258C2"/>
    <w:rsid w:val="00426499"/>
    <w:rsid w:val="0042764B"/>
    <w:rsid w:val="0043034A"/>
    <w:rsid w:val="00430782"/>
    <w:rsid w:val="004315CC"/>
    <w:rsid w:val="00431D12"/>
    <w:rsid w:val="00431D41"/>
    <w:rsid w:val="00433BAC"/>
    <w:rsid w:val="00434C52"/>
    <w:rsid w:val="0043538A"/>
    <w:rsid w:val="00435EEB"/>
    <w:rsid w:val="004368D3"/>
    <w:rsid w:val="00436A0F"/>
    <w:rsid w:val="004379A0"/>
    <w:rsid w:val="00437B56"/>
    <w:rsid w:val="00440D3B"/>
    <w:rsid w:val="00441B02"/>
    <w:rsid w:val="0044227D"/>
    <w:rsid w:val="00442915"/>
    <w:rsid w:val="00443535"/>
    <w:rsid w:val="00443F2D"/>
    <w:rsid w:val="00444085"/>
    <w:rsid w:val="0044461F"/>
    <w:rsid w:val="00444A98"/>
    <w:rsid w:val="004452B6"/>
    <w:rsid w:val="00446330"/>
    <w:rsid w:val="00446611"/>
    <w:rsid w:val="00446628"/>
    <w:rsid w:val="00447086"/>
    <w:rsid w:val="00447F4E"/>
    <w:rsid w:val="00450955"/>
    <w:rsid w:val="00450D5C"/>
    <w:rsid w:val="00451A2D"/>
    <w:rsid w:val="00451ACE"/>
    <w:rsid w:val="0045271C"/>
    <w:rsid w:val="00453986"/>
    <w:rsid w:val="00453F45"/>
    <w:rsid w:val="00454810"/>
    <w:rsid w:val="004551B9"/>
    <w:rsid w:val="004562BF"/>
    <w:rsid w:val="00457CB6"/>
    <w:rsid w:val="00460582"/>
    <w:rsid w:val="0046291D"/>
    <w:rsid w:val="00463837"/>
    <w:rsid w:val="004644CA"/>
    <w:rsid w:val="004644EA"/>
    <w:rsid w:val="00465403"/>
    <w:rsid w:val="00465B60"/>
    <w:rsid w:val="00466882"/>
    <w:rsid w:val="00467724"/>
    <w:rsid w:val="004719E6"/>
    <w:rsid w:val="00471D63"/>
    <w:rsid w:val="004720C5"/>
    <w:rsid w:val="00473399"/>
    <w:rsid w:val="00473859"/>
    <w:rsid w:val="00474266"/>
    <w:rsid w:val="00476FDD"/>
    <w:rsid w:val="0048043B"/>
    <w:rsid w:val="004804B5"/>
    <w:rsid w:val="00481BCC"/>
    <w:rsid w:val="00481CA7"/>
    <w:rsid w:val="00482BC4"/>
    <w:rsid w:val="00482FC1"/>
    <w:rsid w:val="00484ECA"/>
    <w:rsid w:val="00485826"/>
    <w:rsid w:val="0048590D"/>
    <w:rsid w:val="00486030"/>
    <w:rsid w:val="00486310"/>
    <w:rsid w:val="00486EBE"/>
    <w:rsid w:val="004879C8"/>
    <w:rsid w:val="004879D1"/>
    <w:rsid w:val="00490CB9"/>
    <w:rsid w:val="0049147F"/>
    <w:rsid w:val="00491E02"/>
    <w:rsid w:val="00494429"/>
    <w:rsid w:val="004948DE"/>
    <w:rsid w:val="004953E1"/>
    <w:rsid w:val="0049678C"/>
    <w:rsid w:val="00496FFF"/>
    <w:rsid w:val="0049724A"/>
    <w:rsid w:val="004978F5"/>
    <w:rsid w:val="00497C40"/>
    <w:rsid w:val="004A170C"/>
    <w:rsid w:val="004A29E7"/>
    <w:rsid w:val="004A2BD3"/>
    <w:rsid w:val="004A2E12"/>
    <w:rsid w:val="004A38D5"/>
    <w:rsid w:val="004A3B53"/>
    <w:rsid w:val="004A3C52"/>
    <w:rsid w:val="004A41C2"/>
    <w:rsid w:val="004A465A"/>
    <w:rsid w:val="004A4BF7"/>
    <w:rsid w:val="004A562A"/>
    <w:rsid w:val="004A7EB9"/>
    <w:rsid w:val="004B001A"/>
    <w:rsid w:val="004B07ED"/>
    <w:rsid w:val="004B0D23"/>
    <w:rsid w:val="004B3362"/>
    <w:rsid w:val="004B526F"/>
    <w:rsid w:val="004B6104"/>
    <w:rsid w:val="004B7C0E"/>
    <w:rsid w:val="004C0550"/>
    <w:rsid w:val="004C0F67"/>
    <w:rsid w:val="004C1118"/>
    <w:rsid w:val="004C1F89"/>
    <w:rsid w:val="004C3089"/>
    <w:rsid w:val="004C4A19"/>
    <w:rsid w:val="004C5015"/>
    <w:rsid w:val="004C592C"/>
    <w:rsid w:val="004C7ECB"/>
    <w:rsid w:val="004D1812"/>
    <w:rsid w:val="004D1A06"/>
    <w:rsid w:val="004D2267"/>
    <w:rsid w:val="004D3716"/>
    <w:rsid w:val="004D4301"/>
    <w:rsid w:val="004D60F1"/>
    <w:rsid w:val="004D63BB"/>
    <w:rsid w:val="004D6E34"/>
    <w:rsid w:val="004D7AE6"/>
    <w:rsid w:val="004D7FB2"/>
    <w:rsid w:val="004E3514"/>
    <w:rsid w:val="004E3B49"/>
    <w:rsid w:val="004E4972"/>
    <w:rsid w:val="004E4E57"/>
    <w:rsid w:val="004E5B07"/>
    <w:rsid w:val="004E61E0"/>
    <w:rsid w:val="004E6300"/>
    <w:rsid w:val="004E6E9D"/>
    <w:rsid w:val="004E747D"/>
    <w:rsid w:val="004E775C"/>
    <w:rsid w:val="004F0D31"/>
    <w:rsid w:val="004F1333"/>
    <w:rsid w:val="004F2919"/>
    <w:rsid w:val="004F3A0C"/>
    <w:rsid w:val="004F42FF"/>
    <w:rsid w:val="004F6774"/>
    <w:rsid w:val="004F6FF3"/>
    <w:rsid w:val="004F7408"/>
    <w:rsid w:val="0050090F"/>
    <w:rsid w:val="005010D4"/>
    <w:rsid w:val="00502155"/>
    <w:rsid w:val="005025B3"/>
    <w:rsid w:val="00502B21"/>
    <w:rsid w:val="00502CD7"/>
    <w:rsid w:val="005038EE"/>
    <w:rsid w:val="00505E7A"/>
    <w:rsid w:val="0050691B"/>
    <w:rsid w:val="00507090"/>
    <w:rsid w:val="0050728D"/>
    <w:rsid w:val="00507C07"/>
    <w:rsid w:val="00510801"/>
    <w:rsid w:val="0051092A"/>
    <w:rsid w:val="00510C5A"/>
    <w:rsid w:val="00511187"/>
    <w:rsid w:val="005115A2"/>
    <w:rsid w:val="0051244A"/>
    <w:rsid w:val="00514B05"/>
    <w:rsid w:val="00514FD6"/>
    <w:rsid w:val="00515808"/>
    <w:rsid w:val="00515E3D"/>
    <w:rsid w:val="00516739"/>
    <w:rsid w:val="00517A2F"/>
    <w:rsid w:val="00517AC7"/>
    <w:rsid w:val="00521E00"/>
    <w:rsid w:val="005239E6"/>
    <w:rsid w:val="00524251"/>
    <w:rsid w:val="0052495F"/>
    <w:rsid w:val="00526550"/>
    <w:rsid w:val="0052683E"/>
    <w:rsid w:val="00526EDB"/>
    <w:rsid w:val="005304EA"/>
    <w:rsid w:val="00530DFB"/>
    <w:rsid w:val="005316D6"/>
    <w:rsid w:val="00536A4F"/>
    <w:rsid w:val="005373BF"/>
    <w:rsid w:val="00537927"/>
    <w:rsid w:val="0053796E"/>
    <w:rsid w:val="00537F0F"/>
    <w:rsid w:val="00540A1A"/>
    <w:rsid w:val="00540C5D"/>
    <w:rsid w:val="0054287E"/>
    <w:rsid w:val="00544C60"/>
    <w:rsid w:val="005450EB"/>
    <w:rsid w:val="005452AB"/>
    <w:rsid w:val="005458B7"/>
    <w:rsid w:val="00545F59"/>
    <w:rsid w:val="005477EF"/>
    <w:rsid w:val="00547DBC"/>
    <w:rsid w:val="00551ED5"/>
    <w:rsid w:val="005524F0"/>
    <w:rsid w:val="00552B2E"/>
    <w:rsid w:val="00552B7C"/>
    <w:rsid w:val="0055377C"/>
    <w:rsid w:val="005540F2"/>
    <w:rsid w:val="005542E7"/>
    <w:rsid w:val="0055463B"/>
    <w:rsid w:val="00555F30"/>
    <w:rsid w:val="00556C58"/>
    <w:rsid w:val="00556D5B"/>
    <w:rsid w:val="0055711D"/>
    <w:rsid w:val="005571CF"/>
    <w:rsid w:val="00557808"/>
    <w:rsid w:val="00560002"/>
    <w:rsid w:val="005609AF"/>
    <w:rsid w:val="00560CB1"/>
    <w:rsid w:val="00561D8C"/>
    <w:rsid w:val="00562038"/>
    <w:rsid w:val="00563E2E"/>
    <w:rsid w:val="00563F27"/>
    <w:rsid w:val="00565399"/>
    <w:rsid w:val="005654CC"/>
    <w:rsid w:val="00566131"/>
    <w:rsid w:val="0056682F"/>
    <w:rsid w:val="00567B4B"/>
    <w:rsid w:val="00572B33"/>
    <w:rsid w:val="00575464"/>
    <w:rsid w:val="00575496"/>
    <w:rsid w:val="00575A85"/>
    <w:rsid w:val="00575E7A"/>
    <w:rsid w:val="005779C1"/>
    <w:rsid w:val="00580A7C"/>
    <w:rsid w:val="00581741"/>
    <w:rsid w:val="00581AAB"/>
    <w:rsid w:val="00582209"/>
    <w:rsid w:val="0058253A"/>
    <w:rsid w:val="00582EB1"/>
    <w:rsid w:val="005835BC"/>
    <w:rsid w:val="00583600"/>
    <w:rsid w:val="0058404A"/>
    <w:rsid w:val="005840BE"/>
    <w:rsid w:val="005846DF"/>
    <w:rsid w:val="005847D0"/>
    <w:rsid w:val="005848A5"/>
    <w:rsid w:val="005856F0"/>
    <w:rsid w:val="00585CE0"/>
    <w:rsid w:val="00587AD3"/>
    <w:rsid w:val="005903E3"/>
    <w:rsid w:val="0059108F"/>
    <w:rsid w:val="00591176"/>
    <w:rsid w:val="00592F72"/>
    <w:rsid w:val="005930D9"/>
    <w:rsid w:val="0059325F"/>
    <w:rsid w:val="005940FD"/>
    <w:rsid w:val="00594330"/>
    <w:rsid w:val="00594D9D"/>
    <w:rsid w:val="00597E48"/>
    <w:rsid w:val="005A1289"/>
    <w:rsid w:val="005A15C0"/>
    <w:rsid w:val="005A2FFE"/>
    <w:rsid w:val="005A3534"/>
    <w:rsid w:val="005A41FF"/>
    <w:rsid w:val="005A44A5"/>
    <w:rsid w:val="005A5247"/>
    <w:rsid w:val="005A64E9"/>
    <w:rsid w:val="005A7221"/>
    <w:rsid w:val="005A7CDB"/>
    <w:rsid w:val="005B02B7"/>
    <w:rsid w:val="005B045D"/>
    <w:rsid w:val="005B28C3"/>
    <w:rsid w:val="005B2DFE"/>
    <w:rsid w:val="005B3E3A"/>
    <w:rsid w:val="005B3FD4"/>
    <w:rsid w:val="005B4A96"/>
    <w:rsid w:val="005B503D"/>
    <w:rsid w:val="005B5248"/>
    <w:rsid w:val="005B6102"/>
    <w:rsid w:val="005B613B"/>
    <w:rsid w:val="005B6E6F"/>
    <w:rsid w:val="005B78BF"/>
    <w:rsid w:val="005C0278"/>
    <w:rsid w:val="005C0B81"/>
    <w:rsid w:val="005C2400"/>
    <w:rsid w:val="005C325E"/>
    <w:rsid w:val="005C359C"/>
    <w:rsid w:val="005C382C"/>
    <w:rsid w:val="005C4880"/>
    <w:rsid w:val="005C4C2F"/>
    <w:rsid w:val="005C6BBC"/>
    <w:rsid w:val="005C6FB7"/>
    <w:rsid w:val="005D026B"/>
    <w:rsid w:val="005D2488"/>
    <w:rsid w:val="005D3639"/>
    <w:rsid w:val="005D36A9"/>
    <w:rsid w:val="005D462A"/>
    <w:rsid w:val="005D5847"/>
    <w:rsid w:val="005D6DDC"/>
    <w:rsid w:val="005E08A6"/>
    <w:rsid w:val="005E12B9"/>
    <w:rsid w:val="005E2F5E"/>
    <w:rsid w:val="005E397F"/>
    <w:rsid w:val="005E4835"/>
    <w:rsid w:val="005E5195"/>
    <w:rsid w:val="005E5B65"/>
    <w:rsid w:val="005E5B8E"/>
    <w:rsid w:val="005E5D7D"/>
    <w:rsid w:val="005E7797"/>
    <w:rsid w:val="005F13A7"/>
    <w:rsid w:val="005F191F"/>
    <w:rsid w:val="005F2B4F"/>
    <w:rsid w:val="005F2BF9"/>
    <w:rsid w:val="005F42A4"/>
    <w:rsid w:val="005F47DE"/>
    <w:rsid w:val="005F48C3"/>
    <w:rsid w:val="005F53B2"/>
    <w:rsid w:val="005F6186"/>
    <w:rsid w:val="005F67F7"/>
    <w:rsid w:val="005F6BA2"/>
    <w:rsid w:val="005F6EBD"/>
    <w:rsid w:val="006002FB"/>
    <w:rsid w:val="0060062D"/>
    <w:rsid w:val="0060108E"/>
    <w:rsid w:val="00601240"/>
    <w:rsid w:val="00601720"/>
    <w:rsid w:val="00601ADD"/>
    <w:rsid w:val="006020E0"/>
    <w:rsid w:val="006021C9"/>
    <w:rsid w:val="006023EC"/>
    <w:rsid w:val="006034C8"/>
    <w:rsid w:val="00603DDD"/>
    <w:rsid w:val="0060531B"/>
    <w:rsid w:val="00606F2D"/>
    <w:rsid w:val="00607D6E"/>
    <w:rsid w:val="00607EDC"/>
    <w:rsid w:val="0061023D"/>
    <w:rsid w:val="0061062B"/>
    <w:rsid w:val="00610C9B"/>
    <w:rsid w:val="00613593"/>
    <w:rsid w:val="006139DE"/>
    <w:rsid w:val="00614A29"/>
    <w:rsid w:val="00614A42"/>
    <w:rsid w:val="006171B5"/>
    <w:rsid w:val="0061770E"/>
    <w:rsid w:val="00620023"/>
    <w:rsid w:val="00620701"/>
    <w:rsid w:val="00620AC3"/>
    <w:rsid w:val="00620D23"/>
    <w:rsid w:val="00621599"/>
    <w:rsid w:val="0062192C"/>
    <w:rsid w:val="006221E2"/>
    <w:rsid w:val="00627824"/>
    <w:rsid w:val="006278FF"/>
    <w:rsid w:val="00627AC0"/>
    <w:rsid w:val="006300AB"/>
    <w:rsid w:val="00630255"/>
    <w:rsid w:val="0063036F"/>
    <w:rsid w:val="006303F9"/>
    <w:rsid w:val="006304D5"/>
    <w:rsid w:val="006306C3"/>
    <w:rsid w:val="006307CC"/>
    <w:rsid w:val="00630913"/>
    <w:rsid w:val="00630E7E"/>
    <w:rsid w:val="006319DD"/>
    <w:rsid w:val="00631AC3"/>
    <w:rsid w:val="00632EAC"/>
    <w:rsid w:val="00633FA4"/>
    <w:rsid w:val="006345E9"/>
    <w:rsid w:val="00634ACC"/>
    <w:rsid w:val="00635059"/>
    <w:rsid w:val="006361AE"/>
    <w:rsid w:val="00636785"/>
    <w:rsid w:val="00637173"/>
    <w:rsid w:val="00637341"/>
    <w:rsid w:val="00637DB6"/>
    <w:rsid w:val="00641E80"/>
    <w:rsid w:val="0064407E"/>
    <w:rsid w:val="00645D49"/>
    <w:rsid w:val="0064627F"/>
    <w:rsid w:val="00647E5A"/>
    <w:rsid w:val="006505B7"/>
    <w:rsid w:val="006513E1"/>
    <w:rsid w:val="006530FF"/>
    <w:rsid w:val="006539FF"/>
    <w:rsid w:val="006542A7"/>
    <w:rsid w:val="00654D1D"/>
    <w:rsid w:val="006551AE"/>
    <w:rsid w:val="0065582B"/>
    <w:rsid w:val="006564DD"/>
    <w:rsid w:val="00656D29"/>
    <w:rsid w:val="00657FC6"/>
    <w:rsid w:val="00661C87"/>
    <w:rsid w:val="00661CBE"/>
    <w:rsid w:val="00662F2A"/>
    <w:rsid w:val="00664564"/>
    <w:rsid w:val="006648BD"/>
    <w:rsid w:val="00664AF6"/>
    <w:rsid w:val="006652E4"/>
    <w:rsid w:val="006662E6"/>
    <w:rsid w:val="006662F2"/>
    <w:rsid w:val="0066675A"/>
    <w:rsid w:val="00667B43"/>
    <w:rsid w:val="00670E09"/>
    <w:rsid w:val="0067171A"/>
    <w:rsid w:val="00671C3B"/>
    <w:rsid w:val="00672BF2"/>
    <w:rsid w:val="00672F86"/>
    <w:rsid w:val="0067367D"/>
    <w:rsid w:val="00673739"/>
    <w:rsid w:val="00674DCB"/>
    <w:rsid w:val="00675273"/>
    <w:rsid w:val="006762E4"/>
    <w:rsid w:val="00677554"/>
    <w:rsid w:val="00677F16"/>
    <w:rsid w:val="0068248A"/>
    <w:rsid w:val="00685866"/>
    <w:rsid w:val="00686683"/>
    <w:rsid w:val="00686D38"/>
    <w:rsid w:val="0069120D"/>
    <w:rsid w:val="00692732"/>
    <w:rsid w:val="00692AF4"/>
    <w:rsid w:val="00692CFB"/>
    <w:rsid w:val="00694FFB"/>
    <w:rsid w:val="0069540A"/>
    <w:rsid w:val="006963F1"/>
    <w:rsid w:val="00696CC8"/>
    <w:rsid w:val="0069788F"/>
    <w:rsid w:val="006A06C1"/>
    <w:rsid w:val="006A0B1B"/>
    <w:rsid w:val="006A2039"/>
    <w:rsid w:val="006A4EE8"/>
    <w:rsid w:val="006A55BF"/>
    <w:rsid w:val="006A6057"/>
    <w:rsid w:val="006A6B91"/>
    <w:rsid w:val="006A755C"/>
    <w:rsid w:val="006A7866"/>
    <w:rsid w:val="006B0A2C"/>
    <w:rsid w:val="006B13B7"/>
    <w:rsid w:val="006B2BED"/>
    <w:rsid w:val="006B3C7F"/>
    <w:rsid w:val="006B5D61"/>
    <w:rsid w:val="006B6908"/>
    <w:rsid w:val="006B70D5"/>
    <w:rsid w:val="006B7965"/>
    <w:rsid w:val="006C0345"/>
    <w:rsid w:val="006C0BC2"/>
    <w:rsid w:val="006C15B0"/>
    <w:rsid w:val="006C1F33"/>
    <w:rsid w:val="006C3583"/>
    <w:rsid w:val="006C35D0"/>
    <w:rsid w:val="006C588C"/>
    <w:rsid w:val="006C71EC"/>
    <w:rsid w:val="006C768D"/>
    <w:rsid w:val="006C7C84"/>
    <w:rsid w:val="006C7EE1"/>
    <w:rsid w:val="006D2553"/>
    <w:rsid w:val="006D3179"/>
    <w:rsid w:val="006D35C5"/>
    <w:rsid w:val="006D497F"/>
    <w:rsid w:val="006D4CD5"/>
    <w:rsid w:val="006D5610"/>
    <w:rsid w:val="006D5DA1"/>
    <w:rsid w:val="006D62B3"/>
    <w:rsid w:val="006D71B5"/>
    <w:rsid w:val="006D7886"/>
    <w:rsid w:val="006D7C7F"/>
    <w:rsid w:val="006D7DAE"/>
    <w:rsid w:val="006E029D"/>
    <w:rsid w:val="006E02B2"/>
    <w:rsid w:val="006E04B7"/>
    <w:rsid w:val="006E0629"/>
    <w:rsid w:val="006E0E70"/>
    <w:rsid w:val="006E121F"/>
    <w:rsid w:val="006E397A"/>
    <w:rsid w:val="006E4383"/>
    <w:rsid w:val="006E4CA9"/>
    <w:rsid w:val="006E50B6"/>
    <w:rsid w:val="006E5E6E"/>
    <w:rsid w:val="006E60CA"/>
    <w:rsid w:val="006E7CD9"/>
    <w:rsid w:val="006E7D66"/>
    <w:rsid w:val="006F003C"/>
    <w:rsid w:val="006F11EE"/>
    <w:rsid w:val="006F17C8"/>
    <w:rsid w:val="006F2D4E"/>
    <w:rsid w:val="006F3449"/>
    <w:rsid w:val="006F4B98"/>
    <w:rsid w:val="006F51FD"/>
    <w:rsid w:val="006F53AE"/>
    <w:rsid w:val="006F568B"/>
    <w:rsid w:val="006F5E76"/>
    <w:rsid w:val="006F77E7"/>
    <w:rsid w:val="00701142"/>
    <w:rsid w:val="007011F2"/>
    <w:rsid w:val="007014A2"/>
    <w:rsid w:val="007014E6"/>
    <w:rsid w:val="0070287E"/>
    <w:rsid w:val="0070529A"/>
    <w:rsid w:val="007053D1"/>
    <w:rsid w:val="00706D77"/>
    <w:rsid w:val="00706F02"/>
    <w:rsid w:val="00710308"/>
    <w:rsid w:val="00710E1E"/>
    <w:rsid w:val="00711018"/>
    <w:rsid w:val="00711661"/>
    <w:rsid w:val="00711A0C"/>
    <w:rsid w:val="00712E27"/>
    <w:rsid w:val="00712F1B"/>
    <w:rsid w:val="00714DB6"/>
    <w:rsid w:val="007153C4"/>
    <w:rsid w:val="00715B72"/>
    <w:rsid w:val="007162CB"/>
    <w:rsid w:val="007166E6"/>
    <w:rsid w:val="0071712C"/>
    <w:rsid w:val="00717BFE"/>
    <w:rsid w:val="00722CDA"/>
    <w:rsid w:val="00724F3E"/>
    <w:rsid w:val="00725801"/>
    <w:rsid w:val="00726BBA"/>
    <w:rsid w:val="00730832"/>
    <w:rsid w:val="0073185F"/>
    <w:rsid w:val="0073186C"/>
    <w:rsid w:val="00731BC7"/>
    <w:rsid w:val="007335DA"/>
    <w:rsid w:val="00734375"/>
    <w:rsid w:val="00735067"/>
    <w:rsid w:val="007353A6"/>
    <w:rsid w:val="00737E8D"/>
    <w:rsid w:val="00740400"/>
    <w:rsid w:val="00740422"/>
    <w:rsid w:val="007406AB"/>
    <w:rsid w:val="00740AD0"/>
    <w:rsid w:val="00741664"/>
    <w:rsid w:val="0074166B"/>
    <w:rsid w:val="00741AC1"/>
    <w:rsid w:val="00741D2D"/>
    <w:rsid w:val="0074266E"/>
    <w:rsid w:val="00743B6A"/>
    <w:rsid w:val="00743D55"/>
    <w:rsid w:val="00745366"/>
    <w:rsid w:val="0074540B"/>
    <w:rsid w:val="007454B9"/>
    <w:rsid w:val="00745C00"/>
    <w:rsid w:val="00745F3E"/>
    <w:rsid w:val="00747517"/>
    <w:rsid w:val="007502B1"/>
    <w:rsid w:val="00750BB1"/>
    <w:rsid w:val="00751AAA"/>
    <w:rsid w:val="007530E9"/>
    <w:rsid w:val="007533F6"/>
    <w:rsid w:val="00754083"/>
    <w:rsid w:val="00754B2F"/>
    <w:rsid w:val="00754DB4"/>
    <w:rsid w:val="0075610B"/>
    <w:rsid w:val="00756188"/>
    <w:rsid w:val="00756CA1"/>
    <w:rsid w:val="00756E2C"/>
    <w:rsid w:val="00761507"/>
    <w:rsid w:val="00762492"/>
    <w:rsid w:val="0076250A"/>
    <w:rsid w:val="00762CCA"/>
    <w:rsid w:val="00763203"/>
    <w:rsid w:val="00763D74"/>
    <w:rsid w:val="007663B4"/>
    <w:rsid w:val="0076689A"/>
    <w:rsid w:val="007719B6"/>
    <w:rsid w:val="00773190"/>
    <w:rsid w:val="0077407C"/>
    <w:rsid w:val="00774FFE"/>
    <w:rsid w:val="00776F0D"/>
    <w:rsid w:val="00777343"/>
    <w:rsid w:val="007800E7"/>
    <w:rsid w:val="00782ED0"/>
    <w:rsid w:val="00782FBF"/>
    <w:rsid w:val="007834F0"/>
    <w:rsid w:val="00783E17"/>
    <w:rsid w:val="00784A50"/>
    <w:rsid w:val="00786D84"/>
    <w:rsid w:val="00786EC4"/>
    <w:rsid w:val="00787490"/>
    <w:rsid w:val="00787A73"/>
    <w:rsid w:val="00787E70"/>
    <w:rsid w:val="0079047C"/>
    <w:rsid w:val="007905BF"/>
    <w:rsid w:val="00790D6E"/>
    <w:rsid w:val="007918CA"/>
    <w:rsid w:val="00792321"/>
    <w:rsid w:val="007923F8"/>
    <w:rsid w:val="00793529"/>
    <w:rsid w:val="0079397A"/>
    <w:rsid w:val="00794872"/>
    <w:rsid w:val="0079654F"/>
    <w:rsid w:val="00797243"/>
    <w:rsid w:val="007A0125"/>
    <w:rsid w:val="007A06E2"/>
    <w:rsid w:val="007A181A"/>
    <w:rsid w:val="007A1D76"/>
    <w:rsid w:val="007A43B7"/>
    <w:rsid w:val="007A6BA1"/>
    <w:rsid w:val="007A7703"/>
    <w:rsid w:val="007B0005"/>
    <w:rsid w:val="007B054B"/>
    <w:rsid w:val="007B1852"/>
    <w:rsid w:val="007B3010"/>
    <w:rsid w:val="007B357B"/>
    <w:rsid w:val="007B36ED"/>
    <w:rsid w:val="007B37F9"/>
    <w:rsid w:val="007B4E92"/>
    <w:rsid w:val="007B5872"/>
    <w:rsid w:val="007B63A0"/>
    <w:rsid w:val="007B63AD"/>
    <w:rsid w:val="007B7A29"/>
    <w:rsid w:val="007B7F56"/>
    <w:rsid w:val="007C0DC7"/>
    <w:rsid w:val="007C1344"/>
    <w:rsid w:val="007C1AA4"/>
    <w:rsid w:val="007C1ED3"/>
    <w:rsid w:val="007C2245"/>
    <w:rsid w:val="007C362F"/>
    <w:rsid w:val="007C4693"/>
    <w:rsid w:val="007C4C32"/>
    <w:rsid w:val="007C54FA"/>
    <w:rsid w:val="007C5882"/>
    <w:rsid w:val="007C7D7D"/>
    <w:rsid w:val="007D0A06"/>
    <w:rsid w:val="007D172C"/>
    <w:rsid w:val="007D25C1"/>
    <w:rsid w:val="007D41F2"/>
    <w:rsid w:val="007D449E"/>
    <w:rsid w:val="007D4A7E"/>
    <w:rsid w:val="007D4AB2"/>
    <w:rsid w:val="007D510A"/>
    <w:rsid w:val="007D51C9"/>
    <w:rsid w:val="007D6A8C"/>
    <w:rsid w:val="007D6BAE"/>
    <w:rsid w:val="007D6F1D"/>
    <w:rsid w:val="007D719C"/>
    <w:rsid w:val="007D7323"/>
    <w:rsid w:val="007D7A80"/>
    <w:rsid w:val="007E1C41"/>
    <w:rsid w:val="007E28A2"/>
    <w:rsid w:val="007E2F52"/>
    <w:rsid w:val="007E3171"/>
    <w:rsid w:val="007E3469"/>
    <w:rsid w:val="007E3E4B"/>
    <w:rsid w:val="007E6598"/>
    <w:rsid w:val="007E6EEB"/>
    <w:rsid w:val="007E7745"/>
    <w:rsid w:val="007E7D36"/>
    <w:rsid w:val="007F114C"/>
    <w:rsid w:val="007F18FD"/>
    <w:rsid w:val="007F1A73"/>
    <w:rsid w:val="007F2A15"/>
    <w:rsid w:val="007F4DCE"/>
    <w:rsid w:val="007F5122"/>
    <w:rsid w:val="007F55A1"/>
    <w:rsid w:val="007F65F5"/>
    <w:rsid w:val="007F6E74"/>
    <w:rsid w:val="007F7CA7"/>
    <w:rsid w:val="00800800"/>
    <w:rsid w:val="008008F1"/>
    <w:rsid w:val="00800EB0"/>
    <w:rsid w:val="00801593"/>
    <w:rsid w:val="0080183C"/>
    <w:rsid w:val="00801F2F"/>
    <w:rsid w:val="00801F4B"/>
    <w:rsid w:val="008028F7"/>
    <w:rsid w:val="008035AF"/>
    <w:rsid w:val="00803810"/>
    <w:rsid w:val="00804A72"/>
    <w:rsid w:val="00804E6A"/>
    <w:rsid w:val="00804F95"/>
    <w:rsid w:val="008056B7"/>
    <w:rsid w:val="00805BC0"/>
    <w:rsid w:val="00805C95"/>
    <w:rsid w:val="00805CF7"/>
    <w:rsid w:val="00805F26"/>
    <w:rsid w:val="008065BF"/>
    <w:rsid w:val="008065DF"/>
    <w:rsid w:val="008065E4"/>
    <w:rsid w:val="00810885"/>
    <w:rsid w:val="00811118"/>
    <w:rsid w:val="008131EA"/>
    <w:rsid w:val="00813836"/>
    <w:rsid w:val="00814250"/>
    <w:rsid w:val="008152E2"/>
    <w:rsid w:val="0081582C"/>
    <w:rsid w:val="00821CCB"/>
    <w:rsid w:val="00824990"/>
    <w:rsid w:val="008305AA"/>
    <w:rsid w:val="00831B79"/>
    <w:rsid w:val="00833FB1"/>
    <w:rsid w:val="00835798"/>
    <w:rsid w:val="008407DC"/>
    <w:rsid w:val="00840F54"/>
    <w:rsid w:val="00842B82"/>
    <w:rsid w:val="00842FFE"/>
    <w:rsid w:val="00844EA2"/>
    <w:rsid w:val="00845537"/>
    <w:rsid w:val="0085010A"/>
    <w:rsid w:val="008513DA"/>
    <w:rsid w:val="0085281D"/>
    <w:rsid w:val="00853C13"/>
    <w:rsid w:val="008548DD"/>
    <w:rsid w:val="00854A5B"/>
    <w:rsid w:val="00855F8E"/>
    <w:rsid w:val="00856146"/>
    <w:rsid w:val="008563CA"/>
    <w:rsid w:val="00857718"/>
    <w:rsid w:val="00857FBF"/>
    <w:rsid w:val="00860F5C"/>
    <w:rsid w:val="008615B8"/>
    <w:rsid w:val="00861C8E"/>
    <w:rsid w:val="00862A33"/>
    <w:rsid w:val="00863A0A"/>
    <w:rsid w:val="0086412E"/>
    <w:rsid w:val="00865309"/>
    <w:rsid w:val="008675A2"/>
    <w:rsid w:val="008677E6"/>
    <w:rsid w:val="00867E4E"/>
    <w:rsid w:val="0087179C"/>
    <w:rsid w:val="00871858"/>
    <w:rsid w:val="00871FD4"/>
    <w:rsid w:val="0087280B"/>
    <w:rsid w:val="0087303D"/>
    <w:rsid w:val="00873242"/>
    <w:rsid w:val="008733B1"/>
    <w:rsid w:val="00874E5D"/>
    <w:rsid w:val="00874E80"/>
    <w:rsid w:val="00875E3E"/>
    <w:rsid w:val="00876062"/>
    <w:rsid w:val="00880BC6"/>
    <w:rsid w:val="00881F5B"/>
    <w:rsid w:val="00882200"/>
    <w:rsid w:val="00883004"/>
    <w:rsid w:val="00883193"/>
    <w:rsid w:val="00883993"/>
    <w:rsid w:val="00883DF8"/>
    <w:rsid w:val="00883DFE"/>
    <w:rsid w:val="0088439C"/>
    <w:rsid w:val="00884AC7"/>
    <w:rsid w:val="00884C83"/>
    <w:rsid w:val="00885480"/>
    <w:rsid w:val="0088587F"/>
    <w:rsid w:val="00885CC7"/>
    <w:rsid w:val="00886518"/>
    <w:rsid w:val="00886A24"/>
    <w:rsid w:val="0088796C"/>
    <w:rsid w:val="00887E8C"/>
    <w:rsid w:val="00892CCB"/>
    <w:rsid w:val="00892FC2"/>
    <w:rsid w:val="008938F5"/>
    <w:rsid w:val="00894423"/>
    <w:rsid w:val="00894945"/>
    <w:rsid w:val="008958A5"/>
    <w:rsid w:val="00896422"/>
    <w:rsid w:val="00896482"/>
    <w:rsid w:val="00896ED6"/>
    <w:rsid w:val="00896FBF"/>
    <w:rsid w:val="008A0C6E"/>
    <w:rsid w:val="008A1008"/>
    <w:rsid w:val="008A245F"/>
    <w:rsid w:val="008A4A7E"/>
    <w:rsid w:val="008A74BF"/>
    <w:rsid w:val="008B0EE1"/>
    <w:rsid w:val="008B2500"/>
    <w:rsid w:val="008B3138"/>
    <w:rsid w:val="008B34DD"/>
    <w:rsid w:val="008B6C6C"/>
    <w:rsid w:val="008B6F22"/>
    <w:rsid w:val="008B7704"/>
    <w:rsid w:val="008C0176"/>
    <w:rsid w:val="008C11DF"/>
    <w:rsid w:val="008C158A"/>
    <w:rsid w:val="008C15F9"/>
    <w:rsid w:val="008C1D80"/>
    <w:rsid w:val="008C1D88"/>
    <w:rsid w:val="008C475D"/>
    <w:rsid w:val="008C4BE0"/>
    <w:rsid w:val="008C4CE3"/>
    <w:rsid w:val="008C54A9"/>
    <w:rsid w:val="008C5597"/>
    <w:rsid w:val="008C5793"/>
    <w:rsid w:val="008C5AEE"/>
    <w:rsid w:val="008C5B28"/>
    <w:rsid w:val="008C5CA9"/>
    <w:rsid w:val="008C7775"/>
    <w:rsid w:val="008C788A"/>
    <w:rsid w:val="008C7964"/>
    <w:rsid w:val="008C7F73"/>
    <w:rsid w:val="008D0E1F"/>
    <w:rsid w:val="008D17E1"/>
    <w:rsid w:val="008D1836"/>
    <w:rsid w:val="008D289B"/>
    <w:rsid w:val="008D3528"/>
    <w:rsid w:val="008D4292"/>
    <w:rsid w:val="008D4CC6"/>
    <w:rsid w:val="008D4F3A"/>
    <w:rsid w:val="008D6371"/>
    <w:rsid w:val="008D6E27"/>
    <w:rsid w:val="008E0EA3"/>
    <w:rsid w:val="008E0F7B"/>
    <w:rsid w:val="008E1E96"/>
    <w:rsid w:val="008E33A5"/>
    <w:rsid w:val="008E395B"/>
    <w:rsid w:val="008E5856"/>
    <w:rsid w:val="008E5A0E"/>
    <w:rsid w:val="008E5D9B"/>
    <w:rsid w:val="008E6BF3"/>
    <w:rsid w:val="008E7EE3"/>
    <w:rsid w:val="008F1572"/>
    <w:rsid w:val="008F1B76"/>
    <w:rsid w:val="008F2DA6"/>
    <w:rsid w:val="008F35E8"/>
    <w:rsid w:val="008F3939"/>
    <w:rsid w:val="008F4C81"/>
    <w:rsid w:val="008F4D6E"/>
    <w:rsid w:val="008F5129"/>
    <w:rsid w:val="008F59AC"/>
    <w:rsid w:val="008F5FAF"/>
    <w:rsid w:val="008F7730"/>
    <w:rsid w:val="009004DD"/>
    <w:rsid w:val="00900D71"/>
    <w:rsid w:val="00901D9E"/>
    <w:rsid w:val="009023B0"/>
    <w:rsid w:val="00902C47"/>
    <w:rsid w:val="00902DDA"/>
    <w:rsid w:val="00902EBB"/>
    <w:rsid w:val="009042D8"/>
    <w:rsid w:val="009043E4"/>
    <w:rsid w:val="00904522"/>
    <w:rsid w:val="00906658"/>
    <w:rsid w:val="00911744"/>
    <w:rsid w:val="00911D74"/>
    <w:rsid w:val="00912F18"/>
    <w:rsid w:val="00912FB9"/>
    <w:rsid w:val="00913AE0"/>
    <w:rsid w:val="00914E80"/>
    <w:rsid w:val="009155FD"/>
    <w:rsid w:val="00915671"/>
    <w:rsid w:val="00916853"/>
    <w:rsid w:val="00916B63"/>
    <w:rsid w:val="00916E6F"/>
    <w:rsid w:val="00917671"/>
    <w:rsid w:val="00920C3B"/>
    <w:rsid w:val="00921123"/>
    <w:rsid w:val="009212E5"/>
    <w:rsid w:val="00921480"/>
    <w:rsid w:val="00921BB3"/>
    <w:rsid w:val="00923853"/>
    <w:rsid w:val="00923E6E"/>
    <w:rsid w:val="0092408B"/>
    <w:rsid w:val="00925A4F"/>
    <w:rsid w:val="0092670E"/>
    <w:rsid w:val="009273FC"/>
    <w:rsid w:val="00927E34"/>
    <w:rsid w:val="00932873"/>
    <w:rsid w:val="0093526B"/>
    <w:rsid w:val="0093738F"/>
    <w:rsid w:val="00937850"/>
    <w:rsid w:val="009405EA"/>
    <w:rsid w:val="00940C40"/>
    <w:rsid w:val="009415D5"/>
    <w:rsid w:val="009437A7"/>
    <w:rsid w:val="00943913"/>
    <w:rsid w:val="00943920"/>
    <w:rsid w:val="009441F8"/>
    <w:rsid w:val="009444CB"/>
    <w:rsid w:val="00944D7F"/>
    <w:rsid w:val="009466D9"/>
    <w:rsid w:val="00947918"/>
    <w:rsid w:val="0095044D"/>
    <w:rsid w:val="00950C85"/>
    <w:rsid w:val="00952F7C"/>
    <w:rsid w:val="0095339B"/>
    <w:rsid w:val="009546A4"/>
    <w:rsid w:val="009547BC"/>
    <w:rsid w:val="00954AD4"/>
    <w:rsid w:val="00955108"/>
    <w:rsid w:val="00955965"/>
    <w:rsid w:val="009559D5"/>
    <w:rsid w:val="009569E6"/>
    <w:rsid w:val="009572C7"/>
    <w:rsid w:val="0095764F"/>
    <w:rsid w:val="00960C6D"/>
    <w:rsid w:val="00960FDB"/>
    <w:rsid w:val="00961159"/>
    <w:rsid w:val="009612B2"/>
    <w:rsid w:val="00961DC9"/>
    <w:rsid w:val="00962A1E"/>
    <w:rsid w:val="00962BF9"/>
    <w:rsid w:val="009632C5"/>
    <w:rsid w:val="00963D43"/>
    <w:rsid w:val="00964C89"/>
    <w:rsid w:val="00965974"/>
    <w:rsid w:val="00966127"/>
    <w:rsid w:val="00966DAC"/>
    <w:rsid w:val="009673CF"/>
    <w:rsid w:val="0096787F"/>
    <w:rsid w:val="00970889"/>
    <w:rsid w:val="00970C5B"/>
    <w:rsid w:val="00971F9A"/>
    <w:rsid w:val="0097298E"/>
    <w:rsid w:val="00973A5E"/>
    <w:rsid w:val="00974105"/>
    <w:rsid w:val="00974D4B"/>
    <w:rsid w:val="00975409"/>
    <w:rsid w:val="00975617"/>
    <w:rsid w:val="00976961"/>
    <w:rsid w:val="00977A85"/>
    <w:rsid w:val="00984BD8"/>
    <w:rsid w:val="009852C4"/>
    <w:rsid w:val="00985467"/>
    <w:rsid w:val="009857F2"/>
    <w:rsid w:val="009871D9"/>
    <w:rsid w:val="00990EC3"/>
    <w:rsid w:val="00991D64"/>
    <w:rsid w:val="0099214B"/>
    <w:rsid w:val="00993361"/>
    <w:rsid w:val="00994C34"/>
    <w:rsid w:val="00994CB9"/>
    <w:rsid w:val="00997DB7"/>
    <w:rsid w:val="009A0785"/>
    <w:rsid w:val="009A1055"/>
    <w:rsid w:val="009A1B59"/>
    <w:rsid w:val="009A1C3C"/>
    <w:rsid w:val="009A2193"/>
    <w:rsid w:val="009A2464"/>
    <w:rsid w:val="009A278C"/>
    <w:rsid w:val="009A2CDB"/>
    <w:rsid w:val="009A37E2"/>
    <w:rsid w:val="009A3873"/>
    <w:rsid w:val="009A6A8D"/>
    <w:rsid w:val="009A721B"/>
    <w:rsid w:val="009A7889"/>
    <w:rsid w:val="009A7DF4"/>
    <w:rsid w:val="009B06D1"/>
    <w:rsid w:val="009B09B0"/>
    <w:rsid w:val="009B1044"/>
    <w:rsid w:val="009B11EE"/>
    <w:rsid w:val="009B1479"/>
    <w:rsid w:val="009B1EA5"/>
    <w:rsid w:val="009B3ED6"/>
    <w:rsid w:val="009B56A6"/>
    <w:rsid w:val="009B578A"/>
    <w:rsid w:val="009B656E"/>
    <w:rsid w:val="009B671C"/>
    <w:rsid w:val="009B7FDC"/>
    <w:rsid w:val="009B7FE5"/>
    <w:rsid w:val="009C05A2"/>
    <w:rsid w:val="009C126C"/>
    <w:rsid w:val="009C2C80"/>
    <w:rsid w:val="009C3960"/>
    <w:rsid w:val="009C441E"/>
    <w:rsid w:val="009C46B4"/>
    <w:rsid w:val="009C4923"/>
    <w:rsid w:val="009C5339"/>
    <w:rsid w:val="009C597F"/>
    <w:rsid w:val="009C626E"/>
    <w:rsid w:val="009C64B4"/>
    <w:rsid w:val="009C6B1E"/>
    <w:rsid w:val="009C7343"/>
    <w:rsid w:val="009C7CF5"/>
    <w:rsid w:val="009D18F0"/>
    <w:rsid w:val="009D1ED9"/>
    <w:rsid w:val="009D29FA"/>
    <w:rsid w:val="009D2D47"/>
    <w:rsid w:val="009D3021"/>
    <w:rsid w:val="009D4A00"/>
    <w:rsid w:val="009D608D"/>
    <w:rsid w:val="009D6A7F"/>
    <w:rsid w:val="009D6B44"/>
    <w:rsid w:val="009E0B20"/>
    <w:rsid w:val="009E1022"/>
    <w:rsid w:val="009E166B"/>
    <w:rsid w:val="009E1B1C"/>
    <w:rsid w:val="009E1BC7"/>
    <w:rsid w:val="009E2082"/>
    <w:rsid w:val="009E2B43"/>
    <w:rsid w:val="009E3091"/>
    <w:rsid w:val="009E391B"/>
    <w:rsid w:val="009E3E69"/>
    <w:rsid w:val="009E4FD0"/>
    <w:rsid w:val="009E57AB"/>
    <w:rsid w:val="009E622B"/>
    <w:rsid w:val="009E7547"/>
    <w:rsid w:val="009E76DB"/>
    <w:rsid w:val="009E78EE"/>
    <w:rsid w:val="009E7910"/>
    <w:rsid w:val="009F0603"/>
    <w:rsid w:val="009F233B"/>
    <w:rsid w:val="009F2671"/>
    <w:rsid w:val="009F3C46"/>
    <w:rsid w:val="009F5630"/>
    <w:rsid w:val="009F5692"/>
    <w:rsid w:val="009F6E23"/>
    <w:rsid w:val="009F728E"/>
    <w:rsid w:val="00A00E30"/>
    <w:rsid w:val="00A00FDD"/>
    <w:rsid w:val="00A010F5"/>
    <w:rsid w:val="00A01FC4"/>
    <w:rsid w:val="00A0277D"/>
    <w:rsid w:val="00A032F9"/>
    <w:rsid w:val="00A034B2"/>
    <w:rsid w:val="00A03748"/>
    <w:rsid w:val="00A05E12"/>
    <w:rsid w:val="00A0645E"/>
    <w:rsid w:val="00A06D5E"/>
    <w:rsid w:val="00A07925"/>
    <w:rsid w:val="00A101B5"/>
    <w:rsid w:val="00A107DB"/>
    <w:rsid w:val="00A11064"/>
    <w:rsid w:val="00A1244C"/>
    <w:rsid w:val="00A135F1"/>
    <w:rsid w:val="00A13D3E"/>
    <w:rsid w:val="00A14850"/>
    <w:rsid w:val="00A14D30"/>
    <w:rsid w:val="00A14E29"/>
    <w:rsid w:val="00A20A76"/>
    <w:rsid w:val="00A21477"/>
    <w:rsid w:val="00A216AA"/>
    <w:rsid w:val="00A225FC"/>
    <w:rsid w:val="00A22C67"/>
    <w:rsid w:val="00A23FC4"/>
    <w:rsid w:val="00A240D7"/>
    <w:rsid w:val="00A246DC"/>
    <w:rsid w:val="00A262A8"/>
    <w:rsid w:val="00A27AB5"/>
    <w:rsid w:val="00A27F89"/>
    <w:rsid w:val="00A31C09"/>
    <w:rsid w:val="00A31E75"/>
    <w:rsid w:val="00A32764"/>
    <w:rsid w:val="00A32A2B"/>
    <w:rsid w:val="00A33C82"/>
    <w:rsid w:val="00A33E22"/>
    <w:rsid w:val="00A3492A"/>
    <w:rsid w:val="00A34D14"/>
    <w:rsid w:val="00A34F34"/>
    <w:rsid w:val="00A35EF8"/>
    <w:rsid w:val="00A37539"/>
    <w:rsid w:val="00A37903"/>
    <w:rsid w:val="00A40BC3"/>
    <w:rsid w:val="00A41048"/>
    <w:rsid w:val="00A41A34"/>
    <w:rsid w:val="00A44F00"/>
    <w:rsid w:val="00A44FBC"/>
    <w:rsid w:val="00A45501"/>
    <w:rsid w:val="00A46768"/>
    <w:rsid w:val="00A471D9"/>
    <w:rsid w:val="00A47238"/>
    <w:rsid w:val="00A4750D"/>
    <w:rsid w:val="00A51CC9"/>
    <w:rsid w:val="00A51E09"/>
    <w:rsid w:val="00A53218"/>
    <w:rsid w:val="00A538EA"/>
    <w:rsid w:val="00A574C6"/>
    <w:rsid w:val="00A60082"/>
    <w:rsid w:val="00A6019B"/>
    <w:rsid w:val="00A60AB2"/>
    <w:rsid w:val="00A60C00"/>
    <w:rsid w:val="00A611F7"/>
    <w:rsid w:val="00A61EE0"/>
    <w:rsid w:val="00A62172"/>
    <w:rsid w:val="00A62A2F"/>
    <w:rsid w:val="00A63076"/>
    <w:rsid w:val="00A630E7"/>
    <w:rsid w:val="00A63667"/>
    <w:rsid w:val="00A645B3"/>
    <w:rsid w:val="00A64BD8"/>
    <w:rsid w:val="00A672F7"/>
    <w:rsid w:val="00A67BBA"/>
    <w:rsid w:val="00A7018D"/>
    <w:rsid w:val="00A70759"/>
    <w:rsid w:val="00A71A6F"/>
    <w:rsid w:val="00A71D68"/>
    <w:rsid w:val="00A71DDB"/>
    <w:rsid w:val="00A72215"/>
    <w:rsid w:val="00A7320A"/>
    <w:rsid w:val="00A73484"/>
    <w:rsid w:val="00A73EB6"/>
    <w:rsid w:val="00A74ACA"/>
    <w:rsid w:val="00A75075"/>
    <w:rsid w:val="00A75775"/>
    <w:rsid w:val="00A75D54"/>
    <w:rsid w:val="00A76781"/>
    <w:rsid w:val="00A80505"/>
    <w:rsid w:val="00A8248A"/>
    <w:rsid w:val="00A825C9"/>
    <w:rsid w:val="00A82E82"/>
    <w:rsid w:val="00A842E6"/>
    <w:rsid w:val="00A847F8"/>
    <w:rsid w:val="00A84ACB"/>
    <w:rsid w:val="00A86703"/>
    <w:rsid w:val="00A90C04"/>
    <w:rsid w:val="00A9102F"/>
    <w:rsid w:val="00A91676"/>
    <w:rsid w:val="00A9453A"/>
    <w:rsid w:val="00A946A8"/>
    <w:rsid w:val="00A968B0"/>
    <w:rsid w:val="00A97810"/>
    <w:rsid w:val="00AA082E"/>
    <w:rsid w:val="00AA0C98"/>
    <w:rsid w:val="00AA2EF3"/>
    <w:rsid w:val="00AA34A0"/>
    <w:rsid w:val="00AA3684"/>
    <w:rsid w:val="00AA5112"/>
    <w:rsid w:val="00AA53C5"/>
    <w:rsid w:val="00AA59A3"/>
    <w:rsid w:val="00AA5DC7"/>
    <w:rsid w:val="00AA64E7"/>
    <w:rsid w:val="00AA6507"/>
    <w:rsid w:val="00AA6C23"/>
    <w:rsid w:val="00AA6E47"/>
    <w:rsid w:val="00AB1353"/>
    <w:rsid w:val="00AB18D4"/>
    <w:rsid w:val="00AB1C83"/>
    <w:rsid w:val="00AB1EE5"/>
    <w:rsid w:val="00AB47D2"/>
    <w:rsid w:val="00AB48A4"/>
    <w:rsid w:val="00AB5EBC"/>
    <w:rsid w:val="00AB6651"/>
    <w:rsid w:val="00AB6A35"/>
    <w:rsid w:val="00AB6C69"/>
    <w:rsid w:val="00AC14AF"/>
    <w:rsid w:val="00AC2D13"/>
    <w:rsid w:val="00AC3402"/>
    <w:rsid w:val="00AC39E4"/>
    <w:rsid w:val="00AC3A7A"/>
    <w:rsid w:val="00AC47AA"/>
    <w:rsid w:val="00AC4B46"/>
    <w:rsid w:val="00AC5649"/>
    <w:rsid w:val="00AC5939"/>
    <w:rsid w:val="00AC5DB4"/>
    <w:rsid w:val="00AC5EAD"/>
    <w:rsid w:val="00AC7144"/>
    <w:rsid w:val="00AC78FC"/>
    <w:rsid w:val="00AD007D"/>
    <w:rsid w:val="00AD194C"/>
    <w:rsid w:val="00AD1D4D"/>
    <w:rsid w:val="00AD2096"/>
    <w:rsid w:val="00AD23A0"/>
    <w:rsid w:val="00AD2F62"/>
    <w:rsid w:val="00AD2F6C"/>
    <w:rsid w:val="00AD3203"/>
    <w:rsid w:val="00AD5544"/>
    <w:rsid w:val="00AD5F0A"/>
    <w:rsid w:val="00AD64A8"/>
    <w:rsid w:val="00AD7926"/>
    <w:rsid w:val="00AE28DC"/>
    <w:rsid w:val="00AE292D"/>
    <w:rsid w:val="00AE3503"/>
    <w:rsid w:val="00AE5B33"/>
    <w:rsid w:val="00AE5B3D"/>
    <w:rsid w:val="00AE6132"/>
    <w:rsid w:val="00AE636A"/>
    <w:rsid w:val="00AE75F9"/>
    <w:rsid w:val="00AF0705"/>
    <w:rsid w:val="00AF0713"/>
    <w:rsid w:val="00AF0A90"/>
    <w:rsid w:val="00AF0E54"/>
    <w:rsid w:val="00AF1C40"/>
    <w:rsid w:val="00AF1CEF"/>
    <w:rsid w:val="00AF2371"/>
    <w:rsid w:val="00AF2EAA"/>
    <w:rsid w:val="00AF32DA"/>
    <w:rsid w:val="00AF3BB7"/>
    <w:rsid w:val="00AF47CD"/>
    <w:rsid w:val="00AF4C9B"/>
    <w:rsid w:val="00AF6826"/>
    <w:rsid w:val="00AF7386"/>
    <w:rsid w:val="00B00B1A"/>
    <w:rsid w:val="00B012A4"/>
    <w:rsid w:val="00B01C7E"/>
    <w:rsid w:val="00B02168"/>
    <w:rsid w:val="00B044E3"/>
    <w:rsid w:val="00B0484B"/>
    <w:rsid w:val="00B04EBF"/>
    <w:rsid w:val="00B05679"/>
    <w:rsid w:val="00B067F1"/>
    <w:rsid w:val="00B06A48"/>
    <w:rsid w:val="00B07B65"/>
    <w:rsid w:val="00B07CAC"/>
    <w:rsid w:val="00B07FBE"/>
    <w:rsid w:val="00B104C0"/>
    <w:rsid w:val="00B11149"/>
    <w:rsid w:val="00B1155D"/>
    <w:rsid w:val="00B117D6"/>
    <w:rsid w:val="00B11D7E"/>
    <w:rsid w:val="00B11ED0"/>
    <w:rsid w:val="00B13132"/>
    <w:rsid w:val="00B132CF"/>
    <w:rsid w:val="00B156FD"/>
    <w:rsid w:val="00B15FF2"/>
    <w:rsid w:val="00B1602C"/>
    <w:rsid w:val="00B163B4"/>
    <w:rsid w:val="00B1759F"/>
    <w:rsid w:val="00B17923"/>
    <w:rsid w:val="00B17CB2"/>
    <w:rsid w:val="00B20209"/>
    <w:rsid w:val="00B2180E"/>
    <w:rsid w:val="00B225A0"/>
    <w:rsid w:val="00B2282D"/>
    <w:rsid w:val="00B23BF2"/>
    <w:rsid w:val="00B23DBA"/>
    <w:rsid w:val="00B23FDB"/>
    <w:rsid w:val="00B24E0A"/>
    <w:rsid w:val="00B259D4"/>
    <w:rsid w:val="00B27724"/>
    <w:rsid w:val="00B30B60"/>
    <w:rsid w:val="00B30CEF"/>
    <w:rsid w:val="00B30D41"/>
    <w:rsid w:val="00B31EBB"/>
    <w:rsid w:val="00B32C18"/>
    <w:rsid w:val="00B36298"/>
    <w:rsid w:val="00B36660"/>
    <w:rsid w:val="00B37B96"/>
    <w:rsid w:val="00B40C00"/>
    <w:rsid w:val="00B41067"/>
    <w:rsid w:val="00B421B2"/>
    <w:rsid w:val="00B42246"/>
    <w:rsid w:val="00B42591"/>
    <w:rsid w:val="00B448EC"/>
    <w:rsid w:val="00B45976"/>
    <w:rsid w:val="00B459EB"/>
    <w:rsid w:val="00B46299"/>
    <w:rsid w:val="00B46D92"/>
    <w:rsid w:val="00B47D65"/>
    <w:rsid w:val="00B5205B"/>
    <w:rsid w:val="00B529D6"/>
    <w:rsid w:val="00B53B1C"/>
    <w:rsid w:val="00B560F6"/>
    <w:rsid w:val="00B57351"/>
    <w:rsid w:val="00B57CB2"/>
    <w:rsid w:val="00B60051"/>
    <w:rsid w:val="00B61838"/>
    <w:rsid w:val="00B62016"/>
    <w:rsid w:val="00B620B7"/>
    <w:rsid w:val="00B622C3"/>
    <w:rsid w:val="00B626C8"/>
    <w:rsid w:val="00B647D1"/>
    <w:rsid w:val="00B64AE0"/>
    <w:rsid w:val="00B6518F"/>
    <w:rsid w:val="00B65C7A"/>
    <w:rsid w:val="00B65D86"/>
    <w:rsid w:val="00B67CB3"/>
    <w:rsid w:val="00B703BB"/>
    <w:rsid w:val="00B709D6"/>
    <w:rsid w:val="00B71BB6"/>
    <w:rsid w:val="00B7301A"/>
    <w:rsid w:val="00B734BF"/>
    <w:rsid w:val="00B7471C"/>
    <w:rsid w:val="00B74C64"/>
    <w:rsid w:val="00B752D5"/>
    <w:rsid w:val="00B76720"/>
    <w:rsid w:val="00B804F6"/>
    <w:rsid w:val="00B808E5"/>
    <w:rsid w:val="00B82588"/>
    <w:rsid w:val="00B82D18"/>
    <w:rsid w:val="00B8305B"/>
    <w:rsid w:val="00B8377C"/>
    <w:rsid w:val="00B8502F"/>
    <w:rsid w:val="00B851FC"/>
    <w:rsid w:val="00B85AFC"/>
    <w:rsid w:val="00B85E90"/>
    <w:rsid w:val="00B86948"/>
    <w:rsid w:val="00B86EA0"/>
    <w:rsid w:val="00B870DA"/>
    <w:rsid w:val="00B875F0"/>
    <w:rsid w:val="00B87F4B"/>
    <w:rsid w:val="00B91272"/>
    <w:rsid w:val="00B91920"/>
    <w:rsid w:val="00B92760"/>
    <w:rsid w:val="00B93A68"/>
    <w:rsid w:val="00B94A8C"/>
    <w:rsid w:val="00B955B5"/>
    <w:rsid w:val="00B96FEC"/>
    <w:rsid w:val="00B97E6F"/>
    <w:rsid w:val="00BA1220"/>
    <w:rsid w:val="00BA1B18"/>
    <w:rsid w:val="00BA28BE"/>
    <w:rsid w:val="00BA2CAA"/>
    <w:rsid w:val="00BA31B4"/>
    <w:rsid w:val="00BA330E"/>
    <w:rsid w:val="00BA42D5"/>
    <w:rsid w:val="00BA489E"/>
    <w:rsid w:val="00BA4A57"/>
    <w:rsid w:val="00BA7D90"/>
    <w:rsid w:val="00BB03B7"/>
    <w:rsid w:val="00BB10DA"/>
    <w:rsid w:val="00BB19D7"/>
    <w:rsid w:val="00BB1E6D"/>
    <w:rsid w:val="00BB259C"/>
    <w:rsid w:val="00BB25E3"/>
    <w:rsid w:val="00BB2CCD"/>
    <w:rsid w:val="00BB2DA4"/>
    <w:rsid w:val="00BB2F34"/>
    <w:rsid w:val="00BB5CC4"/>
    <w:rsid w:val="00BB66DD"/>
    <w:rsid w:val="00BB66EC"/>
    <w:rsid w:val="00BB6A30"/>
    <w:rsid w:val="00BC0643"/>
    <w:rsid w:val="00BC09FE"/>
    <w:rsid w:val="00BC0E67"/>
    <w:rsid w:val="00BC1D7C"/>
    <w:rsid w:val="00BC2872"/>
    <w:rsid w:val="00BC2D36"/>
    <w:rsid w:val="00BC353D"/>
    <w:rsid w:val="00BC5777"/>
    <w:rsid w:val="00BC608F"/>
    <w:rsid w:val="00BC766D"/>
    <w:rsid w:val="00BC784A"/>
    <w:rsid w:val="00BD0B6E"/>
    <w:rsid w:val="00BD0CF3"/>
    <w:rsid w:val="00BD10B9"/>
    <w:rsid w:val="00BD3347"/>
    <w:rsid w:val="00BD3F64"/>
    <w:rsid w:val="00BD42DD"/>
    <w:rsid w:val="00BD42E7"/>
    <w:rsid w:val="00BD4680"/>
    <w:rsid w:val="00BD49EF"/>
    <w:rsid w:val="00BD61D2"/>
    <w:rsid w:val="00BD6328"/>
    <w:rsid w:val="00BD6B7B"/>
    <w:rsid w:val="00BD798F"/>
    <w:rsid w:val="00BE0D2D"/>
    <w:rsid w:val="00BE1204"/>
    <w:rsid w:val="00BE1D72"/>
    <w:rsid w:val="00BE25A2"/>
    <w:rsid w:val="00BE2824"/>
    <w:rsid w:val="00BE3185"/>
    <w:rsid w:val="00BE50D2"/>
    <w:rsid w:val="00BE692D"/>
    <w:rsid w:val="00BE7956"/>
    <w:rsid w:val="00BF0FC4"/>
    <w:rsid w:val="00BF19D2"/>
    <w:rsid w:val="00BF44D3"/>
    <w:rsid w:val="00BF4C88"/>
    <w:rsid w:val="00BF55B7"/>
    <w:rsid w:val="00BF5F4B"/>
    <w:rsid w:val="00BF636E"/>
    <w:rsid w:val="00BF65BA"/>
    <w:rsid w:val="00C000A9"/>
    <w:rsid w:val="00C00403"/>
    <w:rsid w:val="00C02A55"/>
    <w:rsid w:val="00C0507F"/>
    <w:rsid w:val="00C076E5"/>
    <w:rsid w:val="00C10F5B"/>
    <w:rsid w:val="00C110AA"/>
    <w:rsid w:val="00C11181"/>
    <w:rsid w:val="00C13E39"/>
    <w:rsid w:val="00C14C15"/>
    <w:rsid w:val="00C15134"/>
    <w:rsid w:val="00C15552"/>
    <w:rsid w:val="00C16B28"/>
    <w:rsid w:val="00C17C72"/>
    <w:rsid w:val="00C17CC6"/>
    <w:rsid w:val="00C2143C"/>
    <w:rsid w:val="00C226A6"/>
    <w:rsid w:val="00C2427F"/>
    <w:rsid w:val="00C25802"/>
    <w:rsid w:val="00C26ABE"/>
    <w:rsid w:val="00C26C97"/>
    <w:rsid w:val="00C27FC9"/>
    <w:rsid w:val="00C317B3"/>
    <w:rsid w:val="00C3202C"/>
    <w:rsid w:val="00C322A9"/>
    <w:rsid w:val="00C324DE"/>
    <w:rsid w:val="00C32535"/>
    <w:rsid w:val="00C32704"/>
    <w:rsid w:val="00C33B1A"/>
    <w:rsid w:val="00C34339"/>
    <w:rsid w:val="00C3565A"/>
    <w:rsid w:val="00C35D74"/>
    <w:rsid w:val="00C35FC1"/>
    <w:rsid w:val="00C36144"/>
    <w:rsid w:val="00C3681B"/>
    <w:rsid w:val="00C414C7"/>
    <w:rsid w:val="00C41D0D"/>
    <w:rsid w:val="00C42EA4"/>
    <w:rsid w:val="00C4309F"/>
    <w:rsid w:val="00C446D6"/>
    <w:rsid w:val="00C44BBF"/>
    <w:rsid w:val="00C457CA"/>
    <w:rsid w:val="00C468B8"/>
    <w:rsid w:val="00C4696D"/>
    <w:rsid w:val="00C47440"/>
    <w:rsid w:val="00C474BA"/>
    <w:rsid w:val="00C47CD6"/>
    <w:rsid w:val="00C47E5C"/>
    <w:rsid w:val="00C505A5"/>
    <w:rsid w:val="00C516CA"/>
    <w:rsid w:val="00C52B6A"/>
    <w:rsid w:val="00C54350"/>
    <w:rsid w:val="00C55331"/>
    <w:rsid w:val="00C561F0"/>
    <w:rsid w:val="00C5723B"/>
    <w:rsid w:val="00C579C1"/>
    <w:rsid w:val="00C57FF7"/>
    <w:rsid w:val="00C603AD"/>
    <w:rsid w:val="00C60AD0"/>
    <w:rsid w:val="00C61A9B"/>
    <w:rsid w:val="00C63012"/>
    <w:rsid w:val="00C63BCE"/>
    <w:rsid w:val="00C6473E"/>
    <w:rsid w:val="00C659BF"/>
    <w:rsid w:val="00C65A3F"/>
    <w:rsid w:val="00C66F88"/>
    <w:rsid w:val="00C67447"/>
    <w:rsid w:val="00C679DE"/>
    <w:rsid w:val="00C7186D"/>
    <w:rsid w:val="00C73B16"/>
    <w:rsid w:val="00C73BF9"/>
    <w:rsid w:val="00C7489A"/>
    <w:rsid w:val="00C76852"/>
    <w:rsid w:val="00C76F63"/>
    <w:rsid w:val="00C774D9"/>
    <w:rsid w:val="00C77970"/>
    <w:rsid w:val="00C8033E"/>
    <w:rsid w:val="00C80DCE"/>
    <w:rsid w:val="00C82029"/>
    <w:rsid w:val="00C82500"/>
    <w:rsid w:val="00C83AC3"/>
    <w:rsid w:val="00C85B80"/>
    <w:rsid w:val="00C86173"/>
    <w:rsid w:val="00C8667A"/>
    <w:rsid w:val="00C87233"/>
    <w:rsid w:val="00C905B1"/>
    <w:rsid w:val="00C92E52"/>
    <w:rsid w:val="00C93511"/>
    <w:rsid w:val="00C9368C"/>
    <w:rsid w:val="00C95F6C"/>
    <w:rsid w:val="00C9604E"/>
    <w:rsid w:val="00C96AD4"/>
    <w:rsid w:val="00C97ABE"/>
    <w:rsid w:val="00CA00FB"/>
    <w:rsid w:val="00CA0255"/>
    <w:rsid w:val="00CA0FD6"/>
    <w:rsid w:val="00CA13EC"/>
    <w:rsid w:val="00CA1EAD"/>
    <w:rsid w:val="00CA35DB"/>
    <w:rsid w:val="00CA4010"/>
    <w:rsid w:val="00CA41B1"/>
    <w:rsid w:val="00CA4892"/>
    <w:rsid w:val="00CA69B1"/>
    <w:rsid w:val="00CA73A0"/>
    <w:rsid w:val="00CA7444"/>
    <w:rsid w:val="00CB0C56"/>
    <w:rsid w:val="00CB1712"/>
    <w:rsid w:val="00CB2021"/>
    <w:rsid w:val="00CB224B"/>
    <w:rsid w:val="00CB5068"/>
    <w:rsid w:val="00CB54CF"/>
    <w:rsid w:val="00CB5B53"/>
    <w:rsid w:val="00CB6755"/>
    <w:rsid w:val="00CB71A8"/>
    <w:rsid w:val="00CC14EB"/>
    <w:rsid w:val="00CC3BA5"/>
    <w:rsid w:val="00CC5D34"/>
    <w:rsid w:val="00CC6FA8"/>
    <w:rsid w:val="00CD0765"/>
    <w:rsid w:val="00CD0E51"/>
    <w:rsid w:val="00CD1ED5"/>
    <w:rsid w:val="00CD3387"/>
    <w:rsid w:val="00CD3766"/>
    <w:rsid w:val="00CD3CCE"/>
    <w:rsid w:val="00CD5A73"/>
    <w:rsid w:val="00CD7441"/>
    <w:rsid w:val="00CD751C"/>
    <w:rsid w:val="00CD7F92"/>
    <w:rsid w:val="00CE084F"/>
    <w:rsid w:val="00CE0A5A"/>
    <w:rsid w:val="00CE1630"/>
    <w:rsid w:val="00CE2084"/>
    <w:rsid w:val="00CE2EB3"/>
    <w:rsid w:val="00CE34B0"/>
    <w:rsid w:val="00CE455C"/>
    <w:rsid w:val="00CE48B7"/>
    <w:rsid w:val="00CE4B0D"/>
    <w:rsid w:val="00CE4B4C"/>
    <w:rsid w:val="00CE54B6"/>
    <w:rsid w:val="00CE5829"/>
    <w:rsid w:val="00CE6015"/>
    <w:rsid w:val="00CE7892"/>
    <w:rsid w:val="00CF16B0"/>
    <w:rsid w:val="00CF1C23"/>
    <w:rsid w:val="00CF229E"/>
    <w:rsid w:val="00CF25A2"/>
    <w:rsid w:val="00CF280A"/>
    <w:rsid w:val="00CF3292"/>
    <w:rsid w:val="00CF4697"/>
    <w:rsid w:val="00CF791F"/>
    <w:rsid w:val="00CF7DBE"/>
    <w:rsid w:val="00D02DB5"/>
    <w:rsid w:val="00D02F91"/>
    <w:rsid w:val="00D031C0"/>
    <w:rsid w:val="00D04614"/>
    <w:rsid w:val="00D04679"/>
    <w:rsid w:val="00D05912"/>
    <w:rsid w:val="00D06A2F"/>
    <w:rsid w:val="00D07A2E"/>
    <w:rsid w:val="00D07F31"/>
    <w:rsid w:val="00D101B2"/>
    <w:rsid w:val="00D103A7"/>
    <w:rsid w:val="00D11D40"/>
    <w:rsid w:val="00D12661"/>
    <w:rsid w:val="00D1278A"/>
    <w:rsid w:val="00D131E7"/>
    <w:rsid w:val="00D1363A"/>
    <w:rsid w:val="00D13E6F"/>
    <w:rsid w:val="00D15040"/>
    <w:rsid w:val="00D15B07"/>
    <w:rsid w:val="00D15B34"/>
    <w:rsid w:val="00D16A9B"/>
    <w:rsid w:val="00D171FC"/>
    <w:rsid w:val="00D17C1B"/>
    <w:rsid w:val="00D20143"/>
    <w:rsid w:val="00D202D0"/>
    <w:rsid w:val="00D2066B"/>
    <w:rsid w:val="00D2085A"/>
    <w:rsid w:val="00D21557"/>
    <w:rsid w:val="00D229F5"/>
    <w:rsid w:val="00D2398D"/>
    <w:rsid w:val="00D268CE"/>
    <w:rsid w:val="00D278F2"/>
    <w:rsid w:val="00D27F4B"/>
    <w:rsid w:val="00D30E75"/>
    <w:rsid w:val="00D30EFF"/>
    <w:rsid w:val="00D30FA7"/>
    <w:rsid w:val="00D31C39"/>
    <w:rsid w:val="00D324E4"/>
    <w:rsid w:val="00D3297A"/>
    <w:rsid w:val="00D32C15"/>
    <w:rsid w:val="00D33810"/>
    <w:rsid w:val="00D34462"/>
    <w:rsid w:val="00D348EA"/>
    <w:rsid w:val="00D34CA7"/>
    <w:rsid w:val="00D35C83"/>
    <w:rsid w:val="00D35FE8"/>
    <w:rsid w:val="00D36F84"/>
    <w:rsid w:val="00D376DA"/>
    <w:rsid w:val="00D402BC"/>
    <w:rsid w:val="00D403CD"/>
    <w:rsid w:val="00D43155"/>
    <w:rsid w:val="00D4346E"/>
    <w:rsid w:val="00D44A82"/>
    <w:rsid w:val="00D46923"/>
    <w:rsid w:val="00D46D32"/>
    <w:rsid w:val="00D47371"/>
    <w:rsid w:val="00D47686"/>
    <w:rsid w:val="00D47B6D"/>
    <w:rsid w:val="00D47CBF"/>
    <w:rsid w:val="00D50E48"/>
    <w:rsid w:val="00D515B9"/>
    <w:rsid w:val="00D5227B"/>
    <w:rsid w:val="00D52450"/>
    <w:rsid w:val="00D52EB5"/>
    <w:rsid w:val="00D539C4"/>
    <w:rsid w:val="00D5489E"/>
    <w:rsid w:val="00D56097"/>
    <w:rsid w:val="00D569F8"/>
    <w:rsid w:val="00D56C82"/>
    <w:rsid w:val="00D573D7"/>
    <w:rsid w:val="00D60399"/>
    <w:rsid w:val="00D616FA"/>
    <w:rsid w:val="00D62C1A"/>
    <w:rsid w:val="00D62D35"/>
    <w:rsid w:val="00D63E98"/>
    <w:rsid w:val="00D6500B"/>
    <w:rsid w:val="00D65CC0"/>
    <w:rsid w:val="00D66549"/>
    <w:rsid w:val="00D6680C"/>
    <w:rsid w:val="00D66ABD"/>
    <w:rsid w:val="00D66B4E"/>
    <w:rsid w:val="00D67C5E"/>
    <w:rsid w:val="00D67FE5"/>
    <w:rsid w:val="00D701B1"/>
    <w:rsid w:val="00D70449"/>
    <w:rsid w:val="00D7062F"/>
    <w:rsid w:val="00D70823"/>
    <w:rsid w:val="00D70C90"/>
    <w:rsid w:val="00D70D50"/>
    <w:rsid w:val="00D716AC"/>
    <w:rsid w:val="00D73371"/>
    <w:rsid w:val="00D7396C"/>
    <w:rsid w:val="00D74AF3"/>
    <w:rsid w:val="00D756EC"/>
    <w:rsid w:val="00D75957"/>
    <w:rsid w:val="00D75A8A"/>
    <w:rsid w:val="00D76C5C"/>
    <w:rsid w:val="00D76FF8"/>
    <w:rsid w:val="00D774A3"/>
    <w:rsid w:val="00D77FB9"/>
    <w:rsid w:val="00D809DC"/>
    <w:rsid w:val="00D80EAD"/>
    <w:rsid w:val="00D81740"/>
    <w:rsid w:val="00D8453F"/>
    <w:rsid w:val="00D84ECA"/>
    <w:rsid w:val="00D85DAB"/>
    <w:rsid w:val="00D8714C"/>
    <w:rsid w:val="00D92C80"/>
    <w:rsid w:val="00D93127"/>
    <w:rsid w:val="00D9332B"/>
    <w:rsid w:val="00D94DC2"/>
    <w:rsid w:val="00D94F42"/>
    <w:rsid w:val="00D955D4"/>
    <w:rsid w:val="00D95F69"/>
    <w:rsid w:val="00D9748F"/>
    <w:rsid w:val="00D97D60"/>
    <w:rsid w:val="00DA0F12"/>
    <w:rsid w:val="00DA132A"/>
    <w:rsid w:val="00DA1C18"/>
    <w:rsid w:val="00DA2763"/>
    <w:rsid w:val="00DA288A"/>
    <w:rsid w:val="00DA5DAD"/>
    <w:rsid w:val="00DA612E"/>
    <w:rsid w:val="00DA6497"/>
    <w:rsid w:val="00DA66D5"/>
    <w:rsid w:val="00DA66F5"/>
    <w:rsid w:val="00DA69CD"/>
    <w:rsid w:val="00DA7442"/>
    <w:rsid w:val="00DB1241"/>
    <w:rsid w:val="00DB1AE1"/>
    <w:rsid w:val="00DB4784"/>
    <w:rsid w:val="00DB4D04"/>
    <w:rsid w:val="00DB5FBF"/>
    <w:rsid w:val="00DB682C"/>
    <w:rsid w:val="00DB6A62"/>
    <w:rsid w:val="00DB74A8"/>
    <w:rsid w:val="00DB7DD6"/>
    <w:rsid w:val="00DC032F"/>
    <w:rsid w:val="00DC0A35"/>
    <w:rsid w:val="00DC0A96"/>
    <w:rsid w:val="00DC12A3"/>
    <w:rsid w:val="00DC1A42"/>
    <w:rsid w:val="00DC225F"/>
    <w:rsid w:val="00DC22B0"/>
    <w:rsid w:val="00DC22CF"/>
    <w:rsid w:val="00DC2C1A"/>
    <w:rsid w:val="00DC4050"/>
    <w:rsid w:val="00DC450F"/>
    <w:rsid w:val="00DC5DEC"/>
    <w:rsid w:val="00DC6245"/>
    <w:rsid w:val="00DC64E3"/>
    <w:rsid w:val="00DC738E"/>
    <w:rsid w:val="00DD02B4"/>
    <w:rsid w:val="00DD085C"/>
    <w:rsid w:val="00DD0BB9"/>
    <w:rsid w:val="00DD0CEC"/>
    <w:rsid w:val="00DD1F4F"/>
    <w:rsid w:val="00DD2B49"/>
    <w:rsid w:val="00DD2CFC"/>
    <w:rsid w:val="00DD3340"/>
    <w:rsid w:val="00DD38EC"/>
    <w:rsid w:val="00DD439B"/>
    <w:rsid w:val="00DD4893"/>
    <w:rsid w:val="00DD4AE2"/>
    <w:rsid w:val="00DD506A"/>
    <w:rsid w:val="00DD61E4"/>
    <w:rsid w:val="00DD6B8B"/>
    <w:rsid w:val="00DD7905"/>
    <w:rsid w:val="00DE095D"/>
    <w:rsid w:val="00DE2BA8"/>
    <w:rsid w:val="00DE459C"/>
    <w:rsid w:val="00DE47CB"/>
    <w:rsid w:val="00DE47CD"/>
    <w:rsid w:val="00DE5947"/>
    <w:rsid w:val="00DE5E33"/>
    <w:rsid w:val="00DE6781"/>
    <w:rsid w:val="00DF0910"/>
    <w:rsid w:val="00DF1087"/>
    <w:rsid w:val="00DF1AB6"/>
    <w:rsid w:val="00DF1FC0"/>
    <w:rsid w:val="00DF2F8E"/>
    <w:rsid w:val="00DF3136"/>
    <w:rsid w:val="00DF3180"/>
    <w:rsid w:val="00DF3270"/>
    <w:rsid w:val="00DF3E6E"/>
    <w:rsid w:val="00DF41FB"/>
    <w:rsid w:val="00DF5426"/>
    <w:rsid w:val="00DF596C"/>
    <w:rsid w:val="00DF5C90"/>
    <w:rsid w:val="00DF63BE"/>
    <w:rsid w:val="00DF6CF8"/>
    <w:rsid w:val="00DF70EA"/>
    <w:rsid w:val="00DF714B"/>
    <w:rsid w:val="00DF7508"/>
    <w:rsid w:val="00DF77BA"/>
    <w:rsid w:val="00E04270"/>
    <w:rsid w:val="00E0454D"/>
    <w:rsid w:val="00E04813"/>
    <w:rsid w:val="00E04977"/>
    <w:rsid w:val="00E05CF0"/>
    <w:rsid w:val="00E06117"/>
    <w:rsid w:val="00E07B65"/>
    <w:rsid w:val="00E1033B"/>
    <w:rsid w:val="00E120CF"/>
    <w:rsid w:val="00E12862"/>
    <w:rsid w:val="00E12932"/>
    <w:rsid w:val="00E1332E"/>
    <w:rsid w:val="00E153F6"/>
    <w:rsid w:val="00E16970"/>
    <w:rsid w:val="00E1725E"/>
    <w:rsid w:val="00E20142"/>
    <w:rsid w:val="00E2097A"/>
    <w:rsid w:val="00E209BF"/>
    <w:rsid w:val="00E20A1B"/>
    <w:rsid w:val="00E21284"/>
    <w:rsid w:val="00E22828"/>
    <w:rsid w:val="00E22BD5"/>
    <w:rsid w:val="00E232E2"/>
    <w:rsid w:val="00E23C23"/>
    <w:rsid w:val="00E241BF"/>
    <w:rsid w:val="00E249A0"/>
    <w:rsid w:val="00E24B52"/>
    <w:rsid w:val="00E24CB9"/>
    <w:rsid w:val="00E26281"/>
    <w:rsid w:val="00E262DE"/>
    <w:rsid w:val="00E263E7"/>
    <w:rsid w:val="00E26F63"/>
    <w:rsid w:val="00E27B37"/>
    <w:rsid w:val="00E27C55"/>
    <w:rsid w:val="00E3047F"/>
    <w:rsid w:val="00E30654"/>
    <w:rsid w:val="00E30712"/>
    <w:rsid w:val="00E30D70"/>
    <w:rsid w:val="00E32858"/>
    <w:rsid w:val="00E32CDC"/>
    <w:rsid w:val="00E32D97"/>
    <w:rsid w:val="00E33966"/>
    <w:rsid w:val="00E34042"/>
    <w:rsid w:val="00E340DF"/>
    <w:rsid w:val="00E342BB"/>
    <w:rsid w:val="00E354C4"/>
    <w:rsid w:val="00E356A6"/>
    <w:rsid w:val="00E3636C"/>
    <w:rsid w:val="00E372C2"/>
    <w:rsid w:val="00E4064C"/>
    <w:rsid w:val="00E40C40"/>
    <w:rsid w:val="00E410D3"/>
    <w:rsid w:val="00E41309"/>
    <w:rsid w:val="00E41A0A"/>
    <w:rsid w:val="00E41C27"/>
    <w:rsid w:val="00E4288C"/>
    <w:rsid w:val="00E42E3B"/>
    <w:rsid w:val="00E43565"/>
    <w:rsid w:val="00E43F0D"/>
    <w:rsid w:val="00E45E84"/>
    <w:rsid w:val="00E465D9"/>
    <w:rsid w:val="00E468BE"/>
    <w:rsid w:val="00E473DA"/>
    <w:rsid w:val="00E475E7"/>
    <w:rsid w:val="00E4774D"/>
    <w:rsid w:val="00E4775E"/>
    <w:rsid w:val="00E47FC5"/>
    <w:rsid w:val="00E5035F"/>
    <w:rsid w:val="00E50A62"/>
    <w:rsid w:val="00E50E9F"/>
    <w:rsid w:val="00E54E8B"/>
    <w:rsid w:val="00E5694D"/>
    <w:rsid w:val="00E57083"/>
    <w:rsid w:val="00E60207"/>
    <w:rsid w:val="00E61B63"/>
    <w:rsid w:val="00E62372"/>
    <w:rsid w:val="00E6402B"/>
    <w:rsid w:val="00E640FE"/>
    <w:rsid w:val="00E65C75"/>
    <w:rsid w:val="00E66219"/>
    <w:rsid w:val="00E66B74"/>
    <w:rsid w:val="00E67E2D"/>
    <w:rsid w:val="00E70097"/>
    <w:rsid w:val="00E70905"/>
    <w:rsid w:val="00E71D87"/>
    <w:rsid w:val="00E72180"/>
    <w:rsid w:val="00E72759"/>
    <w:rsid w:val="00E72AE7"/>
    <w:rsid w:val="00E73657"/>
    <w:rsid w:val="00E744E3"/>
    <w:rsid w:val="00E7547D"/>
    <w:rsid w:val="00E75B72"/>
    <w:rsid w:val="00E76408"/>
    <w:rsid w:val="00E76772"/>
    <w:rsid w:val="00E76C34"/>
    <w:rsid w:val="00E76CCF"/>
    <w:rsid w:val="00E77A5F"/>
    <w:rsid w:val="00E80508"/>
    <w:rsid w:val="00E80C37"/>
    <w:rsid w:val="00E8107A"/>
    <w:rsid w:val="00E84205"/>
    <w:rsid w:val="00E84342"/>
    <w:rsid w:val="00E85506"/>
    <w:rsid w:val="00E8573D"/>
    <w:rsid w:val="00E8601D"/>
    <w:rsid w:val="00E877CA"/>
    <w:rsid w:val="00E87D9A"/>
    <w:rsid w:val="00E91B47"/>
    <w:rsid w:val="00E9242B"/>
    <w:rsid w:val="00E933EF"/>
    <w:rsid w:val="00E945F7"/>
    <w:rsid w:val="00E94803"/>
    <w:rsid w:val="00E94B99"/>
    <w:rsid w:val="00E953A7"/>
    <w:rsid w:val="00E96AAC"/>
    <w:rsid w:val="00E96CE7"/>
    <w:rsid w:val="00EA0644"/>
    <w:rsid w:val="00EA0F31"/>
    <w:rsid w:val="00EA123B"/>
    <w:rsid w:val="00EA2D52"/>
    <w:rsid w:val="00EA32EF"/>
    <w:rsid w:val="00EA33F8"/>
    <w:rsid w:val="00EA3B17"/>
    <w:rsid w:val="00EA516F"/>
    <w:rsid w:val="00EA5D36"/>
    <w:rsid w:val="00EA6AC8"/>
    <w:rsid w:val="00EA6B13"/>
    <w:rsid w:val="00EA6EFE"/>
    <w:rsid w:val="00EA7EF6"/>
    <w:rsid w:val="00EB0C83"/>
    <w:rsid w:val="00EB1D62"/>
    <w:rsid w:val="00EB3222"/>
    <w:rsid w:val="00EB3BDE"/>
    <w:rsid w:val="00EB5545"/>
    <w:rsid w:val="00EB61C5"/>
    <w:rsid w:val="00EB64F6"/>
    <w:rsid w:val="00EB75FB"/>
    <w:rsid w:val="00EC0E24"/>
    <w:rsid w:val="00EC1505"/>
    <w:rsid w:val="00EC1D0A"/>
    <w:rsid w:val="00EC391D"/>
    <w:rsid w:val="00EC4225"/>
    <w:rsid w:val="00EC48AA"/>
    <w:rsid w:val="00EC6F41"/>
    <w:rsid w:val="00ED11E5"/>
    <w:rsid w:val="00ED44FC"/>
    <w:rsid w:val="00ED4E12"/>
    <w:rsid w:val="00ED5913"/>
    <w:rsid w:val="00ED6951"/>
    <w:rsid w:val="00ED6B08"/>
    <w:rsid w:val="00ED7203"/>
    <w:rsid w:val="00EE0084"/>
    <w:rsid w:val="00EE181E"/>
    <w:rsid w:val="00EE18AD"/>
    <w:rsid w:val="00EE3C7E"/>
    <w:rsid w:val="00EE3D8C"/>
    <w:rsid w:val="00EE45AF"/>
    <w:rsid w:val="00EE4D22"/>
    <w:rsid w:val="00EE54F8"/>
    <w:rsid w:val="00EE7EF3"/>
    <w:rsid w:val="00EF0A25"/>
    <w:rsid w:val="00EF0ACE"/>
    <w:rsid w:val="00EF180E"/>
    <w:rsid w:val="00EF19D6"/>
    <w:rsid w:val="00EF2BE7"/>
    <w:rsid w:val="00EF2D5B"/>
    <w:rsid w:val="00EF444F"/>
    <w:rsid w:val="00EF7D1A"/>
    <w:rsid w:val="00F0149C"/>
    <w:rsid w:val="00F01663"/>
    <w:rsid w:val="00F017E2"/>
    <w:rsid w:val="00F01D94"/>
    <w:rsid w:val="00F0232D"/>
    <w:rsid w:val="00F0264B"/>
    <w:rsid w:val="00F03327"/>
    <w:rsid w:val="00F04861"/>
    <w:rsid w:val="00F04B4C"/>
    <w:rsid w:val="00F04F91"/>
    <w:rsid w:val="00F0558E"/>
    <w:rsid w:val="00F05D1F"/>
    <w:rsid w:val="00F071BB"/>
    <w:rsid w:val="00F07692"/>
    <w:rsid w:val="00F07EF5"/>
    <w:rsid w:val="00F11682"/>
    <w:rsid w:val="00F11DFC"/>
    <w:rsid w:val="00F129F5"/>
    <w:rsid w:val="00F12E03"/>
    <w:rsid w:val="00F13BB1"/>
    <w:rsid w:val="00F17892"/>
    <w:rsid w:val="00F21386"/>
    <w:rsid w:val="00F22AD1"/>
    <w:rsid w:val="00F22F0D"/>
    <w:rsid w:val="00F261ED"/>
    <w:rsid w:val="00F276B1"/>
    <w:rsid w:val="00F27E3D"/>
    <w:rsid w:val="00F30482"/>
    <w:rsid w:val="00F30657"/>
    <w:rsid w:val="00F30DED"/>
    <w:rsid w:val="00F3152D"/>
    <w:rsid w:val="00F32505"/>
    <w:rsid w:val="00F325F5"/>
    <w:rsid w:val="00F32681"/>
    <w:rsid w:val="00F3316A"/>
    <w:rsid w:val="00F3338E"/>
    <w:rsid w:val="00F33975"/>
    <w:rsid w:val="00F34B2A"/>
    <w:rsid w:val="00F34FA5"/>
    <w:rsid w:val="00F353F4"/>
    <w:rsid w:val="00F35636"/>
    <w:rsid w:val="00F35CFD"/>
    <w:rsid w:val="00F35E4D"/>
    <w:rsid w:val="00F40401"/>
    <w:rsid w:val="00F406A8"/>
    <w:rsid w:val="00F42676"/>
    <w:rsid w:val="00F43040"/>
    <w:rsid w:val="00F43A8C"/>
    <w:rsid w:val="00F4448A"/>
    <w:rsid w:val="00F460AA"/>
    <w:rsid w:val="00F4617F"/>
    <w:rsid w:val="00F4626E"/>
    <w:rsid w:val="00F46B80"/>
    <w:rsid w:val="00F4709D"/>
    <w:rsid w:val="00F52DFE"/>
    <w:rsid w:val="00F54B73"/>
    <w:rsid w:val="00F55587"/>
    <w:rsid w:val="00F55CE1"/>
    <w:rsid w:val="00F55DAC"/>
    <w:rsid w:val="00F55F35"/>
    <w:rsid w:val="00F56303"/>
    <w:rsid w:val="00F5660E"/>
    <w:rsid w:val="00F570A2"/>
    <w:rsid w:val="00F57774"/>
    <w:rsid w:val="00F57831"/>
    <w:rsid w:val="00F62A54"/>
    <w:rsid w:val="00F6318A"/>
    <w:rsid w:val="00F63FB5"/>
    <w:rsid w:val="00F6598A"/>
    <w:rsid w:val="00F66240"/>
    <w:rsid w:val="00F700AB"/>
    <w:rsid w:val="00F7027F"/>
    <w:rsid w:val="00F704F0"/>
    <w:rsid w:val="00F70E6D"/>
    <w:rsid w:val="00F714AA"/>
    <w:rsid w:val="00F723E0"/>
    <w:rsid w:val="00F72712"/>
    <w:rsid w:val="00F72D6D"/>
    <w:rsid w:val="00F73E96"/>
    <w:rsid w:val="00F7442F"/>
    <w:rsid w:val="00F7461A"/>
    <w:rsid w:val="00F749D2"/>
    <w:rsid w:val="00F7553E"/>
    <w:rsid w:val="00F7578F"/>
    <w:rsid w:val="00F7623F"/>
    <w:rsid w:val="00F77EC3"/>
    <w:rsid w:val="00F80196"/>
    <w:rsid w:val="00F812C6"/>
    <w:rsid w:val="00F81651"/>
    <w:rsid w:val="00F8256D"/>
    <w:rsid w:val="00F8293D"/>
    <w:rsid w:val="00F82D09"/>
    <w:rsid w:val="00F83BF2"/>
    <w:rsid w:val="00F83D55"/>
    <w:rsid w:val="00F83DB3"/>
    <w:rsid w:val="00F859EE"/>
    <w:rsid w:val="00F867F3"/>
    <w:rsid w:val="00F8780F"/>
    <w:rsid w:val="00F909CF"/>
    <w:rsid w:val="00F91A70"/>
    <w:rsid w:val="00F9211B"/>
    <w:rsid w:val="00F928F9"/>
    <w:rsid w:val="00F92C85"/>
    <w:rsid w:val="00F92D4C"/>
    <w:rsid w:val="00F94E79"/>
    <w:rsid w:val="00F95BFD"/>
    <w:rsid w:val="00F9649E"/>
    <w:rsid w:val="00F964E0"/>
    <w:rsid w:val="00F96EE5"/>
    <w:rsid w:val="00F975CA"/>
    <w:rsid w:val="00F97B0D"/>
    <w:rsid w:val="00FA0692"/>
    <w:rsid w:val="00FA132A"/>
    <w:rsid w:val="00FA1EAD"/>
    <w:rsid w:val="00FA3481"/>
    <w:rsid w:val="00FA3484"/>
    <w:rsid w:val="00FA5550"/>
    <w:rsid w:val="00FA5812"/>
    <w:rsid w:val="00FA5DEB"/>
    <w:rsid w:val="00FA71AD"/>
    <w:rsid w:val="00FB15B6"/>
    <w:rsid w:val="00FB170F"/>
    <w:rsid w:val="00FB1DAF"/>
    <w:rsid w:val="00FB3256"/>
    <w:rsid w:val="00FB5583"/>
    <w:rsid w:val="00FB61B3"/>
    <w:rsid w:val="00FB6CEE"/>
    <w:rsid w:val="00FC0414"/>
    <w:rsid w:val="00FC0AEE"/>
    <w:rsid w:val="00FC2E3E"/>
    <w:rsid w:val="00FC324D"/>
    <w:rsid w:val="00FC457E"/>
    <w:rsid w:val="00FC5D25"/>
    <w:rsid w:val="00FC64ED"/>
    <w:rsid w:val="00FC7B56"/>
    <w:rsid w:val="00FC7C3E"/>
    <w:rsid w:val="00FC7D27"/>
    <w:rsid w:val="00FD06CE"/>
    <w:rsid w:val="00FD10B8"/>
    <w:rsid w:val="00FD13B3"/>
    <w:rsid w:val="00FD15EF"/>
    <w:rsid w:val="00FD2266"/>
    <w:rsid w:val="00FD57E0"/>
    <w:rsid w:val="00FD7A00"/>
    <w:rsid w:val="00FE0A9F"/>
    <w:rsid w:val="00FE0F46"/>
    <w:rsid w:val="00FE130F"/>
    <w:rsid w:val="00FE1781"/>
    <w:rsid w:val="00FE1A7A"/>
    <w:rsid w:val="00FE2036"/>
    <w:rsid w:val="00FE2109"/>
    <w:rsid w:val="00FE2781"/>
    <w:rsid w:val="00FE2AC3"/>
    <w:rsid w:val="00FE35D6"/>
    <w:rsid w:val="00FE4120"/>
    <w:rsid w:val="00FE5382"/>
    <w:rsid w:val="00FE5924"/>
    <w:rsid w:val="00FE5F8A"/>
    <w:rsid w:val="00FE7741"/>
    <w:rsid w:val="00FF41AA"/>
    <w:rsid w:val="00FF4284"/>
    <w:rsid w:val="00FF5F0E"/>
    <w:rsid w:val="00FF792B"/>
    <w:rsid w:val="00FF7C2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C5EC8A7"/>
  <w15:docId w15:val="{DB843638-8460-4FBC-9649-938BA0E06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91D"/>
    <w:rPr>
      <w:sz w:val="24"/>
      <w:szCs w:val="24"/>
      <w:lang w:val="en-GB" w:eastAsia="en-US" w:bidi="ar-SA"/>
    </w:rPr>
  </w:style>
  <w:style w:type="paragraph" w:styleId="Heading1">
    <w:name w:val="heading 1"/>
    <w:basedOn w:val="Normal"/>
    <w:next w:val="Normal"/>
    <w:link w:val="Heading1Char"/>
    <w:uiPriority w:val="99"/>
    <w:qFormat/>
    <w:rsid w:val="000A147B"/>
    <w:pPr>
      <w:keepNext/>
      <w:widowControl w:val="0"/>
      <w:jc w:val="center"/>
      <w:outlineLvl w:val="0"/>
    </w:pPr>
    <w:rPr>
      <w:rFonts w:ascii="Cambria" w:hAnsi="Cambria" w:cs="Mangal"/>
      <w:b/>
      <w:bCs/>
      <w:kern w:val="32"/>
      <w:sz w:val="32"/>
      <w:szCs w:val="32"/>
      <w:lang w:bidi="hi-IN"/>
    </w:rPr>
  </w:style>
  <w:style w:type="paragraph" w:styleId="Heading2">
    <w:name w:val="heading 2"/>
    <w:basedOn w:val="Normal"/>
    <w:next w:val="Normal"/>
    <w:link w:val="Heading2Char"/>
    <w:uiPriority w:val="99"/>
    <w:qFormat/>
    <w:rsid w:val="00000EC7"/>
    <w:pPr>
      <w:keepNext/>
      <w:widowControl w:val="0"/>
      <w:ind w:left="-90"/>
      <w:outlineLvl w:val="1"/>
    </w:pPr>
    <w:rPr>
      <w:rFonts w:ascii="Cambria" w:hAnsi="Cambria" w:cs="Mangal"/>
      <w:b/>
      <w:bCs/>
      <w:i/>
      <w:iCs/>
      <w:sz w:val="28"/>
      <w:szCs w:val="28"/>
      <w:lang w:bidi="hi-IN"/>
    </w:rPr>
  </w:style>
  <w:style w:type="paragraph" w:styleId="Heading3">
    <w:name w:val="heading 3"/>
    <w:basedOn w:val="Normal"/>
    <w:next w:val="Normal"/>
    <w:link w:val="Heading3Char"/>
    <w:uiPriority w:val="99"/>
    <w:qFormat/>
    <w:rsid w:val="00000EC7"/>
    <w:pPr>
      <w:keepNext/>
      <w:widowControl w:val="0"/>
      <w:jc w:val="center"/>
      <w:outlineLvl w:val="2"/>
    </w:pPr>
    <w:rPr>
      <w:rFonts w:ascii="Cambria" w:hAnsi="Cambria" w:cs="Mangal"/>
      <w:b/>
      <w:bCs/>
      <w:sz w:val="26"/>
      <w:szCs w:val="26"/>
      <w:lang w:bidi="hi-IN"/>
    </w:rPr>
  </w:style>
  <w:style w:type="paragraph" w:styleId="Heading4">
    <w:name w:val="heading 4"/>
    <w:basedOn w:val="Normal"/>
    <w:next w:val="Normal"/>
    <w:link w:val="Heading4Char"/>
    <w:uiPriority w:val="99"/>
    <w:qFormat/>
    <w:rsid w:val="00000EC7"/>
    <w:pPr>
      <w:keepNext/>
      <w:widowControl w:val="0"/>
      <w:jc w:val="center"/>
      <w:outlineLvl w:val="3"/>
    </w:pPr>
    <w:rPr>
      <w:rFonts w:ascii="Calibri" w:hAnsi="Calibri" w:cs="Mangal"/>
      <w:b/>
      <w:bCs/>
      <w:sz w:val="28"/>
      <w:szCs w:val="28"/>
      <w:lang w:bidi="hi-IN"/>
    </w:rPr>
  </w:style>
  <w:style w:type="paragraph" w:styleId="Heading5">
    <w:name w:val="heading 5"/>
    <w:basedOn w:val="Normal"/>
    <w:next w:val="Normal"/>
    <w:link w:val="Heading5Char"/>
    <w:uiPriority w:val="99"/>
    <w:qFormat/>
    <w:rsid w:val="00000EC7"/>
    <w:pPr>
      <w:keepNext/>
      <w:widowControl w:val="0"/>
      <w:outlineLvl w:val="4"/>
    </w:pPr>
    <w:rPr>
      <w:rFonts w:ascii="Calibri" w:hAnsi="Calibri" w:cs="Mangal"/>
      <w:b/>
      <w:bCs/>
      <w:i/>
      <w:iCs/>
      <w:sz w:val="26"/>
      <w:szCs w:val="26"/>
      <w:lang w:bidi="hi-IN"/>
    </w:rPr>
  </w:style>
  <w:style w:type="paragraph" w:styleId="Heading6">
    <w:name w:val="heading 6"/>
    <w:basedOn w:val="Normal"/>
    <w:next w:val="Normal"/>
    <w:link w:val="Heading6Char"/>
    <w:uiPriority w:val="99"/>
    <w:qFormat/>
    <w:rsid w:val="00000EC7"/>
    <w:pPr>
      <w:keepNext/>
      <w:tabs>
        <w:tab w:val="left" w:pos="1800"/>
        <w:tab w:val="left" w:pos="3600"/>
        <w:tab w:val="left" w:pos="6480"/>
      </w:tabs>
      <w:spacing w:after="288"/>
      <w:ind w:left="1800" w:hanging="1440"/>
      <w:outlineLvl w:val="5"/>
    </w:pPr>
    <w:rPr>
      <w:rFonts w:ascii="Calibri" w:hAnsi="Calibri" w:cs="Mangal"/>
      <w:b/>
      <w:bCs/>
      <w:sz w:val="20"/>
      <w:szCs w:val="20"/>
      <w:lang w:bidi="hi-IN"/>
    </w:rPr>
  </w:style>
  <w:style w:type="paragraph" w:styleId="Heading7">
    <w:name w:val="heading 7"/>
    <w:basedOn w:val="Normal"/>
    <w:next w:val="Normal"/>
    <w:link w:val="Heading7Char"/>
    <w:uiPriority w:val="99"/>
    <w:qFormat/>
    <w:rsid w:val="00000EC7"/>
    <w:pPr>
      <w:keepNext/>
      <w:tabs>
        <w:tab w:val="left" w:pos="1440"/>
        <w:tab w:val="left" w:pos="1986"/>
        <w:tab w:val="left" w:pos="4050"/>
        <w:tab w:val="left" w:pos="4950"/>
        <w:tab w:val="left" w:pos="6300"/>
        <w:tab w:val="left" w:pos="7740"/>
        <w:tab w:val="left" w:pos="7830"/>
      </w:tabs>
      <w:spacing w:before="60" w:after="60"/>
      <w:ind w:right="-169"/>
      <w:outlineLvl w:val="6"/>
    </w:pPr>
    <w:rPr>
      <w:rFonts w:ascii="Calibri" w:hAnsi="Calibri" w:cs="Mangal"/>
      <w:lang w:bidi="hi-IN"/>
    </w:rPr>
  </w:style>
  <w:style w:type="paragraph" w:styleId="Heading8">
    <w:name w:val="heading 8"/>
    <w:basedOn w:val="Normal"/>
    <w:next w:val="Normal"/>
    <w:link w:val="Heading8Char"/>
    <w:uiPriority w:val="99"/>
    <w:qFormat/>
    <w:rsid w:val="00000EC7"/>
    <w:pPr>
      <w:keepNext/>
      <w:tabs>
        <w:tab w:val="left" w:pos="1440"/>
        <w:tab w:val="left" w:pos="1986"/>
        <w:tab w:val="left" w:pos="4140"/>
        <w:tab w:val="left" w:pos="5400"/>
        <w:tab w:val="left" w:pos="6615"/>
        <w:tab w:val="left" w:pos="7920"/>
      </w:tabs>
      <w:spacing w:before="60" w:after="60"/>
      <w:outlineLvl w:val="7"/>
    </w:pPr>
    <w:rPr>
      <w:rFonts w:ascii="Calibri" w:hAnsi="Calibri" w:cs="Mangal"/>
      <w:i/>
      <w:iCs/>
      <w:lang w:bidi="hi-IN"/>
    </w:rPr>
  </w:style>
  <w:style w:type="paragraph" w:styleId="Heading9">
    <w:name w:val="heading 9"/>
    <w:basedOn w:val="Normal"/>
    <w:next w:val="Normal"/>
    <w:link w:val="Heading9Char"/>
    <w:uiPriority w:val="99"/>
    <w:qFormat/>
    <w:rsid w:val="00000EC7"/>
    <w:pPr>
      <w:keepNext/>
      <w:outlineLvl w:val="8"/>
    </w:pPr>
    <w:rPr>
      <w:rFonts w:ascii="Cambria" w:hAnsi="Cambria" w:cs="Mangal"/>
      <w:sz w:val="20"/>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DC7"/>
    <w:rPr>
      <w:rFonts w:ascii="Cambria" w:hAnsi="Cambria" w:cs="Times New Roman"/>
      <w:b/>
      <w:kern w:val="32"/>
      <w:sz w:val="32"/>
      <w:lang w:val="en-GB"/>
    </w:rPr>
  </w:style>
  <w:style w:type="character" w:customStyle="1" w:styleId="Heading2Char">
    <w:name w:val="Heading 2 Char"/>
    <w:link w:val="Heading2"/>
    <w:uiPriority w:val="99"/>
    <w:semiHidden/>
    <w:locked/>
    <w:rsid w:val="007C0DC7"/>
    <w:rPr>
      <w:rFonts w:ascii="Cambria" w:hAnsi="Cambria" w:cs="Times New Roman"/>
      <w:b/>
      <w:i/>
      <w:sz w:val="28"/>
      <w:lang w:val="en-GB"/>
    </w:rPr>
  </w:style>
  <w:style w:type="character" w:customStyle="1" w:styleId="Heading3Char">
    <w:name w:val="Heading 3 Char"/>
    <w:link w:val="Heading3"/>
    <w:uiPriority w:val="99"/>
    <w:semiHidden/>
    <w:locked/>
    <w:rsid w:val="007C0DC7"/>
    <w:rPr>
      <w:rFonts w:ascii="Cambria" w:hAnsi="Cambria" w:cs="Times New Roman"/>
      <w:b/>
      <w:sz w:val="26"/>
      <w:lang w:val="en-GB"/>
    </w:rPr>
  </w:style>
  <w:style w:type="character" w:customStyle="1" w:styleId="Heading4Char">
    <w:name w:val="Heading 4 Char"/>
    <w:link w:val="Heading4"/>
    <w:uiPriority w:val="99"/>
    <w:semiHidden/>
    <w:locked/>
    <w:rsid w:val="007C0DC7"/>
    <w:rPr>
      <w:rFonts w:ascii="Calibri" w:hAnsi="Calibri" w:cs="Times New Roman"/>
      <w:b/>
      <w:sz w:val="28"/>
      <w:lang w:val="en-GB"/>
    </w:rPr>
  </w:style>
  <w:style w:type="character" w:customStyle="1" w:styleId="Heading5Char">
    <w:name w:val="Heading 5 Char"/>
    <w:link w:val="Heading5"/>
    <w:uiPriority w:val="99"/>
    <w:semiHidden/>
    <w:locked/>
    <w:rsid w:val="007C0DC7"/>
    <w:rPr>
      <w:rFonts w:ascii="Calibri" w:hAnsi="Calibri" w:cs="Times New Roman"/>
      <w:b/>
      <w:i/>
      <w:sz w:val="26"/>
      <w:lang w:val="en-GB"/>
    </w:rPr>
  </w:style>
  <w:style w:type="character" w:customStyle="1" w:styleId="Heading6Char">
    <w:name w:val="Heading 6 Char"/>
    <w:link w:val="Heading6"/>
    <w:uiPriority w:val="99"/>
    <w:semiHidden/>
    <w:locked/>
    <w:rsid w:val="007C0DC7"/>
    <w:rPr>
      <w:rFonts w:ascii="Calibri" w:hAnsi="Calibri" w:cs="Times New Roman"/>
      <w:b/>
      <w:lang w:val="en-GB"/>
    </w:rPr>
  </w:style>
  <w:style w:type="character" w:customStyle="1" w:styleId="Heading7Char">
    <w:name w:val="Heading 7 Char"/>
    <w:link w:val="Heading7"/>
    <w:uiPriority w:val="99"/>
    <w:semiHidden/>
    <w:locked/>
    <w:rsid w:val="007C0DC7"/>
    <w:rPr>
      <w:rFonts w:ascii="Calibri" w:hAnsi="Calibri" w:cs="Times New Roman"/>
      <w:sz w:val="24"/>
      <w:lang w:val="en-GB"/>
    </w:rPr>
  </w:style>
  <w:style w:type="character" w:customStyle="1" w:styleId="Heading8Char">
    <w:name w:val="Heading 8 Char"/>
    <w:link w:val="Heading8"/>
    <w:uiPriority w:val="99"/>
    <w:semiHidden/>
    <w:locked/>
    <w:rsid w:val="007C0DC7"/>
    <w:rPr>
      <w:rFonts w:ascii="Calibri" w:hAnsi="Calibri" w:cs="Times New Roman"/>
      <w:i/>
      <w:sz w:val="24"/>
      <w:lang w:val="en-GB"/>
    </w:rPr>
  </w:style>
  <w:style w:type="character" w:customStyle="1" w:styleId="Heading9Char">
    <w:name w:val="Heading 9 Char"/>
    <w:link w:val="Heading9"/>
    <w:uiPriority w:val="99"/>
    <w:semiHidden/>
    <w:locked/>
    <w:rsid w:val="007C0DC7"/>
    <w:rPr>
      <w:rFonts w:ascii="Cambria" w:hAnsi="Cambria" w:cs="Times New Roman"/>
      <w:lang w:val="en-GB"/>
    </w:rPr>
  </w:style>
  <w:style w:type="table" w:styleId="TableGrid">
    <w:name w:val="Table Grid"/>
    <w:basedOn w:val="TableNormal"/>
    <w:rsid w:val="00B870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act">
    <w:name w:val="contract"/>
    <w:uiPriority w:val="99"/>
    <w:rsid w:val="00B870DA"/>
    <w:pPr>
      <w:tabs>
        <w:tab w:val="left" w:pos="-1440"/>
        <w:tab w:val="left" w:pos="-720"/>
        <w:tab w:val="left" w:pos="1008"/>
        <w:tab w:val="left" w:pos="1728"/>
        <w:tab w:val="left" w:pos="2448"/>
        <w:tab w:val="left" w:pos="3168"/>
      </w:tabs>
      <w:spacing w:line="288" w:lineRule="atLeast"/>
    </w:pPr>
    <w:rPr>
      <w:rFonts w:ascii="Arial" w:hAnsi="Arial" w:cs="Arial"/>
      <w:sz w:val="22"/>
      <w:szCs w:val="22"/>
      <w:lang w:val="en-US" w:eastAsia="en-US" w:bidi="ar-SA"/>
    </w:rPr>
  </w:style>
  <w:style w:type="paragraph" w:styleId="BodyTextIndent">
    <w:name w:val="Body Text Indent"/>
    <w:basedOn w:val="Normal"/>
    <w:link w:val="BodyTextIndentChar"/>
    <w:uiPriority w:val="99"/>
    <w:rsid w:val="00B870DA"/>
    <w:pPr>
      <w:ind w:left="720"/>
    </w:pPr>
    <w:rPr>
      <w:rFonts w:cs="Mangal"/>
      <w:lang w:bidi="hi-IN"/>
    </w:rPr>
  </w:style>
  <w:style w:type="character" w:customStyle="1" w:styleId="BodyTextIndentChar">
    <w:name w:val="Body Text Indent Char"/>
    <w:link w:val="BodyTextIndent"/>
    <w:uiPriority w:val="99"/>
    <w:locked/>
    <w:rsid w:val="007C0DC7"/>
    <w:rPr>
      <w:rFonts w:cs="Times New Roman"/>
      <w:sz w:val="24"/>
      <w:lang w:val="en-GB"/>
    </w:rPr>
  </w:style>
  <w:style w:type="paragraph" w:styleId="BodyText">
    <w:name w:val="Body Text"/>
    <w:basedOn w:val="Normal"/>
    <w:link w:val="BodyTextChar"/>
    <w:uiPriority w:val="99"/>
    <w:rsid w:val="00B870DA"/>
    <w:pPr>
      <w:jc w:val="both"/>
    </w:pPr>
    <w:rPr>
      <w:rFonts w:cs="Mangal"/>
      <w:lang w:bidi="hi-IN"/>
    </w:rPr>
  </w:style>
  <w:style w:type="character" w:customStyle="1" w:styleId="BodyTextChar">
    <w:name w:val="Body Text Char"/>
    <w:link w:val="BodyText"/>
    <w:uiPriority w:val="99"/>
    <w:semiHidden/>
    <w:locked/>
    <w:rsid w:val="007C0DC7"/>
    <w:rPr>
      <w:rFonts w:cs="Times New Roman"/>
      <w:sz w:val="24"/>
      <w:lang w:val="en-GB"/>
    </w:rPr>
  </w:style>
  <w:style w:type="paragraph" w:styleId="BodyTextIndent2">
    <w:name w:val="Body Text Indent 2"/>
    <w:basedOn w:val="Normal"/>
    <w:link w:val="BodyTextIndent2Char"/>
    <w:uiPriority w:val="99"/>
    <w:rsid w:val="00B870DA"/>
    <w:pPr>
      <w:tabs>
        <w:tab w:val="left" w:pos="1440"/>
        <w:tab w:val="left" w:pos="2160"/>
        <w:tab w:val="left" w:pos="2880"/>
        <w:tab w:val="left" w:pos="7200"/>
      </w:tabs>
      <w:ind w:left="1440" w:hanging="1440"/>
      <w:jc w:val="both"/>
    </w:pPr>
    <w:rPr>
      <w:rFonts w:cs="Mangal"/>
      <w:lang w:bidi="hi-IN"/>
    </w:rPr>
  </w:style>
  <w:style w:type="character" w:customStyle="1" w:styleId="BodyTextIndent2Char">
    <w:name w:val="Body Text Indent 2 Char"/>
    <w:link w:val="BodyTextIndent2"/>
    <w:uiPriority w:val="99"/>
    <w:semiHidden/>
    <w:locked/>
    <w:rsid w:val="007C0DC7"/>
    <w:rPr>
      <w:rFonts w:cs="Times New Roman"/>
      <w:sz w:val="24"/>
      <w:lang w:val="en-GB"/>
    </w:rPr>
  </w:style>
  <w:style w:type="paragraph" w:styleId="BodyTextIndent3">
    <w:name w:val="Body Text Indent 3"/>
    <w:basedOn w:val="Normal"/>
    <w:link w:val="BodyTextIndent3Char"/>
    <w:uiPriority w:val="99"/>
    <w:rsid w:val="00B870DA"/>
    <w:pPr>
      <w:ind w:left="720" w:hanging="630"/>
      <w:jc w:val="both"/>
    </w:pPr>
    <w:rPr>
      <w:rFonts w:cs="Mangal"/>
      <w:sz w:val="16"/>
      <w:szCs w:val="16"/>
      <w:lang w:bidi="hi-IN"/>
    </w:rPr>
  </w:style>
  <w:style w:type="character" w:customStyle="1" w:styleId="BodyTextIndent3Char">
    <w:name w:val="Body Text Indent 3 Char"/>
    <w:link w:val="BodyTextIndent3"/>
    <w:uiPriority w:val="99"/>
    <w:semiHidden/>
    <w:locked/>
    <w:rsid w:val="007C0DC7"/>
    <w:rPr>
      <w:rFonts w:cs="Times New Roman"/>
      <w:sz w:val="16"/>
      <w:lang w:val="en-GB"/>
    </w:rPr>
  </w:style>
  <w:style w:type="paragraph" w:styleId="BodyText3">
    <w:name w:val="Body Text 3"/>
    <w:aliases w:val="Char"/>
    <w:basedOn w:val="Normal"/>
    <w:link w:val="BodyText3Char"/>
    <w:rsid w:val="00B870DA"/>
    <w:pPr>
      <w:jc w:val="both"/>
    </w:pPr>
    <w:rPr>
      <w:rFonts w:cs="Mangal"/>
      <w:sz w:val="16"/>
      <w:szCs w:val="16"/>
      <w:lang w:bidi="hi-IN"/>
    </w:rPr>
  </w:style>
  <w:style w:type="character" w:customStyle="1" w:styleId="BodyText3Char">
    <w:name w:val="Body Text 3 Char"/>
    <w:aliases w:val="Char Char"/>
    <w:link w:val="BodyText3"/>
    <w:uiPriority w:val="99"/>
    <w:semiHidden/>
    <w:locked/>
    <w:rsid w:val="007C0DC7"/>
    <w:rPr>
      <w:rFonts w:cs="Times New Roman"/>
      <w:sz w:val="16"/>
      <w:lang w:val="en-GB"/>
    </w:rPr>
  </w:style>
  <w:style w:type="paragraph" w:styleId="Header">
    <w:name w:val="header"/>
    <w:basedOn w:val="Normal"/>
    <w:link w:val="HeaderChar"/>
    <w:rsid w:val="00B870DA"/>
    <w:pPr>
      <w:tabs>
        <w:tab w:val="center" w:pos="4320"/>
        <w:tab w:val="right" w:pos="8640"/>
      </w:tabs>
    </w:pPr>
    <w:rPr>
      <w:rFonts w:cs="Mangal"/>
      <w:sz w:val="20"/>
      <w:szCs w:val="20"/>
      <w:lang w:bidi="hi-IN"/>
    </w:rPr>
  </w:style>
  <w:style w:type="character" w:customStyle="1" w:styleId="HeaderChar">
    <w:name w:val="Header Char"/>
    <w:link w:val="Header"/>
    <w:locked/>
    <w:rsid w:val="008958A5"/>
    <w:rPr>
      <w:rFonts w:cs="Times New Roman"/>
      <w:lang w:val="en-GB" w:eastAsia="en-US"/>
    </w:rPr>
  </w:style>
  <w:style w:type="paragraph" w:styleId="Footer">
    <w:name w:val="footer"/>
    <w:basedOn w:val="Normal"/>
    <w:link w:val="FooterChar"/>
    <w:uiPriority w:val="99"/>
    <w:rsid w:val="00B870DA"/>
    <w:pPr>
      <w:tabs>
        <w:tab w:val="center" w:pos="4320"/>
        <w:tab w:val="right" w:pos="8640"/>
      </w:tabs>
    </w:pPr>
    <w:rPr>
      <w:rFonts w:cs="Mangal"/>
      <w:lang w:bidi="hi-IN"/>
    </w:rPr>
  </w:style>
  <w:style w:type="character" w:customStyle="1" w:styleId="FooterChar">
    <w:name w:val="Footer Char"/>
    <w:link w:val="Footer"/>
    <w:uiPriority w:val="99"/>
    <w:semiHidden/>
    <w:locked/>
    <w:rsid w:val="007C0DC7"/>
    <w:rPr>
      <w:rFonts w:cs="Times New Roman"/>
      <w:sz w:val="24"/>
      <w:lang w:val="en-GB"/>
    </w:rPr>
  </w:style>
  <w:style w:type="paragraph" w:styleId="BlockText">
    <w:name w:val="Block Text"/>
    <w:basedOn w:val="Normal"/>
    <w:uiPriority w:val="99"/>
    <w:rsid w:val="00B870DA"/>
    <w:pPr>
      <w:ind w:left="2160" w:right="-1080" w:hanging="630"/>
      <w:jc w:val="both"/>
    </w:pPr>
    <w:rPr>
      <w:rFonts w:ascii="Arial" w:hAnsi="Arial" w:cs="Arial"/>
    </w:rPr>
  </w:style>
  <w:style w:type="paragraph" w:styleId="BodyText2">
    <w:name w:val="Body Text 2"/>
    <w:basedOn w:val="Normal"/>
    <w:link w:val="BodyText2Char"/>
    <w:uiPriority w:val="99"/>
    <w:rsid w:val="00B870DA"/>
    <w:pPr>
      <w:spacing w:after="120" w:line="480" w:lineRule="auto"/>
    </w:pPr>
    <w:rPr>
      <w:rFonts w:cs="Mangal"/>
      <w:lang w:bidi="hi-IN"/>
    </w:rPr>
  </w:style>
  <w:style w:type="character" w:customStyle="1" w:styleId="BodyText2Char">
    <w:name w:val="Body Text 2 Char"/>
    <w:link w:val="BodyText2"/>
    <w:uiPriority w:val="99"/>
    <w:semiHidden/>
    <w:locked/>
    <w:rsid w:val="007C0DC7"/>
    <w:rPr>
      <w:rFonts w:cs="Times New Roman"/>
      <w:sz w:val="24"/>
      <w:lang w:val="en-GB"/>
    </w:rPr>
  </w:style>
  <w:style w:type="paragraph" w:styleId="PlainText">
    <w:name w:val="Plain Text"/>
    <w:basedOn w:val="Normal"/>
    <w:link w:val="PlainTextChar"/>
    <w:uiPriority w:val="99"/>
    <w:rsid w:val="00B870DA"/>
    <w:rPr>
      <w:rFonts w:ascii="Courier New" w:hAnsi="Courier New" w:cs="Mangal"/>
      <w:sz w:val="20"/>
      <w:szCs w:val="20"/>
      <w:lang w:bidi="hi-IN"/>
    </w:rPr>
  </w:style>
  <w:style w:type="character" w:customStyle="1" w:styleId="PlainTextChar">
    <w:name w:val="Plain Text Char"/>
    <w:link w:val="PlainText"/>
    <w:uiPriority w:val="99"/>
    <w:locked/>
    <w:rsid w:val="003A2C98"/>
    <w:rPr>
      <w:rFonts w:ascii="Courier New" w:hAnsi="Courier New" w:cs="Times New Roman"/>
      <w:lang w:val="en-GB" w:eastAsia="en-US"/>
    </w:rPr>
  </w:style>
  <w:style w:type="paragraph" w:styleId="NormalWeb">
    <w:name w:val="Normal (Web)"/>
    <w:basedOn w:val="Normal"/>
    <w:uiPriority w:val="99"/>
    <w:rsid w:val="00B870DA"/>
  </w:style>
  <w:style w:type="character" w:styleId="Hyperlink">
    <w:name w:val="Hyperlink"/>
    <w:uiPriority w:val="99"/>
    <w:rsid w:val="00B870DA"/>
    <w:rPr>
      <w:rFonts w:cs="Times New Roman"/>
      <w:color w:val="0000FF"/>
      <w:u w:val="single"/>
    </w:rPr>
  </w:style>
  <w:style w:type="character" w:styleId="PageNumber">
    <w:name w:val="page number"/>
    <w:uiPriority w:val="99"/>
    <w:rsid w:val="00B870DA"/>
    <w:rPr>
      <w:rFonts w:cs="Times New Roman"/>
    </w:rPr>
  </w:style>
  <w:style w:type="paragraph" w:styleId="FootnoteText">
    <w:name w:val="footnote text"/>
    <w:basedOn w:val="Normal"/>
    <w:link w:val="FootnoteTextChar"/>
    <w:uiPriority w:val="99"/>
    <w:semiHidden/>
    <w:rsid w:val="00B870DA"/>
    <w:rPr>
      <w:rFonts w:cs="Mangal"/>
      <w:sz w:val="20"/>
      <w:szCs w:val="20"/>
      <w:lang w:bidi="hi-IN"/>
    </w:rPr>
  </w:style>
  <w:style w:type="character" w:customStyle="1" w:styleId="FootnoteTextChar">
    <w:name w:val="Footnote Text Char"/>
    <w:link w:val="FootnoteText"/>
    <w:uiPriority w:val="99"/>
    <w:semiHidden/>
    <w:locked/>
    <w:rsid w:val="007C0DC7"/>
    <w:rPr>
      <w:rFonts w:cs="Times New Roman"/>
      <w:sz w:val="20"/>
      <w:lang w:val="en-GB"/>
    </w:rPr>
  </w:style>
  <w:style w:type="character" w:styleId="FootnoteReference">
    <w:name w:val="footnote reference"/>
    <w:uiPriority w:val="99"/>
    <w:semiHidden/>
    <w:rsid w:val="00B870DA"/>
    <w:rPr>
      <w:rFonts w:cs="Times New Roman"/>
      <w:vertAlign w:val="superscript"/>
    </w:rPr>
  </w:style>
  <w:style w:type="paragraph" w:styleId="Date">
    <w:name w:val="Date"/>
    <w:basedOn w:val="Normal"/>
    <w:next w:val="Normal"/>
    <w:link w:val="DateChar"/>
    <w:uiPriority w:val="99"/>
    <w:rsid w:val="00B870DA"/>
    <w:rPr>
      <w:rFonts w:cs="Mangal"/>
      <w:lang w:bidi="hi-IN"/>
    </w:rPr>
  </w:style>
  <w:style w:type="character" w:customStyle="1" w:styleId="DateChar">
    <w:name w:val="Date Char"/>
    <w:link w:val="Date"/>
    <w:uiPriority w:val="99"/>
    <w:semiHidden/>
    <w:locked/>
    <w:rsid w:val="007C0DC7"/>
    <w:rPr>
      <w:rFonts w:cs="Times New Roman"/>
      <w:sz w:val="24"/>
      <w:lang w:val="en-GB"/>
    </w:rPr>
  </w:style>
  <w:style w:type="paragraph" w:customStyle="1" w:styleId="Style2">
    <w:name w:val="Style2"/>
    <w:basedOn w:val="Normal"/>
    <w:uiPriority w:val="99"/>
    <w:rsid w:val="00B870DA"/>
    <w:pPr>
      <w:jc w:val="both"/>
    </w:pPr>
    <w:rPr>
      <w:rFonts w:ascii="Arial" w:eastAsia="Batang" w:hAnsi="Arial" w:cs="Arial"/>
      <w:lang w:val="en-US" w:eastAsia="ko-KR"/>
    </w:rPr>
  </w:style>
  <w:style w:type="paragraph" w:styleId="BalloonText">
    <w:name w:val="Balloon Text"/>
    <w:basedOn w:val="Normal"/>
    <w:link w:val="BalloonTextChar"/>
    <w:uiPriority w:val="99"/>
    <w:semiHidden/>
    <w:rsid w:val="00257D16"/>
    <w:rPr>
      <w:rFonts w:cs="Mangal"/>
      <w:sz w:val="2"/>
      <w:szCs w:val="2"/>
      <w:lang w:bidi="hi-IN"/>
    </w:rPr>
  </w:style>
  <w:style w:type="character" w:customStyle="1" w:styleId="BalloonTextChar">
    <w:name w:val="Balloon Text Char"/>
    <w:link w:val="BalloonText"/>
    <w:uiPriority w:val="99"/>
    <w:semiHidden/>
    <w:locked/>
    <w:rsid w:val="007C0DC7"/>
    <w:rPr>
      <w:rFonts w:cs="Times New Roman"/>
      <w:sz w:val="2"/>
      <w:lang w:val="en-GB"/>
    </w:rPr>
  </w:style>
  <w:style w:type="paragraph" w:customStyle="1" w:styleId="col-2">
    <w:name w:val="col-2"/>
    <w:basedOn w:val="Normal"/>
    <w:uiPriority w:val="99"/>
    <w:rsid w:val="00AB6A35"/>
    <w:pPr>
      <w:tabs>
        <w:tab w:val="left" w:pos="1440"/>
        <w:tab w:val="left" w:pos="3600"/>
        <w:tab w:val="left" w:pos="6075"/>
      </w:tabs>
      <w:autoSpaceDE w:val="0"/>
      <w:autoSpaceDN w:val="0"/>
      <w:adjustRightInd w:val="0"/>
      <w:spacing w:line="320" w:lineRule="atLeast"/>
      <w:ind w:left="3600" w:hanging="3600"/>
      <w:jc w:val="both"/>
    </w:pPr>
    <w:rPr>
      <w:rFonts w:ascii="Arial" w:hAnsi="Arial" w:cs="Arial"/>
      <w:sz w:val="20"/>
      <w:szCs w:val="20"/>
      <w:lang w:val="en-US"/>
    </w:rPr>
  </w:style>
  <w:style w:type="paragraph" w:customStyle="1" w:styleId="Default">
    <w:name w:val="Default"/>
    <w:uiPriority w:val="99"/>
    <w:rsid w:val="00155ACA"/>
    <w:pPr>
      <w:widowControl w:val="0"/>
      <w:autoSpaceDE w:val="0"/>
      <w:autoSpaceDN w:val="0"/>
      <w:adjustRightInd w:val="0"/>
    </w:pPr>
    <w:rPr>
      <w:rFonts w:ascii="Arial" w:hAnsi="Arial" w:cs="Arial"/>
      <w:color w:val="000000"/>
      <w:sz w:val="24"/>
      <w:szCs w:val="24"/>
      <w:lang w:val="en-US" w:eastAsia="en-US" w:bidi="ar-SA"/>
    </w:rPr>
  </w:style>
  <w:style w:type="paragraph" w:customStyle="1" w:styleId="CM77">
    <w:name w:val="CM77"/>
    <w:basedOn w:val="Default"/>
    <w:next w:val="Default"/>
    <w:uiPriority w:val="99"/>
    <w:rsid w:val="00DC6245"/>
    <w:pPr>
      <w:spacing w:after="263"/>
    </w:pPr>
    <w:rPr>
      <w:color w:val="auto"/>
    </w:rPr>
  </w:style>
  <w:style w:type="paragraph" w:customStyle="1" w:styleId="CM67">
    <w:name w:val="CM67"/>
    <w:basedOn w:val="Default"/>
    <w:next w:val="Default"/>
    <w:uiPriority w:val="99"/>
    <w:rsid w:val="00DC6245"/>
    <w:pPr>
      <w:spacing w:line="240" w:lineRule="atLeast"/>
    </w:pPr>
    <w:rPr>
      <w:color w:val="auto"/>
    </w:rPr>
  </w:style>
  <w:style w:type="paragraph" w:customStyle="1" w:styleId="CM61">
    <w:name w:val="CM61"/>
    <w:basedOn w:val="Default"/>
    <w:next w:val="Default"/>
    <w:uiPriority w:val="99"/>
    <w:rsid w:val="004D60F1"/>
    <w:pPr>
      <w:spacing w:after="263"/>
    </w:pPr>
    <w:rPr>
      <w:color w:val="auto"/>
      <w:lang w:val="en-IN" w:eastAsia="en-IN"/>
    </w:rPr>
  </w:style>
  <w:style w:type="paragraph" w:customStyle="1" w:styleId="CM64">
    <w:name w:val="CM64"/>
    <w:basedOn w:val="Default"/>
    <w:next w:val="Default"/>
    <w:uiPriority w:val="99"/>
    <w:rsid w:val="004D60F1"/>
    <w:pPr>
      <w:spacing w:after="523"/>
    </w:pPr>
    <w:rPr>
      <w:color w:val="auto"/>
      <w:lang w:val="en-IN" w:eastAsia="en-IN"/>
    </w:rPr>
  </w:style>
  <w:style w:type="paragraph" w:customStyle="1" w:styleId="CM35">
    <w:name w:val="CM35"/>
    <w:basedOn w:val="Default"/>
    <w:next w:val="Default"/>
    <w:uiPriority w:val="99"/>
    <w:rsid w:val="004D60F1"/>
    <w:pPr>
      <w:spacing w:line="266" w:lineRule="atLeast"/>
    </w:pPr>
    <w:rPr>
      <w:color w:val="auto"/>
      <w:lang w:val="en-IN" w:eastAsia="en-IN"/>
    </w:rPr>
  </w:style>
  <w:style w:type="paragraph" w:customStyle="1" w:styleId="CM51">
    <w:name w:val="CM51"/>
    <w:basedOn w:val="Default"/>
    <w:next w:val="Default"/>
    <w:uiPriority w:val="99"/>
    <w:rsid w:val="004D60F1"/>
    <w:pPr>
      <w:spacing w:line="266" w:lineRule="atLeast"/>
    </w:pPr>
    <w:rPr>
      <w:color w:val="auto"/>
      <w:lang w:val="en-IN" w:eastAsia="en-IN"/>
    </w:rPr>
  </w:style>
  <w:style w:type="paragraph" w:customStyle="1" w:styleId="CM1">
    <w:name w:val="CM1"/>
    <w:basedOn w:val="Default"/>
    <w:next w:val="Default"/>
    <w:uiPriority w:val="99"/>
    <w:rsid w:val="000A147B"/>
    <w:rPr>
      <w:color w:val="auto"/>
      <w:lang w:val="en-IN" w:eastAsia="en-IN"/>
    </w:rPr>
  </w:style>
  <w:style w:type="paragraph" w:customStyle="1" w:styleId="CM56">
    <w:name w:val="CM56"/>
    <w:basedOn w:val="Default"/>
    <w:next w:val="Default"/>
    <w:uiPriority w:val="99"/>
    <w:rsid w:val="000A147B"/>
    <w:pPr>
      <w:spacing w:after="165"/>
    </w:pPr>
    <w:rPr>
      <w:color w:val="auto"/>
      <w:lang w:val="en-IN" w:eastAsia="en-IN"/>
    </w:rPr>
  </w:style>
  <w:style w:type="paragraph" w:customStyle="1" w:styleId="CM2">
    <w:name w:val="CM2"/>
    <w:basedOn w:val="Default"/>
    <w:next w:val="Default"/>
    <w:uiPriority w:val="99"/>
    <w:rsid w:val="000A147B"/>
    <w:pPr>
      <w:spacing w:line="720" w:lineRule="atLeast"/>
    </w:pPr>
    <w:rPr>
      <w:color w:val="auto"/>
      <w:lang w:val="en-IN" w:eastAsia="en-IN"/>
    </w:rPr>
  </w:style>
  <w:style w:type="paragraph" w:customStyle="1" w:styleId="CM57">
    <w:name w:val="CM57"/>
    <w:basedOn w:val="Default"/>
    <w:next w:val="Default"/>
    <w:uiPriority w:val="99"/>
    <w:rsid w:val="000A147B"/>
    <w:pPr>
      <w:spacing w:after="1543"/>
    </w:pPr>
    <w:rPr>
      <w:color w:val="auto"/>
      <w:lang w:val="en-IN" w:eastAsia="en-IN"/>
    </w:rPr>
  </w:style>
  <w:style w:type="paragraph" w:customStyle="1" w:styleId="CM58">
    <w:name w:val="CM58"/>
    <w:basedOn w:val="Default"/>
    <w:next w:val="Default"/>
    <w:uiPriority w:val="99"/>
    <w:rsid w:val="000A147B"/>
    <w:pPr>
      <w:spacing w:after="580"/>
    </w:pPr>
    <w:rPr>
      <w:color w:val="auto"/>
      <w:lang w:val="en-IN" w:eastAsia="en-IN"/>
    </w:rPr>
  </w:style>
  <w:style w:type="paragraph" w:customStyle="1" w:styleId="CM59">
    <w:name w:val="CM59"/>
    <w:basedOn w:val="Default"/>
    <w:next w:val="Default"/>
    <w:uiPriority w:val="99"/>
    <w:rsid w:val="000A147B"/>
    <w:pPr>
      <w:spacing w:after="385"/>
    </w:pPr>
    <w:rPr>
      <w:color w:val="auto"/>
      <w:lang w:val="en-IN" w:eastAsia="en-IN"/>
    </w:rPr>
  </w:style>
  <w:style w:type="paragraph" w:customStyle="1" w:styleId="CM3">
    <w:name w:val="CM3"/>
    <w:basedOn w:val="Default"/>
    <w:next w:val="Default"/>
    <w:uiPriority w:val="99"/>
    <w:rsid w:val="000A147B"/>
    <w:pPr>
      <w:spacing w:line="673" w:lineRule="atLeast"/>
    </w:pPr>
    <w:rPr>
      <w:color w:val="auto"/>
      <w:lang w:val="en-IN" w:eastAsia="en-IN"/>
    </w:rPr>
  </w:style>
  <w:style w:type="paragraph" w:customStyle="1" w:styleId="CM60">
    <w:name w:val="CM60"/>
    <w:basedOn w:val="Default"/>
    <w:next w:val="Default"/>
    <w:uiPriority w:val="99"/>
    <w:rsid w:val="000A147B"/>
    <w:pPr>
      <w:spacing w:after="1263"/>
    </w:pPr>
    <w:rPr>
      <w:color w:val="auto"/>
      <w:lang w:val="en-IN" w:eastAsia="en-IN"/>
    </w:rPr>
  </w:style>
  <w:style w:type="paragraph" w:customStyle="1" w:styleId="CM4">
    <w:name w:val="CM4"/>
    <w:basedOn w:val="Default"/>
    <w:next w:val="Default"/>
    <w:uiPriority w:val="99"/>
    <w:rsid w:val="000A147B"/>
    <w:pPr>
      <w:spacing w:line="266" w:lineRule="atLeast"/>
    </w:pPr>
    <w:rPr>
      <w:color w:val="auto"/>
      <w:lang w:val="en-IN" w:eastAsia="en-IN"/>
    </w:rPr>
  </w:style>
  <w:style w:type="paragraph" w:customStyle="1" w:styleId="CM62">
    <w:name w:val="CM62"/>
    <w:basedOn w:val="Default"/>
    <w:next w:val="Default"/>
    <w:uiPriority w:val="99"/>
    <w:rsid w:val="000A147B"/>
    <w:pPr>
      <w:spacing w:after="660"/>
    </w:pPr>
    <w:rPr>
      <w:color w:val="auto"/>
      <w:lang w:val="en-IN" w:eastAsia="en-IN"/>
    </w:rPr>
  </w:style>
  <w:style w:type="paragraph" w:customStyle="1" w:styleId="CM5">
    <w:name w:val="CM5"/>
    <w:basedOn w:val="Default"/>
    <w:next w:val="Default"/>
    <w:uiPriority w:val="99"/>
    <w:rsid w:val="000A147B"/>
    <w:pPr>
      <w:spacing w:line="386" w:lineRule="atLeast"/>
    </w:pPr>
    <w:rPr>
      <w:color w:val="auto"/>
      <w:lang w:val="en-IN" w:eastAsia="en-IN"/>
    </w:rPr>
  </w:style>
  <w:style w:type="paragraph" w:customStyle="1" w:styleId="CM6">
    <w:name w:val="CM6"/>
    <w:basedOn w:val="Default"/>
    <w:next w:val="Default"/>
    <w:uiPriority w:val="99"/>
    <w:rsid w:val="000A147B"/>
    <w:pPr>
      <w:spacing w:line="266" w:lineRule="atLeast"/>
    </w:pPr>
    <w:rPr>
      <w:color w:val="auto"/>
      <w:lang w:val="en-IN" w:eastAsia="en-IN"/>
    </w:rPr>
  </w:style>
  <w:style w:type="paragraph" w:customStyle="1" w:styleId="CM7">
    <w:name w:val="CM7"/>
    <w:basedOn w:val="Default"/>
    <w:next w:val="Default"/>
    <w:uiPriority w:val="99"/>
    <w:rsid w:val="000A147B"/>
    <w:pPr>
      <w:spacing w:line="263" w:lineRule="atLeast"/>
    </w:pPr>
    <w:rPr>
      <w:color w:val="auto"/>
      <w:lang w:val="en-IN" w:eastAsia="en-IN"/>
    </w:rPr>
  </w:style>
  <w:style w:type="paragraph" w:customStyle="1" w:styleId="CM8">
    <w:name w:val="CM8"/>
    <w:basedOn w:val="Default"/>
    <w:next w:val="Default"/>
    <w:uiPriority w:val="99"/>
    <w:rsid w:val="000A147B"/>
    <w:rPr>
      <w:color w:val="auto"/>
      <w:lang w:val="en-IN" w:eastAsia="en-IN"/>
    </w:rPr>
  </w:style>
  <w:style w:type="paragraph" w:customStyle="1" w:styleId="CM9">
    <w:name w:val="CM9"/>
    <w:basedOn w:val="Default"/>
    <w:next w:val="Default"/>
    <w:uiPriority w:val="99"/>
    <w:rsid w:val="000A147B"/>
    <w:pPr>
      <w:spacing w:line="240" w:lineRule="atLeast"/>
    </w:pPr>
    <w:rPr>
      <w:color w:val="auto"/>
      <w:lang w:val="en-IN" w:eastAsia="en-IN"/>
    </w:rPr>
  </w:style>
  <w:style w:type="paragraph" w:customStyle="1" w:styleId="CM10">
    <w:name w:val="CM10"/>
    <w:basedOn w:val="Default"/>
    <w:next w:val="Default"/>
    <w:uiPriority w:val="99"/>
    <w:rsid w:val="000A147B"/>
    <w:pPr>
      <w:spacing w:line="240" w:lineRule="atLeast"/>
    </w:pPr>
    <w:rPr>
      <w:color w:val="auto"/>
      <w:lang w:val="en-IN" w:eastAsia="en-IN"/>
    </w:rPr>
  </w:style>
  <w:style w:type="paragraph" w:customStyle="1" w:styleId="CM69">
    <w:name w:val="CM69"/>
    <w:basedOn w:val="Default"/>
    <w:next w:val="Default"/>
    <w:uiPriority w:val="99"/>
    <w:rsid w:val="000A147B"/>
    <w:pPr>
      <w:spacing w:after="85"/>
    </w:pPr>
    <w:rPr>
      <w:color w:val="auto"/>
      <w:lang w:val="en-IN" w:eastAsia="en-IN"/>
    </w:rPr>
  </w:style>
  <w:style w:type="paragraph" w:customStyle="1" w:styleId="CM11">
    <w:name w:val="CM11"/>
    <w:basedOn w:val="Default"/>
    <w:next w:val="Default"/>
    <w:uiPriority w:val="99"/>
    <w:rsid w:val="000A147B"/>
    <w:pPr>
      <w:spacing w:line="266" w:lineRule="atLeast"/>
    </w:pPr>
    <w:rPr>
      <w:color w:val="auto"/>
      <w:lang w:val="en-IN" w:eastAsia="en-IN"/>
    </w:rPr>
  </w:style>
  <w:style w:type="paragraph" w:customStyle="1" w:styleId="CM12">
    <w:name w:val="CM12"/>
    <w:basedOn w:val="Default"/>
    <w:next w:val="Default"/>
    <w:uiPriority w:val="99"/>
    <w:rsid w:val="000A147B"/>
    <w:pPr>
      <w:spacing w:line="240" w:lineRule="atLeast"/>
    </w:pPr>
    <w:rPr>
      <w:color w:val="auto"/>
      <w:lang w:val="en-IN" w:eastAsia="en-IN"/>
    </w:rPr>
  </w:style>
  <w:style w:type="paragraph" w:customStyle="1" w:styleId="CM13">
    <w:name w:val="CM13"/>
    <w:basedOn w:val="Default"/>
    <w:next w:val="Default"/>
    <w:uiPriority w:val="99"/>
    <w:rsid w:val="000A147B"/>
    <w:pPr>
      <w:spacing w:line="340" w:lineRule="atLeast"/>
    </w:pPr>
    <w:rPr>
      <w:color w:val="auto"/>
      <w:lang w:val="en-IN" w:eastAsia="en-IN"/>
    </w:rPr>
  </w:style>
  <w:style w:type="paragraph" w:customStyle="1" w:styleId="CM63">
    <w:name w:val="CM63"/>
    <w:basedOn w:val="Default"/>
    <w:next w:val="Default"/>
    <w:uiPriority w:val="99"/>
    <w:rsid w:val="000A147B"/>
    <w:pPr>
      <w:spacing w:after="102"/>
    </w:pPr>
    <w:rPr>
      <w:color w:val="auto"/>
      <w:lang w:val="en-IN" w:eastAsia="en-IN"/>
    </w:rPr>
  </w:style>
  <w:style w:type="paragraph" w:customStyle="1" w:styleId="CM14">
    <w:name w:val="CM14"/>
    <w:basedOn w:val="Default"/>
    <w:next w:val="Default"/>
    <w:uiPriority w:val="99"/>
    <w:rsid w:val="000A147B"/>
    <w:pPr>
      <w:spacing w:line="340" w:lineRule="atLeast"/>
    </w:pPr>
    <w:rPr>
      <w:color w:val="auto"/>
      <w:lang w:val="en-IN" w:eastAsia="en-IN"/>
    </w:rPr>
  </w:style>
  <w:style w:type="paragraph" w:customStyle="1" w:styleId="CM15">
    <w:name w:val="CM15"/>
    <w:basedOn w:val="Default"/>
    <w:next w:val="Default"/>
    <w:uiPriority w:val="99"/>
    <w:rsid w:val="000A147B"/>
    <w:pPr>
      <w:spacing w:line="371" w:lineRule="atLeast"/>
    </w:pPr>
    <w:rPr>
      <w:color w:val="auto"/>
      <w:lang w:val="en-IN" w:eastAsia="en-IN"/>
    </w:rPr>
  </w:style>
  <w:style w:type="paragraph" w:customStyle="1" w:styleId="CM16">
    <w:name w:val="CM16"/>
    <w:basedOn w:val="Default"/>
    <w:next w:val="Default"/>
    <w:uiPriority w:val="99"/>
    <w:rsid w:val="000A147B"/>
    <w:pPr>
      <w:spacing w:line="266" w:lineRule="atLeast"/>
    </w:pPr>
    <w:rPr>
      <w:color w:val="auto"/>
      <w:lang w:val="en-IN" w:eastAsia="en-IN"/>
    </w:rPr>
  </w:style>
  <w:style w:type="paragraph" w:customStyle="1" w:styleId="CM17">
    <w:name w:val="CM17"/>
    <w:basedOn w:val="Default"/>
    <w:next w:val="Default"/>
    <w:uiPriority w:val="99"/>
    <w:rsid w:val="000A147B"/>
    <w:pPr>
      <w:spacing w:line="266" w:lineRule="atLeast"/>
    </w:pPr>
    <w:rPr>
      <w:color w:val="auto"/>
      <w:lang w:val="en-IN" w:eastAsia="en-IN"/>
    </w:rPr>
  </w:style>
  <w:style w:type="paragraph" w:customStyle="1" w:styleId="CM18">
    <w:name w:val="CM18"/>
    <w:basedOn w:val="Default"/>
    <w:next w:val="Default"/>
    <w:uiPriority w:val="99"/>
    <w:rsid w:val="000A147B"/>
    <w:pPr>
      <w:spacing w:line="266" w:lineRule="atLeast"/>
    </w:pPr>
    <w:rPr>
      <w:color w:val="auto"/>
      <w:lang w:val="en-IN" w:eastAsia="en-IN"/>
    </w:rPr>
  </w:style>
  <w:style w:type="paragraph" w:customStyle="1" w:styleId="CM20">
    <w:name w:val="CM20"/>
    <w:basedOn w:val="Default"/>
    <w:next w:val="Default"/>
    <w:uiPriority w:val="99"/>
    <w:rsid w:val="000A147B"/>
    <w:pPr>
      <w:spacing w:line="266" w:lineRule="atLeast"/>
    </w:pPr>
    <w:rPr>
      <w:color w:val="auto"/>
      <w:lang w:val="en-IN" w:eastAsia="en-IN"/>
    </w:rPr>
  </w:style>
  <w:style w:type="paragraph" w:customStyle="1" w:styleId="CM21">
    <w:name w:val="CM21"/>
    <w:basedOn w:val="Default"/>
    <w:next w:val="Default"/>
    <w:uiPriority w:val="99"/>
    <w:rsid w:val="000A147B"/>
    <w:pPr>
      <w:spacing w:line="266" w:lineRule="atLeast"/>
    </w:pPr>
    <w:rPr>
      <w:color w:val="auto"/>
      <w:lang w:val="en-IN" w:eastAsia="en-IN"/>
    </w:rPr>
  </w:style>
  <w:style w:type="paragraph" w:customStyle="1" w:styleId="CM22">
    <w:name w:val="CM22"/>
    <w:basedOn w:val="Default"/>
    <w:next w:val="Default"/>
    <w:uiPriority w:val="99"/>
    <w:rsid w:val="000A147B"/>
    <w:pPr>
      <w:spacing w:line="266" w:lineRule="atLeast"/>
    </w:pPr>
    <w:rPr>
      <w:color w:val="auto"/>
      <w:lang w:val="en-IN" w:eastAsia="en-IN"/>
    </w:rPr>
  </w:style>
  <w:style w:type="paragraph" w:customStyle="1" w:styleId="CM23">
    <w:name w:val="CM23"/>
    <w:basedOn w:val="Default"/>
    <w:next w:val="Default"/>
    <w:uiPriority w:val="99"/>
    <w:rsid w:val="000A147B"/>
    <w:pPr>
      <w:spacing w:line="266" w:lineRule="atLeast"/>
    </w:pPr>
    <w:rPr>
      <w:color w:val="auto"/>
      <w:lang w:val="en-IN" w:eastAsia="en-IN"/>
    </w:rPr>
  </w:style>
  <w:style w:type="paragraph" w:customStyle="1" w:styleId="CM24">
    <w:name w:val="CM24"/>
    <w:basedOn w:val="Default"/>
    <w:next w:val="Default"/>
    <w:uiPriority w:val="99"/>
    <w:rsid w:val="000A147B"/>
    <w:pPr>
      <w:spacing w:line="266" w:lineRule="atLeast"/>
    </w:pPr>
    <w:rPr>
      <w:color w:val="auto"/>
      <w:lang w:val="en-IN" w:eastAsia="en-IN"/>
    </w:rPr>
  </w:style>
  <w:style w:type="paragraph" w:customStyle="1" w:styleId="CM25">
    <w:name w:val="CM25"/>
    <w:basedOn w:val="Default"/>
    <w:next w:val="Default"/>
    <w:uiPriority w:val="99"/>
    <w:rsid w:val="000A147B"/>
    <w:pPr>
      <w:spacing w:line="266" w:lineRule="atLeast"/>
    </w:pPr>
    <w:rPr>
      <w:color w:val="auto"/>
      <w:lang w:val="en-IN" w:eastAsia="en-IN"/>
    </w:rPr>
  </w:style>
  <w:style w:type="paragraph" w:customStyle="1" w:styleId="CM26">
    <w:name w:val="CM26"/>
    <w:basedOn w:val="Default"/>
    <w:next w:val="Default"/>
    <w:uiPriority w:val="99"/>
    <w:rsid w:val="000A147B"/>
    <w:pPr>
      <w:spacing w:line="266" w:lineRule="atLeast"/>
    </w:pPr>
    <w:rPr>
      <w:color w:val="auto"/>
      <w:lang w:val="en-IN" w:eastAsia="en-IN"/>
    </w:rPr>
  </w:style>
  <w:style w:type="paragraph" w:customStyle="1" w:styleId="CM27">
    <w:name w:val="CM27"/>
    <w:basedOn w:val="Default"/>
    <w:next w:val="Default"/>
    <w:uiPriority w:val="99"/>
    <w:rsid w:val="000A147B"/>
    <w:pPr>
      <w:spacing w:line="528" w:lineRule="atLeast"/>
    </w:pPr>
    <w:rPr>
      <w:color w:val="auto"/>
      <w:lang w:val="en-IN" w:eastAsia="en-IN"/>
    </w:rPr>
  </w:style>
  <w:style w:type="paragraph" w:customStyle="1" w:styleId="CM65">
    <w:name w:val="CM65"/>
    <w:basedOn w:val="Default"/>
    <w:next w:val="Default"/>
    <w:uiPriority w:val="99"/>
    <w:rsid w:val="000A147B"/>
    <w:pPr>
      <w:spacing w:after="175"/>
    </w:pPr>
    <w:rPr>
      <w:color w:val="auto"/>
      <w:lang w:val="en-IN" w:eastAsia="en-IN"/>
    </w:rPr>
  </w:style>
  <w:style w:type="paragraph" w:customStyle="1" w:styleId="CM28">
    <w:name w:val="CM28"/>
    <w:basedOn w:val="Default"/>
    <w:next w:val="Default"/>
    <w:uiPriority w:val="99"/>
    <w:rsid w:val="000A147B"/>
    <w:pPr>
      <w:spacing w:line="440" w:lineRule="atLeast"/>
    </w:pPr>
    <w:rPr>
      <w:color w:val="auto"/>
      <w:lang w:val="en-IN" w:eastAsia="en-IN"/>
    </w:rPr>
  </w:style>
  <w:style w:type="paragraph" w:customStyle="1" w:styleId="CM29">
    <w:name w:val="CM29"/>
    <w:basedOn w:val="Default"/>
    <w:next w:val="Default"/>
    <w:uiPriority w:val="99"/>
    <w:rsid w:val="000A147B"/>
    <w:pPr>
      <w:spacing w:line="266" w:lineRule="atLeast"/>
    </w:pPr>
    <w:rPr>
      <w:color w:val="auto"/>
      <w:lang w:val="en-IN" w:eastAsia="en-IN"/>
    </w:rPr>
  </w:style>
  <w:style w:type="paragraph" w:customStyle="1" w:styleId="CM66">
    <w:name w:val="CM66"/>
    <w:basedOn w:val="Default"/>
    <w:next w:val="Default"/>
    <w:uiPriority w:val="99"/>
    <w:rsid w:val="000A147B"/>
    <w:pPr>
      <w:spacing w:after="3770"/>
    </w:pPr>
    <w:rPr>
      <w:color w:val="auto"/>
      <w:lang w:val="en-IN" w:eastAsia="en-IN"/>
    </w:rPr>
  </w:style>
  <w:style w:type="paragraph" w:customStyle="1" w:styleId="CM31">
    <w:name w:val="CM31"/>
    <w:basedOn w:val="Default"/>
    <w:next w:val="Default"/>
    <w:uiPriority w:val="99"/>
    <w:rsid w:val="000A147B"/>
    <w:pPr>
      <w:spacing w:line="266" w:lineRule="atLeast"/>
    </w:pPr>
    <w:rPr>
      <w:color w:val="auto"/>
      <w:lang w:val="en-IN" w:eastAsia="en-IN"/>
    </w:rPr>
  </w:style>
  <w:style w:type="paragraph" w:customStyle="1" w:styleId="CM32">
    <w:name w:val="CM32"/>
    <w:basedOn w:val="Default"/>
    <w:next w:val="Default"/>
    <w:uiPriority w:val="99"/>
    <w:rsid w:val="000A147B"/>
    <w:pPr>
      <w:spacing w:line="266" w:lineRule="atLeast"/>
    </w:pPr>
    <w:rPr>
      <w:color w:val="auto"/>
      <w:lang w:val="en-IN" w:eastAsia="en-IN"/>
    </w:rPr>
  </w:style>
  <w:style w:type="paragraph" w:customStyle="1" w:styleId="CM33">
    <w:name w:val="CM33"/>
    <w:basedOn w:val="Default"/>
    <w:next w:val="Default"/>
    <w:uiPriority w:val="99"/>
    <w:rsid w:val="000A147B"/>
    <w:pPr>
      <w:spacing w:line="266" w:lineRule="atLeast"/>
    </w:pPr>
    <w:rPr>
      <w:color w:val="auto"/>
      <w:lang w:val="en-IN" w:eastAsia="en-IN"/>
    </w:rPr>
  </w:style>
  <w:style w:type="paragraph" w:customStyle="1" w:styleId="CM34">
    <w:name w:val="CM34"/>
    <w:basedOn w:val="Default"/>
    <w:next w:val="Default"/>
    <w:uiPriority w:val="99"/>
    <w:rsid w:val="000A147B"/>
    <w:pPr>
      <w:spacing w:line="266" w:lineRule="atLeast"/>
    </w:pPr>
    <w:rPr>
      <w:color w:val="auto"/>
      <w:lang w:val="en-IN" w:eastAsia="en-IN"/>
    </w:rPr>
  </w:style>
  <w:style w:type="paragraph" w:customStyle="1" w:styleId="CM68">
    <w:name w:val="CM68"/>
    <w:basedOn w:val="Default"/>
    <w:next w:val="Default"/>
    <w:uiPriority w:val="99"/>
    <w:rsid w:val="000A147B"/>
    <w:pPr>
      <w:spacing w:after="1055"/>
    </w:pPr>
    <w:rPr>
      <w:color w:val="auto"/>
      <w:lang w:val="en-IN" w:eastAsia="en-IN"/>
    </w:rPr>
  </w:style>
  <w:style w:type="paragraph" w:customStyle="1" w:styleId="CM36">
    <w:name w:val="CM36"/>
    <w:basedOn w:val="Default"/>
    <w:next w:val="Default"/>
    <w:uiPriority w:val="99"/>
    <w:rsid w:val="000A147B"/>
    <w:pPr>
      <w:spacing w:line="440" w:lineRule="atLeast"/>
    </w:pPr>
    <w:rPr>
      <w:color w:val="auto"/>
      <w:lang w:val="en-IN" w:eastAsia="en-IN"/>
    </w:rPr>
  </w:style>
  <w:style w:type="paragraph" w:customStyle="1" w:styleId="CM38">
    <w:name w:val="CM38"/>
    <w:basedOn w:val="Default"/>
    <w:next w:val="Default"/>
    <w:uiPriority w:val="99"/>
    <w:rsid w:val="000A147B"/>
    <w:pPr>
      <w:spacing w:line="528" w:lineRule="atLeast"/>
    </w:pPr>
    <w:rPr>
      <w:color w:val="auto"/>
      <w:lang w:val="en-IN" w:eastAsia="en-IN"/>
    </w:rPr>
  </w:style>
  <w:style w:type="paragraph" w:customStyle="1" w:styleId="CM39">
    <w:name w:val="CM39"/>
    <w:basedOn w:val="Default"/>
    <w:next w:val="Default"/>
    <w:uiPriority w:val="99"/>
    <w:rsid w:val="000A147B"/>
    <w:rPr>
      <w:color w:val="auto"/>
      <w:lang w:val="en-IN" w:eastAsia="en-IN"/>
    </w:rPr>
  </w:style>
  <w:style w:type="paragraph" w:customStyle="1" w:styleId="CM41">
    <w:name w:val="CM41"/>
    <w:basedOn w:val="Default"/>
    <w:next w:val="Default"/>
    <w:uiPriority w:val="99"/>
    <w:rsid w:val="000A147B"/>
    <w:rPr>
      <w:color w:val="auto"/>
      <w:lang w:val="en-IN" w:eastAsia="en-IN"/>
    </w:rPr>
  </w:style>
  <w:style w:type="paragraph" w:customStyle="1" w:styleId="CM42">
    <w:name w:val="CM42"/>
    <w:basedOn w:val="Default"/>
    <w:next w:val="Default"/>
    <w:uiPriority w:val="99"/>
    <w:rsid w:val="000A147B"/>
    <w:rPr>
      <w:color w:val="auto"/>
      <w:lang w:val="en-IN" w:eastAsia="en-IN"/>
    </w:rPr>
  </w:style>
  <w:style w:type="paragraph" w:customStyle="1" w:styleId="CM43">
    <w:name w:val="CM43"/>
    <w:basedOn w:val="Default"/>
    <w:next w:val="Default"/>
    <w:uiPriority w:val="99"/>
    <w:rsid w:val="000A147B"/>
    <w:rPr>
      <w:color w:val="auto"/>
      <w:lang w:val="en-IN" w:eastAsia="en-IN"/>
    </w:rPr>
  </w:style>
  <w:style w:type="paragraph" w:customStyle="1" w:styleId="CM44">
    <w:name w:val="CM44"/>
    <w:basedOn w:val="Default"/>
    <w:next w:val="Default"/>
    <w:uiPriority w:val="99"/>
    <w:rsid w:val="000A147B"/>
    <w:rPr>
      <w:color w:val="auto"/>
      <w:lang w:val="en-IN" w:eastAsia="en-IN"/>
    </w:rPr>
  </w:style>
  <w:style w:type="paragraph" w:customStyle="1" w:styleId="CM46">
    <w:name w:val="CM46"/>
    <w:basedOn w:val="Default"/>
    <w:next w:val="Default"/>
    <w:uiPriority w:val="99"/>
    <w:rsid w:val="000A147B"/>
    <w:pPr>
      <w:spacing w:line="266" w:lineRule="atLeast"/>
    </w:pPr>
    <w:rPr>
      <w:color w:val="auto"/>
      <w:lang w:val="en-IN" w:eastAsia="en-IN"/>
    </w:rPr>
  </w:style>
  <w:style w:type="paragraph" w:customStyle="1" w:styleId="CM47">
    <w:name w:val="CM47"/>
    <w:basedOn w:val="Default"/>
    <w:next w:val="Default"/>
    <w:uiPriority w:val="99"/>
    <w:rsid w:val="000A147B"/>
    <w:pPr>
      <w:spacing w:line="266" w:lineRule="atLeast"/>
    </w:pPr>
    <w:rPr>
      <w:color w:val="auto"/>
      <w:lang w:val="en-IN" w:eastAsia="en-IN"/>
    </w:rPr>
  </w:style>
  <w:style w:type="paragraph" w:customStyle="1" w:styleId="CM50">
    <w:name w:val="CM50"/>
    <w:basedOn w:val="Default"/>
    <w:next w:val="Default"/>
    <w:uiPriority w:val="99"/>
    <w:rsid w:val="000A147B"/>
    <w:pPr>
      <w:spacing w:line="266" w:lineRule="atLeast"/>
    </w:pPr>
    <w:rPr>
      <w:color w:val="auto"/>
      <w:lang w:val="en-IN" w:eastAsia="en-IN"/>
    </w:rPr>
  </w:style>
  <w:style w:type="paragraph" w:customStyle="1" w:styleId="CM52">
    <w:name w:val="CM52"/>
    <w:basedOn w:val="Default"/>
    <w:next w:val="Default"/>
    <w:uiPriority w:val="99"/>
    <w:rsid w:val="000A147B"/>
    <w:pPr>
      <w:spacing w:line="266" w:lineRule="atLeast"/>
    </w:pPr>
    <w:rPr>
      <w:color w:val="auto"/>
      <w:lang w:val="en-IN" w:eastAsia="en-IN"/>
    </w:rPr>
  </w:style>
  <w:style w:type="paragraph" w:customStyle="1" w:styleId="CM53">
    <w:name w:val="CM53"/>
    <w:basedOn w:val="Default"/>
    <w:next w:val="Default"/>
    <w:uiPriority w:val="99"/>
    <w:rsid w:val="000A147B"/>
    <w:pPr>
      <w:spacing w:line="528" w:lineRule="atLeast"/>
    </w:pPr>
    <w:rPr>
      <w:color w:val="auto"/>
      <w:lang w:val="en-IN" w:eastAsia="en-IN"/>
    </w:rPr>
  </w:style>
  <w:style w:type="paragraph" w:customStyle="1" w:styleId="CM55">
    <w:name w:val="CM55"/>
    <w:basedOn w:val="Default"/>
    <w:next w:val="Default"/>
    <w:uiPriority w:val="99"/>
    <w:rsid w:val="000A147B"/>
    <w:pPr>
      <w:spacing w:line="440" w:lineRule="atLeast"/>
    </w:pPr>
    <w:rPr>
      <w:color w:val="auto"/>
      <w:lang w:val="en-IN" w:eastAsia="en-IN"/>
    </w:rPr>
  </w:style>
  <w:style w:type="paragraph" w:customStyle="1" w:styleId="CM90">
    <w:name w:val="CM90"/>
    <w:basedOn w:val="Default"/>
    <w:next w:val="Default"/>
    <w:uiPriority w:val="99"/>
    <w:rsid w:val="000A147B"/>
    <w:pPr>
      <w:spacing w:after="268"/>
    </w:pPr>
    <w:rPr>
      <w:rFonts w:eastAsia="SimSun"/>
      <w:color w:val="auto"/>
      <w:lang w:eastAsia="zh-CN"/>
    </w:rPr>
  </w:style>
  <w:style w:type="paragraph" w:customStyle="1" w:styleId="CM94">
    <w:name w:val="CM94"/>
    <w:basedOn w:val="Default"/>
    <w:next w:val="Default"/>
    <w:uiPriority w:val="99"/>
    <w:rsid w:val="000A147B"/>
    <w:pPr>
      <w:spacing w:after="528"/>
    </w:pPr>
    <w:rPr>
      <w:rFonts w:eastAsia="SimSun"/>
      <w:color w:val="auto"/>
      <w:lang w:eastAsia="zh-CN"/>
    </w:rPr>
  </w:style>
  <w:style w:type="paragraph" w:customStyle="1" w:styleId="CM99">
    <w:name w:val="CM99"/>
    <w:basedOn w:val="Default"/>
    <w:next w:val="Default"/>
    <w:uiPriority w:val="99"/>
    <w:rsid w:val="000A147B"/>
    <w:pPr>
      <w:spacing w:after="663"/>
    </w:pPr>
    <w:rPr>
      <w:rFonts w:eastAsia="SimSun"/>
      <w:color w:val="auto"/>
      <w:lang w:eastAsia="zh-CN"/>
    </w:rPr>
  </w:style>
  <w:style w:type="paragraph" w:customStyle="1" w:styleId="CM71">
    <w:name w:val="CM71"/>
    <w:basedOn w:val="Default"/>
    <w:next w:val="Default"/>
    <w:uiPriority w:val="99"/>
    <w:rsid w:val="000A147B"/>
    <w:pPr>
      <w:spacing w:after="533"/>
    </w:pPr>
    <w:rPr>
      <w:rFonts w:ascii="JMMAH A+ T T 918 O I 00" w:hAnsi="JMMAH A+ T T 918 O I 00" w:cs="JMMAH A+ T T 918 O I 00"/>
      <w:color w:val="auto"/>
      <w:lang w:val="en-IN" w:eastAsia="en-IN"/>
    </w:rPr>
  </w:style>
  <w:style w:type="paragraph" w:styleId="ListParagraph">
    <w:name w:val="List Paragraph"/>
    <w:basedOn w:val="Normal"/>
    <w:uiPriority w:val="1"/>
    <w:qFormat/>
    <w:rsid w:val="0024329F"/>
    <w:pPr>
      <w:spacing w:after="200" w:line="276" w:lineRule="auto"/>
      <w:ind w:left="720"/>
    </w:pPr>
    <w:rPr>
      <w:rFonts w:ascii="Calibri" w:hAnsi="Calibri" w:cs="Calibri"/>
      <w:sz w:val="22"/>
      <w:szCs w:val="22"/>
      <w:lang w:val="en-US"/>
    </w:rPr>
  </w:style>
  <w:style w:type="paragraph" w:styleId="NoSpacing">
    <w:name w:val="No Spacing"/>
    <w:uiPriority w:val="99"/>
    <w:qFormat/>
    <w:rsid w:val="00810885"/>
    <w:rPr>
      <w:rFonts w:ascii="Arial" w:hAnsi="Arial" w:cs="Arial"/>
      <w:sz w:val="24"/>
      <w:szCs w:val="24"/>
      <w:lang w:val="en-US" w:eastAsia="en-US" w:bidi="ar-SA"/>
    </w:rPr>
  </w:style>
  <w:style w:type="paragraph" w:customStyle="1" w:styleId="col-4">
    <w:name w:val="col-4"/>
    <w:basedOn w:val="col-2"/>
    <w:next w:val="col-2"/>
    <w:uiPriority w:val="99"/>
    <w:rsid w:val="00810885"/>
    <w:pPr>
      <w:tabs>
        <w:tab w:val="clear" w:pos="3600"/>
        <w:tab w:val="left" w:pos="1800"/>
      </w:tabs>
      <w:ind w:left="1800" w:hanging="1800"/>
    </w:pPr>
    <w:rPr>
      <w:rFonts w:ascii="Helvetica" w:hAnsi="Helvetica" w:cs="Helvetica"/>
    </w:rPr>
  </w:style>
  <w:style w:type="paragraph" w:customStyle="1" w:styleId="Char1">
    <w:name w:val="Char1"/>
    <w:basedOn w:val="Normal"/>
    <w:uiPriority w:val="99"/>
    <w:rsid w:val="00810885"/>
    <w:pPr>
      <w:spacing w:after="160" w:line="240" w:lineRule="exact"/>
    </w:pPr>
    <w:rPr>
      <w:rFonts w:ascii="Verdana" w:hAnsi="Verdana" w:cs="Verdana"/>
      <w:sz w:val="20"/>
      <w:szCs w:val="20"/>
      <w:lang w:val="en-US"/>
    </w:rPr>
  </w:style>
  <w:style w:type="paragraph" w:styleId="z-TopofForm">
    <w:name w:val="HTML Top of Form"/>
    <w:basedOn w:val="Normal"/>
    <w:next w:val="Normal"/>
    <w:link w:val="z-TopofFormChar"/>
    <w:hidden/>
    <w:uiPriority w:val="99"/>
    <w:rsid w:val="00000EC7"/>
    <w:pPr>
      <w:pBdr>
        <w:bottom w:val="single" w:sz="6" w:space="1" w:color="auto"/>
      </w:pBdr>
      <w:jc w:val="center"/>
    </w:pPr>
    <w:rPr>
      <w:rFonts w:ascii="Arial" w:hAnsi="Arial" w:cs="Mangal"/>
      <w:vanish/>
      <w:sz w:val="16"/>
      <w:szCs w:val="16"/>
      <w:lang w:bidi="hi-IN"/>
    </w:rPr>
  </w:style>
  <w:style w:type="character" w:customStyle="1" w:styleId="z-TopofFormChar">
    <w:name w:val="z-Top of Form Char"/>
    <w:link w:val="z-TopofForm"/>
    <w:uiPriority w:val="99"/>
    <w:semiHidden/>
    <w:locked/>
    <w:rsid w:val="007C0DC7"/>
    <w:rPr>
      <w:rFonts w:ascii="Arial" w:hAnsi="Arial" w:cs="Times New Roman"/>
      <w:vanish/>
      <w:sz w:val="16"/>
      <w:lang w:val="en-GB"/>
    </w:rPr>
  </w:style>
  <w:style w:type="paragraph" w:styleId="z-BottomofForm">
    <w:name w:val="HTML Bottom of Form"/>
    <w:basedOn w:val="Normal"/>
    <w:next w:val="Normal"/>
    <w:link w:val="z-BottomofFormChar"/>
    <w:hidden/>
    <w:uiPriority w:val="99"/>
    <w:rsid w:val="00000EC7"/>
    <w:pPr>
      <w:pBdr>
        <w:top w:val="single" w:sz="6" w:space="1" w:color="auto"/>
      </w:pBdr>
      <w:jc w:val="center"/>
    </w:pPr>
    <w:rPr>
      <w:rFonts w:ascii="Arial" w:hAnsi="Arial" w:cs="Mangal"/>
      <w:vanish/>
      <w:sz w:val="16"/>
      <w:szCs w:val="16"/>
      <w:lang w:bidi="hi-IN"/>
    </w:rPr>
  </w:style>
  <w:style w:type="character" w:customStyle="1" w:styleId="z-BottomofFormChar">
    <w:name w:val="z-Bottom of Form Char"/>
    <w:link w:val="z-BottomofForm"/>
    <w:uiPriority w:val="99"/>
    <w:semiHidden/>
    <w:locked/>
    <w:rsid w:val="007C0DC7"/>
    <w:rPr>
      <w:rFonts w:ascii="Arial" w:hAnsi="Arial" w:cs="Times New Roman"/>
      <w:vanish/>
      <w:sz w:val="16"/>
      <w:lang w:val="en-GB"/>
    </w:rPr>
  </w:style>
  <w:style w:type="paragraph" w:customStyle="1" w:styleId="NormPara">
    <w:name w:val="NormPara"/>
    <w:basedOn w:val="Normal"/>
    <w:autoRedefine/>
    <w:uiPriority w:val="99"/>
    <w:rsid w:val="00000EC7"/>
    <w:pPr>
      <w:tabs>
        <w:tab w:val="left" w:pos="2160"/>
        <w:tab w:val="left" w:pos="5040"/>
        <w:tab w:val="left" w:pos="5400"/>
        <w:tab w:val="left" w:pos="5760"/>
      </w:tabs>
      <w:spacing w:before="120" w:after="120"/>
      <w:ind w:left="1440"/>
      <w:jc w:val="both"/>
    </w:pPr>
    <w:rPr>
      <w:rFonts w:ascii="Arial" w:hAnsi="Arial" w:cs="Arial"/>
      <w:lang w:val="en-US"/>
    </w:rPr>
  </w:style>
  <w:style w:type="paragraph" w:styleId="Title">
    <w:name w:val="Title"/>
    <w:aliases w:val="TOC"/>
    <w:basedOn w:val="Normal"/>
    <w:link w:val="TitleChar"/>
    <w:qFormat/>
    <w:rsid w:val="00000EC7"/>
    <w:pPr>
      <w:widowControl w:val="0"/>
      <w:tabs>
        <w:tab w:val="left" w:pos="1800"/>
      </w:tabs>
      <w:spacing w:after="288" w:line="360" w:lineRule="atLeast"/>
      <w:ind w:left="1800" w:hanging="1800"/>
      <w:jc w:val="center"/>
    </w:pPr>
    <w:rPr>
      <w:rFonts w:ascii="Cambria" w:hAnsi="Cambria" w:cs="Mangal"/>
      <w:b/>
      <w:bCs/>
      <w:kern w:val="28"/>
      <w:sz w:val="32"/>
      <w:szCs w:val="32"/>
      <w:lang w:bidi="hi-IN"/>
    </w:rPr>
  </w:style>
  <w:style w:type="character" w:customStyle="1" w:styleId="TitleChar">
    <w:name w:val="Title Char"/>
    <w:aliases w:val="TOC Char"/>
    <w:link w:val="Title"/>
    <w:locked/>
    <w:rsid w:val="007C0DC7"/>
    <w:rPr>
      <w:rFonts w:ascii="Cambria" w:hAnsi="Cambria" w:cs="Times New Roman"/>
      <w:b/>
      <w:kern w:val="28"/>
      <w:sz w:val="32"/>
      <w:lang w:val="en-GB"/>
    </w:rPr>
  </w:style>
  <w:style w:type="paragraph" w:customStyle="1" w:styleId="Hdg1">
    <w:name w:val="Hdg1"/>
    <w:basedOn w:val="Normal"/>
    <w:uiPriority w:val="99"/>
    <w:rsid w:val="00000EC7"/>
    <w:pPr>
      <w:keepNext/>
      <w:numPr>
        <w:numId w:val="12"/>
      </w:numPr>
      <w:spacing w:after="240"/>
      <w:jc w:val="both"/>
    </w:pPr>
    <w:rPr>
      <w:rFonts w:ascii="Arial" w:hAnsi="Arial" w:cs="Arial"/>
      <w:caps/>
      <w:sz w:val="28"/>
      <w:szCs w:val="28"/>
      <w:lang w:val="en-US"/>
    </w:rPr>
  </w:style>
  <w:style w:type="paragraph" w:customStyle="1" w:styleId="Hdg2">
    <w:name w:val="Hdg2"/>
    <w:basedOn w:val="Normal"/>
    <w:uiPriority w:val="99"/>
    <w:rsid w:val="00000EC7"/>
    <w:pPr>
      <w:keepNext/>
      <w:numPr>
        <w:ilvl w:val="1"/>
        <w:numId w:val="12"/>
      </w:numPr>
      <w:spacing w:before="180" w:after="180"/>
      <w:jc w:val="both"/>
    </w:pPr>
    <w:rPr>
      <w:rFonts w:ascii="Arial" w:hAnsi="Arial" w:cs="Arial"/>
      <w:sz w:val="22"/>
      <w:szCs w:val="22"/>
      <w:lang w:val="en-US"/>
    </w:rPr>
  </w:style>
  <w:style w:type="paragraph" w:customStyle="1" w:styleId="Hdg3">
    <w:name w:val="Hdg3"/>
    <w:basedOn w:val="Normal"/>
    <w:uiPriority w:val="99"/>
    <w:rsid w:val="00000EC7"/>
    <w:pPr>
      <w:keepNext/>
      <w:numPr>
        <w:ilvl w:val="2"/>
        <w:numId w:val="12"/>
      </w:numPr>
      <w:spacing w:before="180" w:after="120"/>
      <w:jc w:val="both"/>
    </w:pPr>
    <w:rPr>
      <w:rFonts w:ascii="Arial" w:hAnsi="Arial" w:cs="Arial"/>
      <w:sz w:val="22"/>
      <w:szCs w:val="22"/>
      <w:lang w:val="en-US"/>
    </w:rPr>
  </w:style>
  <w:style w:type="paragraph" w:customStyle="1" w:styleId="Hdg4">
    <w:name w:val="Hdg4"/>
    <w:basedOn w:val="Heading4"/>
    <w:uiPriority w:val="99"/>
    <w:rsid w:val="00000EC7"/>
    <w:pPr>
      <w:widowControl/>
      <w:numPr>
        <w:ilvl w:val="3"/>
        <w:numId w:val="12"/>
      </w:numPr>
      <w:spacing w:before="120" w:after="120"/>
      <w:jc w:val="both"/>
    </w:pPr>
    <w:rPr>
      <w:b w:val="0"/>
      <w:bCs w:val="0"/>
      <w:sz w:val="22"/>
      <w:szCs w:val="22"/>
    </w:rPr>
  </w:style>
  <w:style w:type="paragraph" w:customStyle="1" w:styleId="Hdg5">
    <w:name w:val="Hdg5"/>
    <w:basedOn w:val="Heading5"/>
    <w:uiPriority w:val="99"/>
    <w:rsid w:val="00000EC7"/>
    <w:pPr>
      <w:widowControl/>
      <w:numPr>
        <w:ilvl w:val="4"/>
        <w:numId w:val="12"/>
      </w:numPr>
      <w:spacing w:before="120" w:after="120"/>
      <w:jc w:val="both"/>
    </w:pPr>
    <w:rPr>
      <w:b w:val="0"/>
      <w:bCs w:val="0"/>
      <w:sz w:val="22"/>
      <w:szCs w:val="22"/>
    </w:rPr>
  </w:style>
  <w:style w:type="paragraph" w:customStyle="1" w:styleId="Hdg6">
    <w:name w:val="Hdg6"/>
    <w:basedOn w:val="Normal"/>
    <w:uiPriority w:val="99"/>
    <w:rsid w:val="00000EC7"/>
    <w:pPr>
      <w:keepNext/>
      <w:numPr>
        <w:ilvl w:val="5"/>
        <w:numId w:val="12"/>
      </w:numPr>
      <w:jc w:val="both"/>
    </w:pPr>
    <w:rPr>
      <w:rFonts w:ascii="Arial" w:hAnsi="Arial" w:cs="Arial"/>
      <w:sz w:val="22"/>
      <w:szCs w:val="22"/>
      <w:lang w:val="en-US"/>
    </w:rPr>
  </w:style>
  <w:style w:type="paragraph" w:customStyle="1" w:styleId="BodyText1">
    <w:name w:val="Body Text1"/>
    <w:uiPriority w:val="99"/>
    <w:rsid w:val="00000EC7"/>
    <w:pPr>
      <w:widowControl w:val="0"/>
      <w:ind w:firstLine="480"/>
    </w:pPr>
    <w:rPr>
      <w:color w:val="000000"/>
      <w:sz w:val="24"/>
      <w:szCs w:val="24"/>
      <w:lang w:val="en-US" w:eastAsia="en-US" w:bidi="ar-SA"/>
    </w:rPr>
  </w:style>
  <w:style w:type="paragraph" w:customStyle="1" w:styleId="tab-1">
    <w:name w:val="tab-1"/>
    <w:basedOn w:val="tab-2"/>
    <w:next w:val="tab-2"/>
    <w:uiPriority w:val="99"/>
    <w:rsid w:val="00000EC7"/>
    <w:pPr>
      <w:tabs>
        <w:tab w:val="clear" w:pos="1091"/>
        <w:tab w:val="clear" w:pos="1440"/>
        <w:tab w:val="left" w:pos="1080"/>
      </w:tabs>
      <w:ind w:left="1080" w:hanging="1080"/>
    </w:pPr>
  </w:style>
  <w:style w:type="paragraph" w:customStyle="1" w:styleId="tab-2">
    <w:name w:val="tab-2"/>
    <w:uiPriority w:val="99"/>
    <w:rsid w:val="00000EC7"/>
    <w:pPr>
      <w:widowControl w:val="0"/>
      <w:tabs>
        <w:tab w:val="left" w:pos="1091"/>
        <w:tab w:val="left" w:pos="1440"/>
      </w:tabs>
      <w:spacing w:line="320" w:lineRule="atLeast"/>
      <w:ind w:left="1440" w:hanging="1440"/>
      <w:jc w:val="both"/>
    </w:pPr>
    <w:rPr>
      <w:rFonts w:ascii="Arial" w:hAnsi="Arial" w:cs="Arial"/>
      <w:sz w:val="24"/>
      <w:szCs w:val="24"/>
      <w:lang w:val="en-US" w:eastAsia="en-US" w:bidi="ar-SA"/>
    </w:rPr>
  </w:style>
  <w:style w:type="paragraph" w:customStyle="1" w:styleId="Ilvl4">
    <w:name w:val="Ilvl4"/>
    <w:basedOn w:val="Normal"/>
    <w:uiPriority w:val="99"/>
    <w:rsid w:val="00000EC7"/>
    <w:pPr>
      <w:tabs>
        <w:tab w:val="left" w:pos="1987"/>
        <w:tab w:val="left" w:pos="2520"/>
        <w:tab w:val="left" w:pos="3067"/>
        <w:tab w:val="left" w:pos="3600"/>
        <w:tab w:val="left" w:pos="4147"/>
        <w:tab w:val="left" w:pos="4680"/>
        <w:tab w:val="left" w:pos="5227"/>
        <w:tab w:val="left" w:pos="5760"/>
        <w:tab w:val="left" w:pos="6307"/>
        <w:tab w:val="left" w:pos="6840"/>
        <w:tab w:val="left" w:pos="7387"/>
        <w:tab w:val="left" w:pos="7920"/>
        <w:tab w:val="left" w:pos="8467"/>
      </w:tabs>
      <w:autoSpaceDE w:val="0"/>
      <w:autoSpaceDN w:val="0"/>
      <w:adjustRightInd w:val="0"/>
      <w:spacing w:before="120" w:after="60"/>
      <w:ind w:left="1440"/>
      <w:jc w:val="both"/>
    </w:pPr>
    <w:rPr>
      <w:rFonts w:ascii="Arial" w:hAnsi="Arial" w:cs="Arial"/>
      <w:sz w:val="22"/>
      <w:szCs w:val="22"/>
      <w:lang w:val="en-US"/>
    </w:rPr>
  </w:style>
  <w:style w:type="paragraph" w:customStyle="1" w:styleId="Ilvl5">
    <w:name w:val="Ilvl5"/>
    <w:basedOn w:val="Ilvl4"/>
    <w:uiPriority w:val="99"/>
    <w:rsid w:val="00000EC7"/>
    <w:pPr>
      <w:tabs>
        <w:tab w:val="clear" w:pos="1987"/>
      </w:tabs>
      <w:ind w:left="2520"/>
    </w:pPr>
  </w:style>
  <w:style w:type="paragraph" w:customStyle="1" w:styleId="SplTbl4">
    <w:name w:val="SplTbl4"/>
    <w:basedOn w:val="Normal"/>
    <w:uiPriority w:val="99"/>
    <w:rsid w:val="00000EC7"/>
    <w:pPr>
      <w:tabs>
        <w:tab w:val="left" w:pos="1440"/>
        <w:tab w:val="left" w:pos="1710"/>
        <w:tab w:val="left" w:pos="3420"/>
        <w:tab w:val="left" w:pos="5400"/>
        <w:tab w:val="left" w:pos="7380"/>
      </w:tabs>
      <w:autoSpaceDE w:val="0"/>
      <w:autoSpaceDN w:val="0"/>
      <w:adjustRightInd w:val="0"/>
    </w:pPr>
    <w:rPr>
      <w:sz w:val="20"/>
      <w:szCs w:val="20"/>
      <w:lang w:val="en-US"/>
    </w:rPr>
  </w:style>
  <w:style w:type="paragraph" w:customStyle="1" w:styleId="SplTbl5">
    <w:name w:val="SplTbl5"/>
    <w:basedOn w:val="Normal"/>
    <w:uiPriority w:val="99"/>
    <w:rsid w:val="00000EC7"/>
    <w:pPr>
      <w:autoSpaceDE w:val="0"/>
      <w:autoSpaceDN w:val="0"/>
      <w:adjustRightInd w:val="0"/>
    </w:pPr>
    <w:rPr>
      <w:sz w:val="20"/>
      <w:szCs w:val="20"/>
      <w:lang w:val="en-US"/>
    </w:rPr>
  </w:style>
  <w:style w:type="paragraph" w:customStyle="1" w:styleId="SplTbl6">
    <w:name w:val="SplTbl6"/>
    <w:basedOn w:val="Normal"/>
    <w:uiPriority w:val="99"/>
    <w:rsid w:val="00000EC7"/>
    <w:pPr>
      <w:autoSpaceDE w:val="0"/>
      <w:autoSpaceDN w:val="0"/>
      <w:adjustRightInd w:val="0"/>
    </w:pPr>
    <w:rPr>
      <w:sz w:val="20"/>
      <w:szCs w:val="20"/>
      <w:lang w:val="en-US"/>
    </w:rPr>
  </w:style>
  <w:style w:type="paragraph" w:customStyle="1" w:styleId="SplTbl7">
    <w:name w:val="SplTbl7"/>
    <w:basedOn w:val="Normal"/>
    <w:uiPriority w:val="99"/>
    <w:rsid w:val="00000EC7"/>
    <w:pPr>
      <w:tabs>
        <w:tab w:val="left" w:pos="1395"/>
        <w:tab w:val="left" w:pos="2115"/>
        <w:tab w:val="left" w:pos="3645"/>
        <w:tab w:val="left" w:pos="5400"/>
        <w:tab w:val="left" w:pos="7380"/>
      </w:tabs>
      <w:autoSpaceDE w:val="0"/>
      <w:autoSpaceDN w:val="0"/>
      <w:adjustRightInd w:val="0"/>
    </w:pPr>
    <w:rPr>
      <w:sz w:val="20"/>
      <w:szCs w:val="20"/>
      <w:lang w:val="en-US"/>
    </w:rPr>
  </w:style>
  <w:style w:type="paragraph" w:customStyle="1" w:styleId="SplTbl3">
    <w:name w:val="SplTbl3"/>
    <w:basedOn w:val="Normal"/>
    <w:uiPriority w:val="99"/>
    <w:rsid w:val="00000EC7"/>
    <w:pPr>
      <w:autoSpaceDE w:val="0"/>
      <w:autoSpaceDN w:val="0"/>
      <w:adjustRightInd w:val="0"/>
    </w:pPr>
    <w:rPr>
      <w:sz w:val="20"/>
      <w:szCs w:val="20"/>
      <w:lang w:val="en-US"/>
    </w:rPr>
  </w:style>
  <w:style w:type="paragraph" w:customStyle="1" w:styleId="SplTbl8">
    <w:name w:val="SplTbl8"/>
    <w:basedOn w:val="Normal"/>
    <w:uiPriority w:val="99"/>
    <w:rsid w:val="00000EC7"/>
    <w:pPr>
      <w:tabs>
        <w:tab w:val="left" w:pos="1440"/>
        <w:tab w:val="left" w:pos="2160"/>
        <w:tab w:val="left" w:pos="2880"/>
        <w:tab w:val="left" w:pos="5760"/>
        <w:tab w:val="left" w:pos="6525"/>
      </w:tabs>
      <w:autoSpaceDE w:val="0"/>
      <w:autoSpaceDN w:val="0"/>
      <w:adjustRightInd w:val="0"/>
    </w:pPr>
    <w:rPr>
      <w:sz w:val="20"/>
      <w:szCs w:val="20"/>
      <w:lang w:val="en-US"/>
    </w:rPr>
  </w:style>
  <w:style w:type="paragraph" w:customStyle="1" w:styleId="SplTbl1">
    <w:name w:val="SplTbl1"/>
    <w:basedOn w:val="Normal"/>
    <w:uiPriority w:val="99"/>
    <w:rsid w:val="00000EC7"/>
    <w:pPr>
      <w:autoSpaceDE w:val="0"/>
      <w:autoSpaceDN w:val="0"/>
      <w:adjustRightInd w:val="0"/>
    </w:pPr>
    <w:rPr>
      <w:sz w:val="20"/>
      <w:szCs w:val="20"/>
      <w:lang w:val="en-US"/>
    </w:rPr>
  </w:style>
  <w:style w:type="paragraph" w:customStyle="1" w:styleId="SplTbl2">
    <w:name w:val="SplTbl2"/>
    <w:basedOn w:val="Normal"/>
    <w:uiPriority w:val="99"/>
    <w:rsid w:val="00000EC7"/>
    <w:pPr>
      <w:autoSpaceDE w:val="0"/>
      <w:autoSpaceDN w:val="0"/>
      <w:adjustRightInd w:val="0"/>
    </w:pPr>
    <w:rPr>
      <w:sz w:val="20"/>
      <w:szCs w:val="20"/>
      <w:lang w:val="en-US"/>
    </w:rPr>
  </w:style>
  <w:style w:type="paragraph" w:customStyle="1" w:styleId="tb-2">
    <w:name w:val="tb-2"/>
    <w:basedOn w:val="Normal"/>
    <w:uiPriority w:val="99"/>
    <w:rsid w:val="00000EC7"/>
    <w:pPr>
      <w:tabs>
        <w:tab w:val="left" w:pos="1058"/>
        <w:tab w:val="left" w:pos="1800"/>
      </w:tabs>
      <w:autoSpaceDE w:val="0"/>
      <w:autoSpaceDN w:val="0"/>
      <w:adjustRightInd w:val="0"/>
      <w:spacing w:line="320" w:lineRule="atLeast"/>
      <w:ind w:left="1800" w:hanging="1800"/>
      <w:jc w:val="both"/>
    </w:pPr>
    <w:rPr>
      <w:rFonts w:ascii="Arial" w:hAnsi="Arial" w:cs="Arial"/>
      <w:sz w:val="20"/>
      <w:szCs w:val="20"/>
      <w:lang w:val="en-US"/>
    </w:rPr>
  </w:style>
  <w:style w:type="paragraph" w:customStyle="1" w:styleId="cap-b2">
    <w:name w:val="cap-b2"/>
    <w:basedOn w:val="bold-1"/>
    <w:uiPriority w:val="99"/>
    <w:rsid w:val="00000EC7"/>
    <w:rPr>
      <w:caps/>
    </w:rPr>
  </w:style>
  <w:style w:type="paragraph" w:customStyle="1" w:styleId="bold-1">
    <w:name w:val="bold-1"/>
    <w:uiPriority w:val="99"/>
    <w:rsid w:val="00000EC7"/>
    <w:pPr>
      <w:tabs>
        <w:tab w:val="left" w:pos="1080"/>
      </w:tabs>
      <w:autoSpaceDE w:val="0"/>
      <w:autoSpaceDN w:val="0"/>
      <w:adjustRightInd w:val="0"/>
      <w:spacing w:line="320" w:lineRule="atLeast"/>
      <w:jc w:val="both"/>
    </w:pPr>
    <w:rPr>
      <w:rFonts w:ascii="Arial" w:hAnsi="Arial" w:cs="Arial"/>
      <w:b/>
      <w:bCs/>
      <w:lang w:val="en-US" w:eastAsia="en-US" w:bidi="ar-SA"/>
    </w:rPr>
  </w:style>
  <w:style w:type="paragraph" w:customStyle="1" w:styleId="indent-1">
    <w:name w:val="indent-1"/>
    <w:uiPriority w:val="99"/>
    <w:rsid w:val="00000EC7"/>
    <w:pPr>
      <w:tabs>
        <w:tab w:val="left" w:pos="1080"/>
        <w:tab w:val="left" w:pos="1800"/>
      </w:tabs>
      <w:autoSpaceDE w:val="0"/>
      <w:autoSpaceDN w:val="0"/>
      <w:adjustRightInd w:val="0"/>
      <w:spacing w:line="320" w:lineRule="atLeast"/>
      <w:ind w:left="1800" w:hanging="1800"/>
      <w:jc w:val="both"/>
    </w:pPr>
    <w:rPr>
      <w:rFonts w:ascii="Arial" w:hAnsi="Arial" w:cs="Arial"/>
      <w:lang w:val="en-US" w:eastAsia="en-US" w:bidi="ar-SA"/>
    </w:rPr>
  </w:style>
  <w:style w:type="paragraph" w:customStyle="1" w:styleId="indent-2">
    <w:name w:val="indent-2"/>
    <w:basedOn w:val="indent-1"/>
    <w:uiPriority w:val="99"/>
    <w:rsid w:val="00000EC7"/>
    <w:pPr>
      <w:tabs>
        <w:tab w:val="left" w:pos="2520"/>
      </w:tabs>
      <w:ind w:left="2520" w:hanging="2520"/>
    </w:pPr>
  </w:style>
  <w:style w:type="paragraph" w:customStyle="1" w:styleId="DPHeading1">
    <w:name w:val="DPHeading 1"/>
    <w:basedOn w:val="Heading1"/>
    <w:uiPriority w:val="99"/>
    <w:rsid w:val="00000EC7"/>
    <w:pPr>
      <w:keepNext w:val="0"/>
      <w:widowControl/>
      <w:ind w:left="720" w:hanging="663"/>
      <w:jc w:val="left"/>
      <w:outlineLvl w:val="9"/>
    </w:pPr>
    <w:rPr>
      <w:rFonts w:ascii="Times New Roman" w:hAnsi="Times New Roman" w:cs="Times New Roman"/>
    </w:rPr>
  </w:style>
  <w:style w:type="paragraph" w:customStyle="1" w:styleId="DPHeading2">
    <w:name w:val="DPHeading 2"/>
    <w:basedOn w:val="Normal"/>
    <w:uiPriority w:val="99"/>
    <w:rsid w:val="00000EC7"/>
    <w:pPr>
      <w:ind w:left="720" w:hanging="663"/>
    </w:pPr>
    <w:rPr>
      <w:sz w:val="28"/>
      <w:szCs w:val="28"/>
    </w:rPr>
  </w:style>
  <w:style w:type="paragraph" w:customStyle="1" w:styleId="DPHeading3">
    <w:name w:val="DPHeading 3"/>
    <w:basedOn w:val="Heading3"/>
    <w:uiPriority w:val="99"/>
    <w:rsid w:val="00000EC7"/>
    <w:pPr>
      <w:keepNext w:val="0"/>
      <w:widowControl/>
      <w:ind w:left="720" w:hanging="663"/>
      <w:jc w:val="left"/>
      <w:outlineLvl w:val="9"/>
    </w:pPr>
    <w:rPr>
      <w:sz w:val="20"/>
      <w:szCs w:val="20"/>
    </w:rPr>
  </w:style>
  <w:style w:type="paragraph" w:customStyle="1" w:styleId="DPHeading4">
    <w:name w:val="DPHeading 4"/>
    <w:basedOn w:val="HTMLAddress"/>
    <w:uiPriority w:val="99"/>
    <w:rsid w:val="00000EC7"/>
    <w:pPr>
      <w:ind w:left="720" w:hanging="663"/>
    </w:pPr>
    <w:rPr>
      <w:rFonts w:ascii="Arial" w:hAnsi="Arial" w:cs="Arial"/>
      <w:b/>
      <w:bCs/>
      <w:i w:val="0"/>
      <w:iCs w:val="0"/>
    </w:rPr>
  </w:style>
  <w:style w:type="paragraph" w:styleId="HTMLAddress">
    <w:name w:val="HTML Address"/>
    <w:basedOn w:val="Normal"/>
    <w:link w:val="HTMLAddressChar"/>
    <w:uiPriority w:val="99"/>
    <w:rsid w:val="00000EC7"/>
    <w:rPr>
      <w:rFonts w:cs="Mangal"/>
      <w:i/>
      <w:iCs/>
      <w:lang w:bidi="hi-IN"/>
    </w:rPr>
  </w:style>
  <w:style w:type="character" w:customStyle="1" w:styleId="HTMLAddressChar">
    <w:name w:val="HTML Address Char"/>
    <w:link w:val="HTMLAddress"/>
    <w:uiPriority w:val="99"/>
    <w:semiHidden/>
    <w:locked/>
    <w:rsid w:val="007C0DC7"/>
    <w:rPr>
      <w:rFonts w:cs="Times New Roman"/>
      <w:i/>
      <w:sz w:val="24"/>
      <w:lang w:val="en-GB"/>
    </w:rPr>
  </w:style>
  <w:style w:type="paragraph" w:customStyle="1" w:styleId="DPHeading5">
    <w:name w:val="DPHeading 5"/>
    <w:basedOn w:val="Normal"/>
    <w:uiPriority w:val="99"/>
    <w:rsid w:val="00000EC7"/>
    <w:pPr>
      <w:ind w:left="720" w:hanging="663"/>
    </w:pPr>
    <w:rPr>
      <w:rFonts w:ascii="Arial" w:hAnsi="Arial" w:cs="Arial"/>
      <w:b/>
      <w:bCs/>
      <w:sz w:val="20"/>
      <w:szCs w:val="20"/>
    </w:rPr>
  </w:style>
  <w:style w:type="paragraph" w:customStyle="1" w:styleId="DPHeading6">
    <w:name w:val="DPHeading 6"/>
    <w:basedOn w:val="Normal"/>
    <w:uiPriority w:val="99"/>
    <w:rsid w:val="00000EC7"/>
    <w:pPr>
      <w:ind w:left="720" w:hanging="663"/>
    </w:pPr>
    <w:rPr>
      <w:rFonts w:ascii="Arial" w:hAnsi="Arial" w:cs="Arial"/>
      <w:b/>
      <w:bCs/>
      <w:sz w:val="20"/>
      <w:szCs w:val="20"/>
    </w:rPr>
  </w:style>
  <w:style w:type="paragraph" w:customStyle="1" w:styleId="DPHeading7">
    <w:name w:val="DPHeading 7"/>
    <w:basedOn w:val="Normal"/>
    <w:uiPriority w:val="99"/>
    <w:rsid w:val="00000EC7"/>
    <w:pPr>
      <w:ind w:left="720" w:hanging="663"/>
    </w:pPr>
    <w:rPr>
      <w:b/>
      <w:bCs/>
      <w:sz w:val="20"/>
      <w:szCs w:val="20"/>
    </w:rPr>
  </w:style>
  <w:style w:type="paragraph" w:customStyle="1" w:styleId="DPHeading8">
    <w:name w:val="DPHeading 8"/>
    <w:basedOn w:val="Normal"/>
    <w:uiPriority w:val="99"/>
    <w:rsid w:val="00000EC7"/>
    <w:pPr>
      <w:spacing w:before="240" w:after="60"/>
      <w:ind w:left="720" w:hanging="663"/>
      <w:outlineLvl w:val="7"/>
    </w:pPr>
    <w:rPr>
      <w:b/>
      <w:bCs/>
      <w:sz w:val="20"/>
      <w:szCs w:val="20"/>
    </w:rPr>
  </w:style>
  <w:style w:type="paragraph" w:customStyle="1" w:styleId="DPHeading9">
    <w:name w:val="DPHeading 9"/>
    <w:basedOn w:val="Normal"/>
    <w:uiPriority w:val="99"/>
    <w:rsid w:val="00000EC7"/>
    <w:pPr>
      <w:spacing w:before="240" w:after="60"/>
      <w:ind w:left="720" w:hanging="663"/>
      <w:outlineLvl w:val="8"/>
    </w:pPr>
    <w:rPr>
      <w:b/>
      <w:bCs/>
      <w:sz w:val="20"/>
      <w:szCs w:val="20"/>
    </w:rPr>
  </w:style>
  <w:style w:type="paragraph" w:customStyle="1" w:styleId="DTLNumber1">
    <w:name w:val="DTLNumber 1"/>
    <w:basedOn w:val="Normal"/>
    <w:uiPriority w:val="99"/>
    <w:rsid w:val="00000EC7"/>
    <w:pPr>
      <w:ind w:left="720" w:hanging="663"/>
    </w:pPr>
    <w:rPr>
      <w:sz w:val="32"/>
      <w:szCs w:val="32"/>
    </w:rPr>
  </w:style>
  <w:style w:type="paragraph" w:customStyle="1" w:styleId="DTLNumber2">
    <w:name w:val="DTLNumber 2"/>
    <w:basedOn w:val="Normal"/>
    <w:uiPriority w:val="99"/>
    <w:rsid w:val="00000EC7"/>
    <w:pPr>
      <w:ind w:left="720" w:hanging="663"/>
    </w:pPr>
    <w:rPr>
      <w:sz w:val="32"/>
      <w:szCs w:val="32"/>
    </w:rPr>
  </w:style>
  <w:style w:type="paragraph" w:customStyle="1" w:styleId="DTLNumber3">
    <w:name w:val="DTLNumber 3"/>
    <w:basedOn w:val="Normal"/>
    <w:uiPriority w:val="99"/>
    <w:rsid w:val="00000EC7"/>
    <w:pPr>
      <w:ind w:left="720" w:hanging="663"/>
    </w:pPr>
    <w:rPr>
      <w:sz w:val="32"/>
      <w:szCs w:val="32"/>
    </w:rPr>
  </w:style>
  <w:style w:type="paragraph" w:customStyle="1" w:styleId="DTLNumber4">
    <w:name w:val="DTLNumber 4"/>
    <w:basedOn w:val="Normal"/>
    <w:uiPriority w:val="99"/>
    <w:rsid w:val="00000EC7"/>
    <w:pPr>
      <w:ind w:left="720" w:hanging="663"/>
    </w:pPr>
    <w:rPr>
      <w:sz w:val="32"/>
      <w:szCs w:val="32"/>
    </w:rPr>
  </w:style>
  <w:style w:type="paragraph" w:customStyle="1" w:styleId="DTLNumber5">
    <w:name w:val="DTLNumber 5"/>
    <w:basedOn w:val="Normal"/>
    <w:uiPriority w:val="99"/>
    <w:rsid w:val="00000EC7"/>
    <w:pPr>
      <w:ind w:left="720" w:hanging="663"/>
    </w:pPr>
    <w:rPr>
      <w:sz w:val="32"/>
      <w:szCs w:val="32"/>
    </w:rPr>
  </w:style>
  <w:style w:type="paragraph" w:customStyle="1" w:styleId="DTLNumber6">
    <w:name w:val="DTLNumber 6"/>
    <w:basedOn w:val="Normal"/>
    <w:uiPriority w:val="99"/>
    <w:rsid w:val="00000EC7"/>
    <w:pPr>
      <w:ind w:left="720" w:hanging="663"/>
    </w:pPr>
    <w:rPr>
      <w:sz w:val="32"/>
      <w:szCs w:val="32"/>
    </w:rPr>
  </w:style>
  <w:style w:type="paragraph" w:customStyle="1" w:styleId="DTLNumber7">
    <w:name w:val="DTLNumber 7"/>
    <w:basedOn w:val="Normal"/>
    <w:uiPriority w:val="99"/>
    <w:rsid w:val="00000EC7"/>
    <w:pPr>
      <w:ind w:left="720" w:hanging="663"/>
    </w:pPr>
    <w:rPr>
      <w:sz w:val="32"/>
      <w:szCs w:val="32"/>
    </w:rPr>
  </w:style>
  <w:style w:type="paragraph" w:customStyle="1" w:styleId="DTLNumber8">
    <w:name w:val="DTLNumber 8"/>
    <w:basedOn w:val="Normal"/>
    <w:uiPriority w:val="99"/>
    <w:rsid w:val="00000EC7"/>
    <w:pPr>
      <w:ind w:left="720" w:hanging="663"/>
    </w:pPr>
    <w:rPr>
      <w:sz w:val="32"/>
      <w:szCs w:val="32"/>
    </w:rPr>
  </w:style>
  <w:style w:type="paragraph" w:customStyle="1" w:styleId="DTLNumber9">
    <w:name w:val="DTLNumber 9"/>
    <w:basedOn w:val="Normal"/>
    <w:uiPriority w:val="99"/>
    <w:rsid w:val="00000EC7"/>
    <w:pPr>
      <w:ind w:left="720" w:hanging="663"/>
    </w:pPr>
    <w:rPr>
      <w:sz w:val="32"/>
      <w:szCs w:val="32"/>
    </w:rPr>
  </w:style>
  <w:style w:type="paragraph" w:customStyle="1" w:styleId="DTLNumber10">
    <w:name w:val="DTLNumber 10"/>
    <w:basedOn w:val="Normal"/>
    <w:uiPriority w:val="99"/>
    <w:rsid w:val="00000EC7"/>
    <w:pPr>
      <w:ind w:left="720" w:hanging="663"/>
    </w:pPr>
    <w:rPr>
      <w:sz w:val="32"/>
      <w:szCs w:val="32"/>
    </w:rPr>
  </w:style>
  <w:style w:type="table" w:customStyle="1" w:styleId="TableStyle1">
    <w:name w:val="Table Style1"/>
    <w:basedOn w:val="TableGrid"/>
    <w:uiPriority w:val="99"/>
    <w:rsid w:val="00000EC7"/>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style>
  <w:style w:type="character" w:customStyle="1" w:styleId="WW8Num1z2">
    <w:name w:val="WW8Num1z2"/>
    <w:uiPriority w:val="99"/>
    <w:rsid w:val="00405E15"/>
    <w:rPr>
      <w:sz w:val="22"/>
    </w:rPr>
  </w:style>
  <w:style w:type="paragraph" w:customStyle="1" w:styleId="raj">
    <w:name w:val="raj"/>
    <w:basedOn w:val="Normal"/>
    <w:uiPriority w:val="99"/>
    <w:rsid w:val="003A2C98"/>
    <w:pPr>
      <w:tabs>
        <w:tab w:val="left" w:pos="140"/>
        <w:tab w:val="left" w:pos="1460"/>
        <w:tab w:val="left" w:pos="3360"/>
      </w:tabs>
      <w:autoSpaceDE w:val="0"/>
      <w:autoSpaceDN w:val="0"/>
      <w:adjustRightInd w:val="0"/>
      <w:ind w:left="3360" w:hanging="3360"/>
      <w:jc w:val="both"/>
    </w:pPr>
    <w:rPr>
      <w:rFonts w:ascii="Arial" w:hAnsi="Arial" w:cs="Arial"/>
      <w:sz w:val="22"/>
      <w:szCs w:val="22"/>
      <w:lang w:val="en-IN" w:eastAsia="en-IN"/>
    </w:rPr>
  </w:style>
  <w:style w:type="paragraph" w:customStyle="1" w:styleId="col-1">
    <w:name w:val="col-1"/>
    <w:basedOn w:val="Normal"/>
    <w:next w:val="Normal"/>
    <w:uiPriority w:val="99"/>
    <w:rsid w:val="003A2C98"/>
    <w:pPr>
      <w:tabs>
        <w:tab w:val="left" w:pos="3600"/>
        <w:tab w:val="left" w:pos="4535"/>
      </w:tabs>
      <w:autoSpaceDE w:val="0"/>
      <w:autoSpaceDN w:val="0"/>
      <w:adjustRightInd w:val="0"/>
      <w:spacing w:line="320" w:lineRule="atLeast"/>
      <w:ind w:left="3600" w:hanging="2160"/>
      <w:jc w:val="both"/>
    </w:pPr>
    <w:rPr>
      <w:rFonts w:ascii="Arial" w:hAnsi="Arial" w:cs="Arial"/>
      <w:sz w:val="20"/>
      <w:szCs w:val="20"/>
      <w:lang w:val="en-IN" w:eastAsia="en-IN"/>
    </w:rPr>
  </w:style>
  <w:style w:type="paragraph" w:customStyle="1" w:styleId="ITB">
    <w:name w:val="ITB"/>
    <w:uiPriority w:val="99"/>
    <w:rsid w:val="004978F5"/>
    <w:pPr>
      <w:tabs>
        <w:tab w:val="left" w:pos="1440"/>
      </w:tabs>
      <w:autoSpaceDE w:val="0"/>
      <w:autoSpaceDN w:val="0"/>
      <w:adjustRightInd w:val="0"/>
      <w:ind w:left="1440" w:hanging="1440"/>
      <w:jc w:val="both"/>
    </w:pPr>
    <w:rPr>
      <w:rFonts w:ascii="Arial" w:hAnsi="Arial" w:cs="Arial"/>
      <w:lang w:val="en-US" w:eastAsia="en-US" w:bidi="ar-SA"/>
    </w:rPr>
  </w:style>
  <w:style w:type="paragraph" w:customStyle="1" w:styleId="BodyText20">
    <w:name w:val="Body Text2"/>
    <w:uiPriority w:val="99"/>
    <w:rsid w:val="004978F5"/>
    <w:pPr>
      <w:widowControl w:val="0"/>
      <w:ind w:firstLine="480"/>
    </w:pPr>
    <w:rPr>
      <w:color w:val="000000"/>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76793">
      <w:bodyDiv w:val="1"/>
      <w:marLeft w:val="0"/>
      <w:marRight w:val="0"/>
      <w:marTop w:val="0"/>
      <w:marBottom w:val="0"/>
      <w:divBdr>
        <w:top w:val="none" w:sz="0" w:space="0" w:color="auto"/>
        <w:left w:val="none" w:sz="0" w:space="0" w:color="auto"/>
        <w:bottom w:val="none" w:sz="0" w:space="0" w:color="auto"/>
        <w:right w:val="none" w:sz="0" w:space="0" w:color="auto"/>
      </w:divBdr>
    </w:div>
    <w:div w:id="171723536">
      <w:bodyDiv w:val="1"/>
      <w:marLeft w:val="0"/>
      <w:marRight w:val="0"/>
      <w:marTop w:val="0"/>
      <w:marBottom w:val="0"/>
      <w:divBdr>
        <w:top w:val="none" w:sz="0" w:space="0" w:color="auto"/>
        <w:left w:val="none" w:sz="0" w:space="0" w:color="auto"/>
        <w:bottom w:val="none" w:sz="0" w:space="0" w:color="auto"/>
        <w:right w:val="none" w:sz="0" w:space="0" w:color="auto"/>
      </w:divBdr>
    </w:div>
    <w:div w:id="720522008">
      <w:bodyDiv w:val="1"/>
      <w:marLeft w:val="0"/>
      <w:marRight w:val="0"/>
      <w:marTop w:val="0"/>
      <w:marBottom w:val="0"/>
      <w:divBdr>
        <w:top w:val="none" w:sz="0" w:space="0" w:color="auto"/>
        <w:left w:val="none" w:sz="0" w:space="0" w:color="auto"/>
        <w:bottom w:val="none" w:sz="0" w:space="0" w:color="auto"/>
        <w:right w:val="none" w:sz="0" w:space="0" w:color="auto"/>
      </w:divBdr>
    </w:div>
    <w:div w:id="1082490818">
      <w:bodyDiv w:val="1"/>
      <w:marLeft w:val="0"/>
      <w:marRight w:val="0"/>
      <w:marTop w:val="0"/>
      <w:marBottom w:val="0"/>
      <w:divBdr>
        <w:top w:val="none" w:sz="0" w:space="0" w:color="auto"/>
        <w:left w:val="none" w:sz="0" w:space="0" w:color="auto"/>
        <w:bottom w:val="none" w:sz="0" w:space="0" w:color="auto"/>
        <w:right w:val="none" w:sz="0" w:space="0" w:color="auto"/>
      </w:divBdr>
    </w:div>
    <w:div w:id="1110201119">
      <w:bodyDiv w:val="1"/>
      <w:marLeft w:val="0"/>
      <w:marRight w:val="0"/>
      <w:marTop w:val="0"/>
      <w:marBottom w:val="0"/>
      <w:divBdr>
        <w:top w:val="none" w:sz="0" w:space="0" w:color="auto"/>
        <w:left w:val="none" w:sz="0" w:space="0" w:color="auto"/>
        <w:bottom w:val="none" w:sz="0" w:space="0" w:color="auto"/>
        <w:right w:val="none" w:sz="0" w:space="0" w:color="auto"/>
      </w:divBdr>
    </w:div>
    <w:div w:id="1195462566">
      <w:bodyDiv w:val="1"/>
      <w:marLeft w:val="0"/>
      <w:marRight w:val="0"/>
      <w:marTop w:val="0"/>
      <w:marBottom w:val="0"/>
      <w:divBdr>
        <w:top w:val="none" w:sz="0" w:space="0" w:color="auto"/>
        <w:left w:val="none" w:sz="0" w:space="0" w:color="auto"/>
        <w:bottom w:val="none" w:sz="0" w:space="0" w:color="auto"/>
        <w:right w:val="none" w:sz="0" w:space="0" w:color="auto"/>
      </w:divBdr>
    </w:div>
    <w:div w:id="1595168836">
      <w:bodyDiv w:val="1"/>
      <w:marLeft w:val="0"/>
      <w:marRight w:val="0"/>
      <w:marTop w:val="0"/>
      <w:marBottom w:val="0"/>
      <w:divBdr>
        <w:top w:val="none" w:sz="0" w:space="0" w:color="auto"/>
        <w:left w:val="none" w:sz="0" w:space="0" w:color="auto"/>
        <w:bottom w:val="none" w:sz="0" w:space="0" w:color="auto"/>
        <w:right w:val="none" w:sz="0" w:space="0" w:color="auto"/>
      </w:divBdr>
    </w:div>
    <w:div w:id="1689983716">
      <w:bodyDiv w:val="1"/>
      <w:marLeft w:val="0"/>
      <w:marRight w:val="0"/>
      <w:marTop w:val="0"/>
      <w:marBottom w:val="0"/>
      <w:divBdr>
        <w:top w:val="none" w:sz="0" w:space="0" w:color="auto"/>
        <w:left w:val="none" w:sz="0" w:space="0" w:color="auto"/>
        <w:bottom w:val="none" w:sz="0" w:space="0" w:color="auto"/>
        <w:right w:val="none" w:sz="0" w:space="0" w:color="auto"/>
      </w:divBdr>
    </w:div>
    <w:div w:id="1744139026">
      <w:bodyDiv w:val="1"/>
      <w:marLeft w:val="0"/>
      <w:marRight w:val="0"/>
      <w:marTop w:val="0"/>
      <w:marBottom w:val="0"/>
      <w:divBdr>
        <w:top w:val="none" w:sz="0" w:space="0" w:color="auto"/>
        <w:left w:val="none" w:sz="0" w:space="0" w:color="auto"/>
        <w:bottom w:val="none" w:sz="0" w:space="0" w:color="auto"/>
        <w:right w:val="none" w:sz="0" w:space="0" w:color="auto"/>
      </w:divBdr>
    </w:div>
    <w:div w:id="1777092119">
      <w:bodyDiv w:val="1"/>
      <w:marLeft w:val="0"/>
      <w:marRight w:val="0"/>
      <w:marTop w:val="0"/>
      <w:marBottom w:val="0"/>
      <w:divBdr>
        <w:top w:val="none" w:sz="0" w:space="0" w:color="auto"/>
        <w:left w:val="none" w:sz="0" w:space="0" w:color="auto"/>
        <w:bottom w:val="none" w:sz="0" w:space="0" w:color="auto"/>
        <w:right w:val="none" w:sz="0" w:space="0" w:color="auto"/>
      </w:divBdr>
    </w:div>
    <w:div w:id="1892762545">
      <w:marLeft w:val="0"/>
      <w:marRight w:val="0"/>
      <w:marTop w:val="0"/>
      <w:marBottom w:val="0"/>
      <w:divBdr>
        <w:top w:val="none" w:sz="0" w:space="0" w:color="auto"/>
        <w:left w:val="none" w:sz="0" w:space="0" w:color="auto"/>
        <w:bottom w:val="none" w:sz="0" w:space="0" w:color="auto"/>
        <w:right w:val="none" w:sz="0" w:space="0" w:color="auto"/>
      </w:divBdr>
    </w:div>
    <w:div w:id="1892762546">
      <w:marLeft w:val="0"/>
      <w:marRight w:val="0"/>
      <w:marTop w:val="0"/>
      <w:marBottom w:val="0"/>
      <w:divBdr>
        <w:top w:val="none" w:sz="0" w:space="0" w:color="auto"/>
        <w:left w:val="none" w:sz="0" w:space="0" w:color="auto"/>
        <w:bottom w:val="none" w:sz="0" w:space="0" w:color="auto"/>
        <w:right w:val="none" w:sz="0" w:space="0" w:color="auto"/>
      </w:divBdr>
    </w:div>
    <w:div w:id="1937057647">
      <w:bodyDiv w:val="1"/>
      <w:marLeft w:val="0"/>
      <w:marRight w:val="0"/>
      <w:marTop w:val="0"/>
      <w:marBottom w:val="0"/>
      <w:divBdr>
        <w:top w:val="none" w:sz="0" w:space="0" w:color="auto"/>
        <w:left w:val="none" w:sz="0" w:space="0" w:color="auto"/>
        <w:bottom w:val="none" w:sz="0" w:space="0" w:color="auto"/>
        <w:right w:val="none" w:sz="0" w:space="0" w:color="auto"/>
      </w:divBdr>
    </w:div>
    <w:div w:id="2065368928">
      <w:bodyDiv w:val="1"/>
      <w:marLeft w:val="0"/>
      <w:marRight w:val="0"/>
      <w:marTop w:val="0"/>
      <w:marBottom w:val="0"/>
      <w:divBdr>
        <w:top w:val="none" w:sz="0" w:space="0" w:color="auto"/>
        <w:left w:val="none" w:sz="0" w:space="0" w:color="auto"/>
        <w:bottom w:val="none" w:sz="0" w:space="0" w:color="auto"/>
        <w:right w:val="none" w:sz="0" w:space="0" w:color="auto"/>
      </w:divBdr>
    </w:div>
    <w:div w:id="208806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tpctender.com" TargetMode="External"/><Relationship Id="rId4" Type="http://schemas.openxmlformats.org/officeDocument/2006/relationships/settings" Target="settings.xml"/><Relationship Id="rId9" Type="http://schemas.openxmlformats.org/officeDocument/2006/relationships/hyperlink" Target="http://www.ntpctende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2DCA-A599-4B9B-945C-EEA40CF6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44</Pages>
  <Words>7698</Words>
  <Characters>43879</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NTPC Limited</vt:lpstr>
    </vt:vector>
  </TitlesOfParts>
  <Company/>
  <LinksUpToDate>false</LinksUpToDate>
  <CharactersWithSpaces>51475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NTPC Limited</dc:title>
  <dc:subject/>
  <dc:creator>urvashi gauba</dc:creator>
  <cp:keywords/>
  <dc:description/>
  <cp:lastModifiedBy>SANJAY  FULE</cp:lastModifiedBy>
  <cp:revision>237</cp:revision>
  <cp:lastPrinted>2018-08-21T07:17:00Z</cp:lastPrinted>
  <dcterms:created xsi:type="dcterms:W3CDTF">2016-08-05T12:48:00Z</dcterms:created>
  <dcterms:modified xsi:type="dcterms:W3CDTF">2025-12-03T10:40:00Z</dcterms:modified>
</cp:coreProperties>
</file>